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Style w:val="TitleChar"/>
        </w:rPr>
        <w:alias w:val="Title"/>
        <w:tag w:val="Title"/>
        <w:id w:val="-509987125"/>
        <w:lock w:val="sdtLocked"/>
        <w:placeholder>
          <w:docPart w:val="7E0D65EEBE784189BC4C2096876A4992"/>
        </w:placeholder>
        <w:dataBinding w:prefixMappings="xmlns:ns0='http://purl.org/dc/elements/1.1/' xmlns:ns1='http://schemas.openxmlformats.org/package/2006/metadata/core-properties' " w:xpath="/ns1:coreProperties[1]/ns0:title[1]" w:storeItemID="{6C3C8BC8-F283-45AE-878A-BAB7291924A1}"/>
        <w:text w:multiLine="1"/>
      </w:sdtPr>
      <w:sdtEndPr>
        <w:rPr>
          <w:rStyle w:val="TitleChar"/>
        </w:rPr>
      </w:sdtEndPr>
      <w:sdtContent>
        <w:p w14:paraId="7FE54DB1" w14:textId="77777777" w:rsidR="00886C9D" w:rsidRPr="00886C9D" w:rsidRDefault="00B57201" w:rsidP="00886C9D">
          <w:pPr>
            <w:pStyle w:val="Title"/>
          </w:pPr>
          <w:r>
            <w:rPr>
              <w:rStyle w:val="TitleChar"/>
            </w:rPr>
            <w:t>Guidance document: Loans and advances</w:t>
          </w:r>
        </w:p>
      </w:sdtContent>
    </w:sdt>
    <w:p w14:paraId="1AE27670" w14:textId="77777777" w:rsidR="00B57201" w:rsidRDefault="00B57201" w:rsidP="001852AF">
      <w:pPr>
        <w:pStyle w:val="Subtitle0"/>
      </w:pPr>
    </w:p>
    <w:p w14:paraId="61C3E283" w14:textId="20BE4902" w:rsidR="00B57201" w:rsidRDefault="0006163E" w:rsidP="001852AF">
      <w:pPr>
        <w:pStyle w:val="Subtitle0"/>
        <w:rPr>
          <w:rFonts w:asciiTheme="minorHAnsi" w:hAnsiTheme="minorHAnsi"/>
          <w:color w:val="auto"/>
          <w:sz w:val="24"/>
          <w:szCs w:val="24"/>
        </w:rPr>
      </w:pPr>
      <w:r>
        <w:rPr>
          <w:rFonts w:asciiTheme="minorHAnsi" w:hAnsiTheme="minorHAnsi"/>
          <w:color w:val="auto"/>
          <w:sz w:val="24"/>
          <w:szCs w:val="24"/>
        </w:rPr>
        <w:t>December</w:t>
      </w:r>
      <w:r w:rsidR="003D30B1">
        <w:rPr>
          <w:rFonts w:asciiTheme="minorHAnsi" w:hAnsiTheme="minorHAnsi"/>
          <w:color w:val="auto"/>
          <w:sz w:val="24"/>
          <w:szCs w:val="24"/>
        </w:rPr>
        <w:t xml:space="preserve"> </w:t>
      </w:r>
      <w:r w:rsidR="00B57201">
        <w:rPr>
          <w:rFonts w:asciiTheme="minorHAnsi" w:hAnsiTheme="minorHAnsi"/>
          <w:color w:val="auto"/>
          <w:sz w:val="24"/>
          <w:szCs w:val="24"/>
        </w:rPr>
        <w:t>202</w:t>
      </w:r>
      <w:r>
        <w:rPr>
          <w:rFonts w:asciiTheme="minorHAnsi" w:hAnsiTheme="minorHAnsi"/>
          <w:color w:val="auto"/>
          <w:sz w:val="24"/>
          <w:szCs w:val="24"/>
        </w:rPr>
        <w:t>1</w:t>
      </w:r>
    </w:p>
    <w:p w14:paraId="32D59E46" w14:textId="77777777" w:rsidR="00B57201" w:rsidRPr="00B57201" w:rsidRDefault="00B57201" w:rsidP="001852AF">
      <w:pPr>
        <w:pStyle w:val="Subtitle0"/>
        <w:rPr>
          <w:rFonts w:asciiTheme="minorHAnsi" w:hAnsiTheme="minorHAnsi"/>
          <w:color w:val="auto"/>
          <w:sz w:val="24"/>
          <w:szCs w:val="24"/>
        </w:rPr>
      </w:pPr>
      <w:r>
        <w:rPr>
          <w:rFonts w:asciiTheme="minorHAnsi" w:hAnsiTheme="minorHAnsi"/>
          <w:color w:val="auto"/>
          <w:sz w:val="24"/>
          <w:szCs w:val="24"/>
        </w:rPr>
        <w:t>Version 1.0</w:t>
      </w:r>
    </w:p>
    <w:p w14:paraId="48259F5F" w14:textId="77777777" w:rsidR="00964B22" w:rsidRDefault="00964B22" w:rsidP="00DD64C2">
      <w:pPr>
        <w:tabs>
          <w:tab w:val="center" w:pos="4819"/>
        </w:tabs>
      </w:pPr>
    </w:p>
    <w:p w14:paraId="665FE556" w14:textId="77777777" w:rsidR="007761D8" w:rsidRPr="00DD64C2" w:rsidRDefault="007761D8" w:rsidP="00885590">
      <w:pPr>
        <w:sectPr w:rsidR="007761D8" w:rsidRPr="00DD64C2" w:rsidSect="00702D61">
          <w:headerReference w:type="default" r:id="rId9"/>
          <w:headerReference w:type="first" r:id="rId10"/>
          <w:footerReference w:type="first" r:id="rId11"/>
          <w:pgSz w:w="11906" w:h="16838" w:code="9"/>
          <w:pgMar w:top="794" w:right="794" w:bottom="794" w:left="794" w:header="794" w:footer="794" w:gutter="0"/>
          <w:cols w:space="708"/>
          <w:titlePg/>
          <w:docGrid w:linePitch="360"/>
        </w:sectPr>
      </w:pPr>
    </w:p>
    <w:tbl>
      <w:tblPr>
        <w:tblStyle w:val="NTGtable1"/>
        <w:tblW w:w="10348" w:type="dxa"/>
        <w:tblLook w:val="0480" w:firstRow="0" w:lastRow="0" w:firstColumn="1" w:lastColumn="0" w:noHBand="0" w:noVBand="1"/>
      </w:tblPr>
      <w:tblGrid>
        <w:gridCol w:w="2410"/>
        <w:gridCol w:w="7938"/>
      </w:tblGrid>
      <w:tr w:rsidR="003223FE" w14:paraId="24BAEACD" w14:textId="77777777" w:rsidTr="0054507C">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07EE0EAE" w14:textId="77777777" w:rsidR="003223FE" w:rsidRPr="0054507C" w:rsidRDefault="003223FE" w:rsidP="006145BB">
            <w:pPr>
              <w:rPr>
                <w:b/>
              </w:rPr>
            </w:pPr>
            <w:r w:rsidRPr="0054507C">
              <w:rPr>
                <w:b/>
              </w:rPr>
              <w:lastRenderedPageBreak/>
              <w:t>Document title</w:t>
            </w:r>
          </w:p>
        </w:tc>
        <w:tc>
          <w:tcPr>
            <w:tcW w:w="7938" w:type="dxa"/>
          </w:tcPr>
          <w:p w14:paraId="52B5D50B" w14:textId="77777777" w:rsidR="003223FE" w:rsidRPr="006145BB" w:rsidRDefault="00CF783D" w:rsidP="006145BB">
            <w:pPr>
              <w:cnfStyle w:val="000000000000" w:firstRow="0" w:lastRow="0" w:firstColumn="0" w:lastColumn="0" w:oddVBand="0" w:evenVBand="0" w:oddHBand="0" w:evenHBand="0" w:firstRowFirstColumn="0" w:firstRowLastColumn="0" w:lastRowFirstColumn="0" w:lastRowLastColumn="0"/>
            </w:pPr>
            <w:sdt>
              <w:sdtPr>
                <w:alias w:val="Title"/>
                <w:tag w:val="Title"/>
                <w:id w:val="1887138691"/>
                <w:placeholder>
                  <w:docPart w:val="D2D80F546E95476D9C1BBB31D24F94EE"/>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B57201">
                  <w:t>Guidance document: Loans and advances</w:t>
                </w:r>
              </w:sdtContent>
            </w:sdt>
          </w:p>
        </w:tc>
      </w:tr>
      <w:tr w:rsidR="003223FE" w14:paraId="601005AD" w14:textId="77777777" w:rsidTr="0054507C">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31CE9237" w14:textId="77777777" w:rsidR="003223FE" w:rsidRPr="0054507C" w:rsidRDefault="003223FE" w:rsidP="006145BB">
            <w:pPr>
              <w:rPr>
                <w:b/>
              </w:rPr>
            </w:pPr>
            <w:r w:rsidRPr="0054507C">
              <w:rPr>
                <w:b/>
              </w:rPr>
              <w:t>Contact details</w:t>
            </w:r>
          </w:p>
        </w:tc>
        <w:tc>
          <w:tcPr>
            <w:tcW w:w="7938" w:type="dxa"/>
          </w:tcPr>
          <w:p w14:paraId="5CCC165B" w14:textId="77777777" w:rsidR="003223FE" w:rsidRDefault="00B57201" w:rsidP="006145BB">
            <w:pPr>
              <w:cnfStyle w:val="000000010000" w:firstRow="0" w:lastRow="0" w:firstColumn="0" w:lastColumn="0" w:oddVBand="0" w:evenVBand="0" w:oddHBand="0" w:evenHBand="1" w:firstRowFirstColumn="0" w:firstRowLastColumn="0" w:lastRowFirstColumn="0" w:lastRowLastColumn="0"/>
            </w:pPr>
            <w:r>
              <w:t>Financial Management Group</w:t>
            </w:r>
          </w:p>
          <w:p w14:paraId="1C827AC0" w14:textId="77777777" w:rsidR="00B57201" w:rsidRDefault="00B57201" w:rsidP="006145BB">
            <w:pPr>
              <w:cnfStyle w:val="000000010000" w:firstRow="0" w:lastRow="0" w:firstColumn="0" w:lastColumn="0" w:oddVBand="0" w:evenVBand="0" w:oddHBand="0" w:evenHBand="1" w:firstRowFirstColumn="0" w:firstRowLastColumn="0" w:lastRowFirstColumn="0" w:lastRowLastColumn="0"/>
            </w:pPr>
            <w:r>
              <w:t>Department of Treasury and Finance</w:t>
            </w:r>
          </w:p>
          <w:p w14:paraId="54ABDB7C" w14:textId="77777777" w:rsidR="00B57201" w:rsidRPr="006145BB" w:rsidRDefault="00CF783D" w:rsidP="006145BB">
            <w:pPr>
              <w:cnfStyle w:val="000000010000" w:firstRow="0" w:lastRow="0" w:firstColumn="0" w:lastColumn="0" w:oddVBand="0" w:evenVBand="0" w:oddHBand="0" w:evenHBand="1" w:firstRowFirstColumn="0" w:firstRowLastColumn="0" w:lastRowFirstColumn="0" w:lastRowLastColumn="0"/>
            </w:pPr>
            <w:hyperlink r:id="rId12" w:history="1">
              <w:r w:rsidR="00B57201" w:rsidRPr="00FF447B">
                <w:rPr>
                  <w:rStyle w:val="Hyperlink"/>
                  <w:bCs/>
                </w:rPr>
                <w:t>dtf.financialpolicy@nt.gov.au</w:t>
              </w:r>
            </w:hyperlink>
          </w:p>
        </w:tc>
      </w:tr>
      <w:tr w:rsidR="00B57201" w14:paraId="23C06866" w14:textId="77777777" w:rsidTr="0054507C">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61B6B1AF" w14:textId="77777777" w:rsidR="00B57201" w:rsidRPr="0054507C" w:rsidRDefault="00B57201" w:rsidP="006145BB">
            <w:pPr>
              <w:rPr>
                <w:b/>
              </w:rPr>
            </w:pPr>
            <w:r>
              <w:rPr>
                <w:b/>
              </w:rPr>
              <w:t>Date and version</w:t>
            </w:r>
          </w:p>
        </w:tc>
        <w:tc>
          <w:tcPr>
            <w:tcW w:w="7938" w:type="dxa"/>
          </w:tcPr>
          <w:p w14:paraId="38CB7FBC" w14:textId="13AE145E" w:rsidR="00B57201" w:rsidRDefault="0006163E" w:rsidP="00B57201">
            <w:pPr>
              <w:cnfStyle w:val="000000000000" w:firstRow="0" w:lastRow="0" w:firstColumn="0" w:lastColumn="0" w:oddVBand="0" w:evenVBand="0" w:oddHBand="0" w:evenHBand="0" w:firstRowFirstColumn="0" w:firstRowLastColumn="0" w:lastRowFirstColumn="0" w:lastRowLastColumn="0"/>
            </w:pPr>
            <w:r>
              <w:t>December</w:t>
            </w:r>
            <w:r w:rsidR="003D30B1">
              <w:t xml:space="preserve"> 202</w:t>
            </w:r>
            <w:r>
              <w:t>1</w:t>
            </w:r>
          </w:p>
          <w:p w14:paraId="71F01E1E" w14:textId="77777777" w:rsidR="00B57201" w:rsidRDefault="00B57201" w:rsidP="00B57201">
            <w:pPr>
              <w:cnfStyle w:val="000000000000" w:firstRow="0" w:lastRow="0" w:firstColumn="0" w:lastColumn="0" w:oddVBand="0" w:evenVBand="0" w:oddHBand="0" w:evenHBand="0" w:firstRowFirstColumn="0" w:firstRowLastColumn="0" w:lastRowFirstColumn="0" w:lastRowLastColumn="0"/>
            </w:pPr>
            <w:r>
              <w:t>Version 1.0</w:t>
            </w:r>
          </w:p>
        </w:tc>
      </w:tr>
      <w:tr w:rsidR="003223FE" w14:paraId="0045A35E" w14:textId="77777777" w:rsidTr="0054507C">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771E281" w14:textId="77777777" w:rsidR="003223FE" w:rsidRPr="0054507C" w:rsidRDefault="003223FE" w:rsidP="006145BB">
            <w:pPr>
              <w:rPr>
                <w:b/>
              </w:rPr>
            </w:pPr>
            <w:r w:rsidRPr="0054507C">
              <w:rPr>
                <w:b/>
              </w:rPr>
              <w:t>Approved by</w:t>
            </w:r>
          </w:p>
        </w:tc>
        <w:tc>
          <w:tcPr>
            <w:tcW w:w="7938" w:type="dxa"/>
          </w:tcPr>
          <w:p w14:paraId="570B3359" w14:textId="77777777" w:rsidR="003223FE" w:rsidRDefault="00131FCC" w:rsidP="006145BB">
            <w:pPr>
              <w:cnfStyle w:val="000000010000" w:firstRow="0" w:lastRow="0" w:firstColumn="0" w:lastColumn="0" w:oddVBand="0" w:evenVBand="0" w:oddHBand="0" w:evenHBand="1" w:firstRowFirstColumn="0" w:firstRowLastColumn="0" w:lastRowFirstColumn="0" w:lastRowLastColumn="0"/>
            </w:pPr>
            <w:r>
              <w:t>Tiziana Hucent</w:t>
            </w:r>
          </w:p>
          <w:p w14:paraId="63BDB7EB" w14:textId="77777777" w:rsidR="00B57201" w:rsidRPr="006145BB" w:rsidRDefault="00131FCC" w:rsidP="006145BB">
            <w:pPr>
              <w:cnfStyle w:val="000000010000" w:firstRow="0" w:lastRow="0" w:firstColumn="0" w:lastColumn="0" w:oddVBand="0" w:evenVBand="0" w:oddHBand="0" w:evenHBand="1" w:firstRowFirstColumn="0" w:firstRowLastColumn="0" w:lastRowFirstColumn="0" w:lastRowLastColumn="0"/>
            </w:pPr>
            <w:r>
              <w:t>Senior Director Financial Reporting</w:t>
            </w:r>
          </w:p>
        </w:tc>
      </w:tr>
      <w:tr w:rsidR="003223FE" w14:paraId="40B205B0" w14:textId="77777777" w:rsidTr="0054507C">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0A98FD55" w14:textId="77777777" w:rsidR="003223FE" w:rsidRPr="0054507C" w:rsidRDefault="003223FE" w:rsidP="006145BB">
            <w:pPr>
              <w:rPr>
                <w:b/>
              </w:rPr>
            </w:pPr>
            <w:r w:rsidRPr="0054507C">
              <w:rPr>
                <w:b/>
              </w:rPr>
              <w:t>Date approved</w:t>
            </w:r>
          </w:p>
        </w:tc>
        <w:tc>
          <w:tcPr>
            <w:tcW w:w="7938" w:type="dxa"/>
          </w:tcPr>
          <w:p w14:paraId="2A3B517E" w14:textId="77777777" w:rsidR="003223FE" w:rsidRPr="006145BB" w:rsidRDefault="003223FE" w:rsidP="006145BB">
            <w:pPr>
              <w:cnfStyle w:val="000000000000" w:firstRow="0" w:lastRow="0" w:firstColumn="0" w:lastColumn="0" w:oddVBand="0" w:evenVBand="0" w:oddHBand="0" w:evenHBand="0" w:firstRowFirstColumn="0" w:firstRowLastColumn="0" w:lastRowFirstColumn="0" w:lastRowLastColumn="0"/>
            </w:pPr>
          </w:p>
        </w:tc>
      </w:tr>
      <w:tr w:rsidR="003223FE" w14:paraId="5B406353" w14:textId="77777777" w:rsidTr="0054507C">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08910101" w14:textId="77777777" w:rsidR="003223FE" w:rsidRPr="0054507C" w:rsidRDefault="003223FE" w:rsidP="006145BB">
            <w:pPr>
              <w:rPr>
                <w:b/>
              </w:rPr>
            </w:pPr>
            <w:r w:rsidRPr="0054507C">
              <w:rPr>
                <w:b/>
              </w:rPr>
              <w:t>Document review</w:t>
            </w:r>
          </w:p>
        </w:tc>
        <w:tc>
          <w:tcPr>
            <w:tcW w:w="7938" w:type="dxa"/>
          </w:tcPr>
          <w:p w14:paraId="3DE026E1" w14:textId="77777777" w:rsidR="003223FE" w:rsidRPr="006145BB" w:rsidRDefault="00131FCC" w:rsidP="006145BB">
            <w:pPr>
              <w:cnfStyle w:val="000000010000" w:firstRow="0" w:lastRow="0" w:firstColumn="0" w:lastColumn="0" w:oddVBand="0" w:evenVBand="0" w:oddHBand="0" w:evenHBand="1" w:firstRowFirstColumn="0" w:firstRowLastColumn="0" w:lastRowFirstColumn="0" w:lastRowLastColumn="0"/>
            </w:pPr>
            <w:r>
              <w:t>Every three years</w:t>
            </w:r>
          </w:p>
        </w:tc>
      </w:tr>
    </w:tbl>
    <w:p w14:paraId="502F3BF8" w14:textId="77777777" w:rsidR="003223FE" w:rsidRDefault="003223FE" w:rsidP="00702D61"/>
    <w:tbl>
      <w:tblPr>
        <w:tblStyle w:val="NTGtable1"/>
        <w:tblW w:w="10343" w:type="dxa"/>
        <w:tblLayout w:type="fixed"/>
        <w:tblLook w:val="0120" w:firstRow="1" w:lastRow="0" w:firstColumn="0" w:lastColumn="1" w:noHBand="0" w:noVBand="0"/>
      </w:tblPr>
      <w:tblGrid>
        <w:gridCol w:w="1129"/>
        <w:gridCol w:w="2268"/>
        <w:gridCol w:w="2552"/>
        <w:gridCol w:w="4394"/>
      </w:tblGrid>
      <w:tr w:rsidR="003223FE" w:rsidRPr="00E87DE1" w14:paraId="04B6256D" w14:textId="77777777" w:rsidTr="00A71E1C">
        <w:trPr>
          <w:cnfStyle w:val="100000000000" w:firstRow="1" w:lastRow="0" w:firstColumn="0" w:lastColumn="0" w:oddVBand="0" w:evenVBand="0" w:oddHBand="0" w:evenHBand="0" w:firstRowFirstColumn="0" w:firstRowLastColumn="0" w:lastRowFirstColumn="0" w:lastRowLastColumn="0"/>
          <w:trHeight w:val="431"/>
        </w:trPr>
        <w:tc>
          <w:tcPr>
            <w:tcW w:w="1129" w:type="dxa"/>
          </w:tcPr>
          <w:p w14:paraId="3F1C8A9C" w14:textId="77777777" w:rsidR="003223FE" w:rsidRPr="00E87DE1" w:rsidRDefault="003223FE" w:rsidP="007B59D3">
            <w:r w:rsidRPr="00E87DE1">
              <w:rPr>
                <w:w w:val="105"/>
              </w:rPr>
              <w:t>Version</w:t>
            </w:r>
          </w:p>
        </w:tc>
        <w:tc>
          <w:tcPr>
            <w:tcW w:w="2268" w:type="dxa"/>
          </w:tcPr>
          <w:p w14:paraId="44FE63A1" w14:textId="77777777" w:rsidR="003223FE" w:rsidRPr="00E87DE1" w:rsidRDefault="003223FE" w:rsidP="007B59D3">
            <w:r w:rsidRPr="00E87DE1">
              <w:rPr>
                <w:w w:val="105"/>
              </w:rPr>
              <w:t>Date</w:t>
            </w:r>
          </w:p>
        </w:tc>
        <w:tc>
          <w:tcPr>
            <w:tcW w:w="2552" w:type="dxa"/>
          </w:tcPr>
          <w:p w14:paraId="6E40F2F9" w14:textId="77777777" w:rsidR="003223FE" w:rsidRPr="00E87DE1" w:rsidRDefault="003223FE" w:rsidP="007B59D3">
            <w:r w:rsidRPr="00E87DE1">
              <w:rPr>
                <w:w w:val="105"/>
              </w:rPr>
              <w:t>Author</w:t>
            </w:r>
          </w:p>
        </w:tc>
        <w:tc>
          <w:tcPr>
            <w:tcW w:w="4394" w:type="dxa"/>
          </w:tcPr>
          <w:p w14:paraId="4CB63258" w14:textId="77777777" w:rsidR="003223FE" w:rsidRPr="00E87DE1" w:rsidRDefault="003223FE" w:rsidP="007B59D3">
            <w:r w:rsidRPr="00E87DE1">
              <w:t>Changes made</w:t>
            </w:r>
          </w:p>
        </w:tc>
      </w:tr>
      <w:tr w:rsidR="003223FE" w:rsidRPr="00E87DE1" w14:paraId="0115C19C" w14:textId="77777777" w:rsidTr="00A71E1C">
        <w:trPr>
          <w:trHeight w:val="431"/>
        </w:trPr>
        <w:tc>
          <w:tcPr>
            <w:tcW w:w="1129" w:type="dxa"/>
          </w:tcPr>
          <w:p w14:paraId="5AC676B3" w14:textId="77777777" w:rsidR="003223FE" w:rsidRPr="006145BB" w:rsidRDefault="00131FCC" w:rsidP="006145BB">
            <w:r>
              <w:t>1.0</w:t>
            </w:r>
          </w:p>
        </w:tc>
        <w:tc>
          <w:tcPr>
            <w:tcW w:w="2268" w:type="dxa"/>
          </w:tcPr>
          <w:p w14:paraId="0AC4A266" w14:textId="524FC2FC" w:rsidR="003223FE" w:rsidRPr="006145BB" w:rsidRDefault="0006163E">
            <w:r>
              <w:t>December</w:t>
            </w:r>
            <w:r w:rsidR="003D30B1">
              <w:t xml:space="preserve"> </w:t>
            </w:r>
            <w:r w:rsidR="00131FCC">
              <w:t>202</w:t>
            </w:r>
            <w:r>
              <w:t>1</w:t>
            </w:r>
          </w:p>
        </w:tc>
        <w:tc>
          <w:tcPr>
            <w:tcW w:w="2552" w:type="dxa"/>
          </w:tcPr>
          <w:p w14:paraId="3496CFB7" w14:textId="77777777" w:rsidR="003223FE" w:rsidRPr="006145BB" w:rsidRDefault="00131FCC" w:rsidP="006145BB">
            <w:r>
              <w:t>DTF Financial Policy</w:t>
            </w:r>
          </w:p>
        </w:tc>
        <w:tc>
          <w:tcPr>
            <w:tcW w:w="4394" w:type="dxa"/>
          </w:tcPr>
          <w:p w14:paraId="18AB5CD9" w14:textId="77777777" w:rsidR="003223FE" w:rsidRPr="006145BB" w:rsidRDefault="00131FCC" w:rsidP="006145BB">
            <w:r>
              <w:t>Initial version</w:t>
            </w:r>
          </w:p>
        </w:tc>
      </w:tr>
      <w:tr w:rsidR="003223FE" w:rsidRPr="00E87DE1" w14:paraId="7C068FE7" w14:textId="77777777" w:rsidTr="00A71E1C">
        <w:trPr>
          <w:cnfStyle w:val="000000010000" w:firstRow="0" w:lastRow="0" w:firstColumn="0" w:lastColumn="0" w:oddVBand="0" w:evenVBand="0" w:oddHBand="0" w:evenHBand="1" w:firstRowFirstColumn="0" w:firstRowLastColumn="0" w:lastRowFirstColumn="0" w:lastRowLastColumn="0"/>
          <w:trHeight w:val="431"/>
        </w:trPr>
        <w:tc>
          <w:tcPr>
            <w:tcW w:w="1129" w:type="dxa"/>
            <w:tcBorders>
              <w:bottom w:val="nil"/>
            </w:tcBorders>
          </w:tcPr>
          <w:p w14:paraId="3AB129CE" w14:textId="77777777" w:rsidR="003223FE" w:rsidRPr="006145BB" w:rsidRDefault="003223FE" w:rsidP="006145BB"/>
        </w:tc>
        <w:tc>
          <w:tcPr>
            <w:tcW w:w="2268" w:type="dxa"/>
            <w:tcBorders>
              <w:bottom w:val="nil"/>
            </w:tcBorders>
          </w:tcPr>
          <w:p w14:paraId="399D9D27" w14:textId="77777777" w:rsidR="003223FE" w:rsidRPr="006145BB" w:rsidRDefault="003223FE" w:rsidP="006145BB"/>
        </w:tc>
        <w:tc>
          <w:tcPr>
            <w:tcW w:w="2552" w:type="dxa"/>
            <w:tcBorders>
              <w:bottom w:val="nil"/>
            </w:tcBorders>
          </w:tcPr>
          <w:p w14:paraId="6EA2B3E3" w14:textId="77777777" w:rsidR="003223FE" w:rsidRPr="006145BB" w:rsidRDefault="003223FE" w:rsidP="006145BB"/>
        </w:tc>
        <w:tc>
          <w:tcPr>
            <w:tcW w:w="4394" w:type="dxa"/>
            <w:tcBorders>
              <w:bottom w:val="nil"/>
            </w:tcBorders>
          </w:tcPr>
          <w:p w14:paraId="72DBF9AE" w14:textId="77777777" w:rsidR="003223FE" w:rsidRPr="006145BB" w:rsidRDefault="003223FE" w:rsidP="006145BB"/>
        </w:tc>
      </w:tr>
      <w:tr w:rsidR="003223FE" w:rsidRPr="00E87DE1" w14:paraId="6F87212B" w14:textId="77777777" w:rsidTr="00A71E1C">
        <w:trPr>
          <w:trHeight w:val="431"/>
        </w:trPr>
        <w:tc>
          <w:tcPr>
            <w:tcW w:w="1129" w:type="dxa"/>
            <w:tcBorders>
              <w:bottom w:val="single" w:sz="4" w:space="0" w:color="1F1F5F" w:themeColor="text1"/>
            </w:tcBorders>
          </w:tcPr>
          <w:p w14:paraId="22CB8F53" w14:textId="77777777" w:rsidR="003223FE" w:rsidRPr="006145BB" w:rsidRDefault="003223FE" w:rsidP="006145BB"/>
        </w:tc>
        <w:tc>
          <w:tcPr>
            <w:tcW w:w="2268" w:type="dxa"/>
            <w:tcBorders>
              <w:bottom w:val="single" w:sz="4" w:space="0" w:color="1F1F5F" w:themeColor="text1"/>
            </w:tcBorders>
          </w:tcPr>
          <w:p w14:paraId="7646271C" w14:textId="77777777" w:rsidR="003223FE" w:rsidRPr="006145BB" w:rsidRDefault="003223FE" w:rsidP="006145BB"/>
        </w:tc>
        <w:tc>
          <w:tcPr>
            <w:tcW w:w="2552" w:type="dxa"/>
            <w:tcBorders>
              <w:bottom w:val="single" w:sz="4" w:space="0" w:color="1F1F5F" w:themeColor="text1"/>
            </w:tcBorders>
          </w:tcPr>
          <w:p w14:paraId="7C5753B5" w14:textId="77777777" w:rsidR="003223FE" w:rsidRPr="006145BB" w:rsidRDefault="003223FE" w:rsidP="006145BB"/>
        </w:tc>
        <w:tc>
          <w:tcPr>
            <w:tcW w:w="4394" w:type="dxa"/>
            <w:tcBorders>
              <w:bottom w:val="single" w:sz="4" w:space="0" w:color="1F1F5F" w:themeColor="text1"/>
            </w:tcBorders>
          </w:tcPr>
          <w:p w14:paraId="3D332E61" w14:textId="77777777" w:rsidR="003223FE" w:rsidRPr="006145BB" w:rsidRDefault="003223FE" w:rsidP="006145BB"/>
        </w:tc>
      </w:tr>
    </w:tbl>
    <w:p w14:paraId="2E1057F9" w14:textId="77777777" w:rsidR="003223FE" w:rsidRDefault="003223FE" w:rsidP="00702D61"/>
    <w:tbl>
      <w:tblPr>
        <w:tblStyle w:val="NTGtable1"/>
        <w:tblW w:w="10343" w:type="dxa"/>
        <w:tblLayout w:type="fixed"/>
        <w:tblLook w:val="0120" w:firstRow="1" w:lastRow="0" w:firstColumn="0" w:lastColumn="1" w:noHBand="0" w:noVBand="0"/>
      </w:tblPr>
      <w:tblGrid>
        <w:gridCol w:w="1980"/>
        <w:gridCol w:w="8363"/>
      </w:tblGrid>
      <w:tr w:rsidR="003223FE" w:rsidRPr="00E87DE1" w14:paraId="3D9E83A9" w14:textId="77777777" w:rsidTr="00A71E1C">
        <w:trPr>
          <w:cnfStyle w:val="100000000000" w:firstRow="1" w:lastRow="0" w:firstColumn="0" w:lastColumn="0" w:oddVBand="0" w:evenVBand="0" w:oddHBand="0" w:evenHBand="0" w:firstRowFirstColumn="0" w:firstRowLastColumn="0" w:lastRowFirstColumn="0" w:lastRowLastColumn="0"/>
          <w:trHeight w:val="431"/>
        </w:trPr>
        <w:tc>
          <w:tcPr>
            <w:tcW w:w="1980" w:type="dxa"/>
          </w:tcPr>
          <w:p w14:paraId="440BADEB" w14:textId="77777777" w:rsidR="003223FE" w:rsidRPr="00E87DE1" w:rsidRDefault="003223FE" w:rsidP="007B59D3">
            <w:r w:rsidRPr="00E87DE1">
              <w:rPr>
                <w:w w:val="105"/>
              </w:rPr>
              <w:t>Acronyms</w:t>
            </w:r>
          </w:p>
        </w:tc>
        <w:tc>
          <w:tcPr>
            <w:tcW w:w="8363" w:type="dxa"/>
          </w:tcPr>
          <w:p w14:paraId="0F1BEEA2" w14:textId="77777777" w:rsidR="003223FE" w:rsidRPr="00E87DE1" w:rsidRDefault="003223FE" w:rsidP="007B59D3">
            <w:r w:rsidRPr="00E87DE1">
              <w:rPr>
                <w:w w:val="105"/>
              </w:rPr>
              <w:t>Full</w:t>
            </w:r>
            <w:r w:rsidRPr="00E87DE1">
              <w:rPr>
                <w:spacing w:val="-17"/>
                <w:w w:val="105"/>
              </w:rPr>
              <w:t xml:space="preserve"> </w:t>
            </w:r>
            <w:r w:rsidRPr="00E87DE1">
              <w:rPr>
                <w:w w:val="105"/>
              </w:rPr>
              <w:t>form</w:t>
            </w:r>
          </w:p>
        </w:tc>
      </w:tr>
      <w:tr w:rsidR="003223FE" w:rsidRPr="00E87DE1" w14:paraId="2A2BE18E" w14:textId="77777777" w:rsidTr="00A71E1C">
        <w:trPr>
          <w:trHeight w:val="431"/>
        </w:trPr>
        <w:tc>
          <w:tcPr>
            <w:tcW w:w="1980" w:type="dxa"/>
          </w:tcPr>
          <w:p w14:paraId="052DB6D3" w14:textId="0B40AF0C" w:rsidR="003223FE" w:rsidRPr="006145BB" w:rsidRDefault="00C95F6F" w:rsidP="006145BB">
            <w:r>
              <w:t>AASB</w:t>
            </w:r>
          </w:p>
        </w:tc>
        <w:tc>
          <w:tcPr>
            <w:tcW w:w="8363" w:type="dxa"/>
          </w:tcPr>
          <w:p w14:paraId="45CB7A9E" w14:textId="4B8808B8" w:rsidR="003223FE" w:rsidRPr="006145BB" w:rsidRDefault="00C95F6F" w:rsidP="006145BB">
            <w:r>
              <w:t>Australian Accounting Standards Board</w:t>
            </w:r>
          </w:p>
        </w:tc>
      </w:tr>
      <w:tr w:rsidR="003223FE" w:rsidRPr="00E87DE1" w14:paraId="421DE84C" w14:textId="77777777" w:rsidTr="00A71E1C">
        <w:trPr>
          <w:cnfStyle w:val="000000010000" w:firstRow="0" w:lastRow="0" w:firstColumn="0" w:lastColumn="0" w:oddVBand="0" w:evenVBand="0" w:oddHBand="0" w:evenHBand="1" w:firstRowFirstColumn="0" w:firstRowLastColumn="0" w:lastRowFirstColumn="0" w:lastRowLastColumn="0"/>
          <w:trHeight w:val="431"/>
        </w:trPr>
        <w:tc>
          <w:tcPr>
            <w:tcW w:w="1980" w:type="dxa"/>
            <w:tcBorders>
              <w:bottom w:val="nil"/>
            </w:tcBorders>
          </w:tcPr>
          <w:p w14:paraId="7078DC79" w14:textId="1092306D" w:rsidR="003223FE" w:rsidRPr="006145BB" w:rsidRDefault="00C95F6F" w:rsidP="006145BB">
            <w:r>
              <w:t>DTF</w:t>
            </w:r>
          </w:p>
        </w:tc>
        <w:tc>
          <w:tcPr>
            <w:tcW w:w="8363" w:type="dxa"/>
            <w:tcBorders>
              <w:bottom w:val="nil"/>
            </w:tcBorders>
          </w:tcPr>
          <w:p w14:paraId="67AF10A1" w14:textId="2DF30E63" w:rsidR="003223FE" w:rsidRPr="006145BB" w:rsidRDefault="00C95F6F" w:rsidP="006145BB">
            <w:r>
              <w:t>Department of Treasury and Finance</w:t>
            </w:r>
          </w:p>
        </w:tc>
      </w:tr>
      <w:tr w:rsidR="003223FE" w:rsidRPr="00E87DE1" w14:paraId="414D2059" w14:textId="77777777" w:rsidTr="00A71E1C">
        <w:trPr>
          <w:trHeight w:val="431"/>
        </w:trPr>
        <w:tc>
          <w:tcPr>
            <w:tcW w:w="1980" w:type="dxa"/>
          </w:tcPr>
          <w:p w14:paraId="10659676" w14:textId="1035597C" w:rsidR="003223FE" w:rsidRPr="006145BB" w:rsidRDefault="00C95F6F" w:rsidP="006145BB">
            <w:r>
              <w:t>EIM</w:t>
            </w:r>
          </w:p>
        </w:tc>
        <w:tc>
          <w:tcPr>
            <w:tcW w:w="8363" w:type="dxa"/>
          </w:tcPr>
          <w:p w14:paraId="2449E118" w14:textId="14151FE4" w:rsidR="003223FE" w:rsidRPr="006145BB" w:rsidRDefault="00C95F6F" w:rsidP="006145BB">
            <w:r>
              <w:t>Effective Interest Method</w:t>
            </w:r>
          </w:p>
        </w:tc>
      </w:tr>
      <w:tr w:rsidR="00FB4E3A" w:rsidRPr="00E87DE1" w14:paraId="3330483C" w14:textId="77777777" w:rsidTr="00A71E1C">
        <w:trPr>
          <w:cnfStyle w:val="000000010000" w:firstRow="0" w:lastRow="0" w:firstColumn="0" w:lastColumn="0" w:oddVBand="0" w:evenVBand="0" w:oddHBand="0" w:evenHBand="1" w:firstRowFirstColumn="0" w:firstRowLastColumn="0" w:lastRowFirstColumn="0" w:lastRowLastColumn="0"/>
          <w:trHeight w:val="431"/>
        </w:trPr>
        <w:tc>
          <w:tcPr>
            <w:tcW w:w="1980" w:type="dxa"/>
          </w:tcPr>
          <w:p w14:paraId="46DECCE0" w14:textId="3A351A9A" w:rsidR="00FB4E3A" w:rsidRPr="006145BB" w:rsidRDefault="00C95F6F" w:rsidP="006145BB">
            <w:r>
              <w:t>EIR</w:t>
            </w:r>
          </w:p>
        </w:tc>
        <w:tc>
          <w:tcPr>
            <w:tcW w:w="8363" w:type="dxa"/>
          </w:tcPr>
          <w:p w14:paraId="6C667F58" w14:textId="5EE71B06" w:rsidR="00FB4E3A" w:rsidRPr="006145BB" w:rsidRDefault="00C95F6F" w:rsidP="006145BB">
            <w:r>
              <w:t>Effective Interest Rate</w:t>
            </w:r>
          </w:p>
        </w:tc>
      </w:tr>
      <w:tr w:rsidR="00C95F6F" w:rsidRPr="00E87DE1" w14:paraId="292B7D86" w14:textId="77777777" w:rsidTr="00A71E1C">
        <w:trPr>
          <w:trHeight w:val="431"/>
        </w:trPr>
        <w:tc>
          <w:tcPr>
            <w:tcW w:w="1980" w:type="dxa"/>
          </w:tcPr>
          <w:p w14:paraId="21E9BB06" w14:textId="31F59B63" w:rsidR="00C95F6F" w:rsidRPr="006145BB" w:rsidRDefault="00C95F6F" w:rsidP="006145BB">
            <w:r>
              <w:t>FMA</w:t>
            </w:r>
          </w:p>
        </w:tc>
        <w:tc>
          <w:tcPr>
            <w:tcW w:w="8363" w:type="dxa"/>
          </w:tcPr>
          <w:p w14:paraId="1EB88DFA" w14:textId="7745FE3A" w:rsidR="00C95F6F" w:rsidRPr="00D11602" w:rsidRDefault="00C95F6F" w:rsidP="006145BB">
            <w:pPr>
              <w:rPr>
                <w:i/>
              </w:rPr>
            </w:pPr>
            <w:r w:rsidRPr="00D11602">
              <w:rPr>
                <w:i/>
              </w:rPr>
              <w:t>Financial Management Act 1995</w:t>
            </w:r>
          </w:p>
        </w:tc>
      </w:tr>
      <w:tr w:rsidR="00C95F6F" w:rsidRPr="00E87DE1" w14:paraId="6D7F0CAD" w14:textId="77777777" w:rsidTr="00A71E1C">
        <w:trPr>
          <w:cnfStyle w:val="000000010000" w:firstRow="0" w:lastRow="0" w:firstColumn="0" w:lastColumn="0" w:oddVBand="0" w:evenVBand="0" w:oddHBand="0" w:evenHBand="1" w:firstRowFirstColumn="0" w:firstRowLastColumn="0" w:lastRowFirstColumn="0" w:lastRowLastColumn="0"/>
          <w:trHeight w:val="431"/>
        </w:trPr>
        <w:tc>
          <w:tcPr>
            <w:tcW w:w="1980" w:type="dxa"/>
          </w:tcPr>
          <w:p w14:paraId="169C3F6F" w14:textId="648FAB4B" w:rsidR="00C95F6F" w:rsidRPr="006145BB" w:rsidRDefault="00C95F6F" w:rsidP="006145BB">
            <w:r>
              <w:t>NT</w:t>
            </w:r>
          </w:p>
        </w:tc>
        <w:tc>
          <w:tcPr>
            <w:tcW w:w="8363" w:type="dxa"/>
          </w:tcPr>
          <w:p w14:paraId="033A453E" w14:textId="653EBD46" w:rsidR="00C95F6F" w:rsidRPr="006145BB" w:rsidRDefault="00C95F6F" w:rsidP="006145BB">
            <w:r>
              <w:t>Northern Territory</w:t>
            </w:r>
          </w:p>
        </w:tc>
      </w:tr>
      <w:tr w:rsidR="00C95F6F" w:rsidRPr="00E87DE1" w14:paraId="518A69C2" w14:textId="77777777" w:rsidTr="00A71E1C">
        <w:trPr>
          <w:trHeight w:val="431"/>
        </w:trPr>
        <w:tc>
          <w:tcPr>
            <w:tcW w:w="1980" w:type="dxa"/>
          </w:tcPr>
          <w:p w14:paraId="20422F90" w14:textId="0A79B37C" w:rsidR="00C95F6F" w:rsidRDefault="00C95F6F" w:rsidP="006145BB">
            <w:r>
              <w:t>NTTC</w:t>
            </w:r>
          </w:p>
        </w:tc>
        <w:tc>
          <w:tcPr>
            <w:tcW w:w="8363" w:type="dxa"/>
          </w:tcPr>
          <w:p w14:paraId="26276CEC" w14:textId="1E6FBE40" w:rsidR="00C95F6F" w:rsidRDefault="00C95F6F" w:rsidP="006145BB">
            <w:r>
              <w:rPr>
                <w:bCs/>
              </w:rPr>
              <w:t>Northern Territory Treasury Corporation</w:t>
            </w:r>
          </w:p>
        </w:tc>
      </w:tr>
      <w:tr w:rsidR="00C95F6F" w:rsidRPr="00E87DE1" w14:paraId="5DB4534C" w14:textId="77777777" w:rsidTr="00A71E1C">
        <w:trPr>
          <w:cnfStyle w:val="000000010000" w:firstRow="0" w:lastRow="0" w:firstColumn="0" w:lastColumn="0" w:oddVBand="0" w:evenVBand="0" w:oddHBand="0" w:evenHBand="1" w:firstRowFirstColumn="0" w:firstRowLastColumn="0" w:lastRowFirstColumn="0" w:lastRowLastColumn="0"/>
          <w:trHeight w:val="431"/>
        </w:trPr>
        <w:tc>
          <w:tcPr>
            <w:tcW w:w="1980" w:type="dxa"/>
          </w:tcPr>
          <w:p w14:paraId="6F3613B6" w14:textId="6F00CC7C" w:rsidR="00C95F6F" w:rsidRDefault="00C95F6F" w:rsidP="006145BB">
            <w:r>
              <w:t>TD</w:t>
            </w:r>
          </w:p>
        </w:tc>
        <w:tc>
          <w:tcPr>
            <w:tcW w:w="8363" w:type="dxa"/>
          </w:tcPr>
          <w:p w14:paraId="089F2DFF" w14:textId="2E830323" w:rsidR="00C95F6F" w:rsidRDefault="00C95F6F" w:rsidP="006145BB">
            <w:r>
              <w:t>Treasurer’s Directions</w:t>
            </w:r>
          </w:p>
        </w:tc>
      </w:tr>
    </w:tbl>
    <w:p w14:paraId="5E4FE39C" w14:textId="61132E97" w:rsidR="00702D61" w:rsidRDefault="00702D61" w:rsidP="00702D61">
      <w:r>
        <w:br w:type="page"/>
      </w:r>
    </w:p>
    <w:sdt>
      <w:sdtPr>
        <w:rPr>
          <w:rFonts w:ascii="Lato" w:eastAsia="Calibri" w:hAnsi="Lato" w:cs="Times New Roman"/>
          <w:b/>
          <w:bCs w:val="0"/>
          <w:color w:val="auto"/>
          <w:sz w:val="22"/>
          <w:szCs w:val="22"/>
        </w:rPr>
        <w:id w:val="-88318220"/>
        <w:docPartObj>
          <w:docPartGallery w:val="Table of Contents"/>
          <w:docPartUnique/>
        </w:docPartObj>
      </w:sdtPr>
      <w:sdtEndPr>
        <w:rPr>
          <w:b w:val="0"/>
          <w:noProof/>
        </w:rPr>
      </w:sdtEndPr>
      <w:sdtContent>
        <w:p w14:paraId="39DBD241" w14:textId="77777777" w:rsidR="00964B22" w:rsidRPr="00422874" w:rsidRDefault="00964B22" w:rsidP="00074573">
          <w:pPr>
            <w:pStyle w:val="TOCHeading"/>
            <w:tabs>
              <w:tab w:val="left" w:pos="9444"/>
            </w:tabs>
            <w:rPr>
              <w:lang w:eastAsia="ja-JP"/>
            </w:rPr>
          </w:pPr>
          <w:r w:rsidRPr="00422874">
            <w:t>Contents</w:t>
          </w:r>
        </w:p>
        <w:p w14:paraId="408AB9D5" w14:textId="4246B03E" w:rsidR="00CF783D" w:rsidRDefault="006747E0">
          <w:pPr>
            <w:pStyle w:val="TOC1"/>
            <w:rPr>
              <w:rFonts w:asciiTheme="minorHAnsi" w:eastAsiaTheme="minorEastAsia" w:hAnsiTheme="minorHAnsi" w:cstheme="minorBidi"/>
              <w:b w:val="0"/>
              <w:noProof/>
              <w:lang w:eastAsia="en-AU"/>
            </w:rPr>
          </w:pPr>
          <w:r>
            <w:rPr>
              <w:rFonts w:eastAsiaTheme="minorEastAsia" w:cs="Arial"/>
              <w:lang w:eastAsia="en-AU"/>
            </w:rPr>
            <w:fldChar w:fldCharType="begin"/>
          </w:r>
          <w:r>
            <w:rPr>
              <w:rFonts w:eastAsiaTheme="minorEastAsia" w:cs="Arial"/>
              <w:lang w:eastAsia="en-AU"/>
            </w:rPr>
            <w:instrText xml:space="preserve"> TOC \o "1-4" \h \z \u </w:instrText>
          </w:r>
          <w:r>
            <w:rPr>
              <w:rFonts w:eastAsiaTheme="minorEastAsia" w:cs="Arial"/>
              <w:lang w:eastAsia="en-AU"/>
            </w:rPr>
            <w:fldChar w:fldCharType="separate"/>
          </w:r>
          <w:hyperlink w:anchor="_Toc90892977" w:history="1">
            <w:r w:rsidR="00CF783D" w:rsidRPr="00E655FB">
              <w:rPr>
                <w:rStyle w:val="Hyperlink"/>
                <w:noProof/>
              </w:rPr>
              <w:t>1. Introduction</w:t>
            </w:r>
            <w:r w:rsidR="00CF783D">
              <w:rPr>
                <w:noProof/>
                <w:webHidden/>
              </w:rPr>
              <w:tab/>
            </w:r>
            <w:r w:rsidR="00CF783D">
              <w:rPr>
                <w:noProof/>
                <w:webHidden/>
              </w:rPr>
              <w:fldChar w:fldCharType="begin"/>
            </w:r>
            <w:r w:rsidR="00CF783D">
              <w:rPr>
                <w:noProof/>
                <w:webHidden/>
              </w:rPr>
              <w:instrText xml:space="preserve"> PAGEREF _Toc90892977 \h </w:instrText>
            </w:r>
            <w:r w:rsidR="00CF783D">
              <w:rPr>
                <w:noProof/>
                <w:webHidden/>
              </w:rPr>
            </w:r>
            <w:r w:rsidR="00CF783D">
              <w:rPr>
                <w:noProof/>
                <w:webHidden/>
              </w:rPr>
              <w:fldChar w:fldCharType="separate"/>
            </w:r>
            <w:r w:rsidR="00CF783D">
              <w:rPr>
                <w:noProof/>
                <w:webHidden/>
              </w:rPr>
              <w:t>4</w:t>
            </w:r>
            <w:r w:rsidR="00CF783D">
              <w:rPr>
                <w:noProof/>
                <w:webHidden/>
              </w:rPr>
              <w:fldChar w:fldCharType="end"/>
            </w:r>
          </w:hyperlink>
        </w:p>
        <w:p w14:paraId="2507FE44" w14:textId="5DC628C4" w:rsidR="00CF783D" w:rsidRDefault="00CF783D">
          <w:pPr>
            <w:pStyle w:val="TOC2"/>
            <w:rPr>
              <w:rFonts w:asciiTheme="minorHAnsi" w:eastAsiaTheme="minorEastAsia" w:hAnsiTheme="minorHAnsi" w:cstheme="minorBidi"/>
              <w:noProof/>
              <w:lang w:eastAsia="en-AU"/>
            </w:rPr>
          </w:pPr>
          <w:hyperlink w:anchor="_Toc90892978" w:history="1">
            <w:r w:rsidRPr="00E655FB">
              <w:rPr>
                <w:rStyle w:val="Hyperlink"/>
                <w:noProof/>
              </w:rPr>
              <w:t>1.1. Purpose</w:t>
            </w:r>
            <w:r>
              <w:rPr>
                <w:noProof/>
                <w:webHidden/>
              </w:rPr>
              <w:tab/>
            </w:r>
            <w:r>
              <w:rPr>
                <w:noProof/>
                <w:webHidden/>
              </w:rPr>
              <w:fldChar w:fldCharType="begin"/>
            </w:r>
            <w:r>
              <w:rPr>
                <w:noProof/>
                <w:webHidden/>
              </w:rPr>
              <w:instrText xml:space="preserve"> PAGEREF _Toc90892978 \h </w:instrText>
            </w:r>
            <w:r>
              <w:rPr>
                <w:noProof/>
                <w:webHidden/>
              </w:rPr>
            </w:r>
            <w:r>
              <w:rPr>
                <w:noProof/>
                <w:webHidden/>
              </w:rPr>
              <w:fldChar w:fldCharType="separate"/>
            </w:r>
            <w:r>
              <w:rPr>
                <w:noProof/>
                <w:webHidden/>
              </w:rPr>
              <w:t>4</w:t>
            </w:r>
            <w:r>
              <w:rPr>
                <w:noProof/>
                <w:webHidden/>
              </w:rPr>
              <w:fldChar w:fldCharType="end"/>
            </w:r>
          </w:hyperlink>
        </w:p>
        <w:p w14:paraId="3EB24108" w14:textId="03B752C1" w:rsidR="00CF783D" w:rsidRDefault="00CF783D">
          <w:pPr>
            <w:pStyle w:val="TOC2"/>
            <w:rPr>
              <w:rFonts w:asciiTheme="minorHAnsi" w:eastAsiaTheme="minorEastAsia" w:hAnsiTheme="minorHAnsi" w:cstheme="minorBidi"/>
              <w:noProof/>
              <w:lang w:eastAsia="en-AU"/>
            </w:rPr>
          </w:pPr>
          <w:hyperlink w:anchor="_Toc90892979" w:history="1">
            <w:r w:rsidRPr="00E655FB">
              <w:rPr>
                <w:rStyle w:val="Hyperlink"/>
                <w:noProof/>
              </w:rPr>
              <w:t>1.2. Statement</w:t>
            </w:r>
            <w:r>
              <w:rPr>
                <w:noProof/>
                <w:webHidden/>
              </w:rPr>
              <w:tab/>
            </w:r>
            <w:r>
              <w:rPr>
                <w:noProof/>
                <w:webHidden/>
              </w:rPr>
              <w:fldChar w:fldCharType="begin"/>
            </w:r>
            <w:r>
              <w:rPr>
                <w:noProof/>
                <w:webHidden/>
              </w:rPr>
              <w:instrText xml:space="preserve"> PAGEREF _Toc90892979 \h </w:instrText>
            </w:r>
            <w:r>
              <w:rPr>
                <w:noProof/>
                <w:webHidden/>
              </w:rPr>
            </w:r>
            <w:r>
              <w:rPr>
                <w:noProof/>
                <w:webHidden/>
              </w:rPr>
              <w:fldChar w:fldCharType="separate"/>
            </w:r>
            <w:r>
              <w:rPr>
                <w:noProof/>
                <w:webHidden/>
              </w:rPr>
              <w:t>4</w:t>
            </w:r>
            <w:r>
              <w:rPr>
                <w:noProof/>
                <w:webHidden/>
              </w:rPr>
              <w:fldChar w:fldCharType="end"/>
            </w:r>
          </w:hyperlink>
        </w:p>
        <w:p w14:paraId="5775B0F0" w14:textId="3EA5D6DD" w:rsidR="00CF783D" w:rsidRDefault="00CF783D">
          <w:pPr>
            <w:pStyle w:val="TOC2"/>
            <w:rPr>
              <w:rFonts w:asciiTheme="minorHAnsi" w:eastAsiaTheme="minorEastAsia" w:hAnsiTheme="minorHAnsi" w:cstheme="minorBidi"/>
              <w:noProof/>
              <w:lang w:eastAsia="en-AU"/>
            </w:rPr>
          </w:pPr>
          <w:hyperlink w:anchor="_Toc90892980" w:history="1">
            <w:r w:rsidRPr="00E655FB">
              <w:rPr>
                <w:rStyle w:val="Hyperlink"/>
                <w:noProof/>
              </w:rPr>
              <w:t>1.3. Legislative basis and related documents</w:t>
            </w:r>
            <w:r>
              <w:rPr>
                <w:noProof/>
                <w:webHidden/>
              </w:rPr>
              <w:tab/>
            </w:r>
            <w:r>
              <w:rPr>
                <w:noProof/>
                <w:webHidden/>
              </w:rPr>
              <w:fldChar w:fldCharType="begin"/>
            </w:r>
            <w:r>
              <w:rPr>
                <w:noProof/>
                <w:webHidden/>
              </w:rPr>
              <w:instrText xml:space="preserve"> PAGEREF _Toc90892980 \h </w:instrText>
            </w:r>
            <w:r>
              <w:rPr>
                <w:noProof/>
                <w:webHidden/>
              </w:rPr>
            </w:r>
            <w:r>
              <w:rPr>
                <w:noProof/>
                <w:webHidden/>
              </w:rPr>
              <w:fldChar w:fldCharType="separate"/>
            </w:r>
            <w:r>
              <w:rPr>
                <w:noProof/>
                <w:webHidden/>
              </w:rPr>
              <w:t>4</w:t>
            </w:r>
            <w:r>
              <w:rPr>
                <w:noProof/>
                <w:webHidden/>
              </w:rPr>
              <w:fldChar w:fldCharType="end"/>
            </w:r>
          </w:hyperlink>
        </w:p>
        <w:p w14:paraId="5911C9A4" w14:textId="2C8C0C63" w:rsidR="00CF783D" w:rsidRDefault="00CF783D">
          <w:pPr>
            <w:pStyle w:val="TOC1"/>
            <w:rPr>
              <w:rFonts w:asciiTheme="minorHAnsi" w:eastAsiaTheme="minorEastAsia" w:hAnsiTheme="minorHAnsi" w:cstheme="minorBidi"/>
              <w:b w:val="0"/>
              <w:noProof/>
              <w:lang w:eastAsia="en-AU"/>
            </w:rPr>
          </w:pPr>
          <w:hyperlink w:anchor="_Toc90892981" w:history="1">
            <w:r w:rsidRPr="00E655FB">
              <w:rPr>
                <w:rStyle w:val="Hyperlink"/>
                <w:noProof/>
              </w:rPr>
              <w:t>2. Background</w:t>
            </w:r>
            <w:r>
              <w:rPr>
                <w:noProof/>
                <w:webHidden/>
              </w:rPr>
              <w:tab/>
            </w:r>
            <w:r>
              <w:rPr>
                <w:noProof/>
                <w:webHidden/>
              </w:rPr>
              <w:fldChar w:fldCharType="begin"/>
            </w:r>
            <w:r>
              <w:rPr>
                <w:noProof/>
                <w:webHidden/>
              </w:rPr>
              <w:instrText xml:space="preserve"> PAGEREF _Toc90892981 \h </w:instrText>
            </w:r>
            <w:r>
              <w:rPr>
                <w:noProof/>
                <w:webHidden/>
              </w:rPr>
            </w:r>
            <w:r>
              <w:rPr>
                <w:noProof/>
                <w:webHidden/>
              </w:rPr>
              <w:fldChar w:fldCharType="separate"/>
            </w:r>
            <w:r>
              <w:rPr>
                <w:noProof/>
                <w:webHidden/>
              </w:rPr>
              <w:t>5</w:t>
            </w:r>
            <w:r>
              <w:rPr>
                <w:noProof/>
                <w:webHidden/>
              </w:rPr>
              <w:fldChar w:fldCharType="end"/>
            </w:r>
          </w:hyperlink>
        </w:p>
        <w:p w14:paraId="1A718C58" w14:textId="639EC62F" w:rsidR="00CF783D" w:rsidRDefault="00CF783D">
          <w:pPr>
            <w:pStyle w:val="TOC2"/>
            <w:rPr>
              <w:rFonts w:asciiTheme="minorHAnsi" w:eastAsiaTheme="minorEastAsia" w:hAnsiTheme="minorHAnsi" w:cstheme="minorBidi"/>
              <w:noProof/>
              <w:lang w:eastAsia="en-AU"/>
            </w:rPr>
          </w:pPr>
          <w:hyperlink w:anchor="_Toc90892982" w:history="1">
            <w:r w:rsidRPr="00E655FB">
              <w:rPr>
                <w:rStyle w:val="Hyperlink"/>
                <w:noProof/>
              </w:rPr>
              <w:t>2.1. Exclusions</w:t>
            </w:r>
            <w:r>
              <w:rPr>
                <w:noProof/>
                <w:webHidden/>
              </w:rPr>
              <w:tab/>
            </w:r>
            <w:r>
              <w:rPr>
                <w:noProof/>
                <w:webHidden/>
              </w:rPr>
              <w:fldChar w:fldCharType="begin"/>
            </w:r>
            <w:r>
              <w:rPr>
                <w:noProof/>
                <w:webHidden/>
              </w:rPr>
              <w:instrText xml:space="preserve"> PAGEREF _Toc90892982 \h </w:instrText>
            </w:r>
            <w:r>
              <w:rPr>
                <w:noProof/>
                <w:webHidden/>
              </w:rPr>
            </w:r>
            <w:r>
              <w:rPr>
                <w:noProof/>
                <w:webHidden/>
              </w:rPr>
              <w:fldChar w:fldCharType="separate"/>
            </w:r>
            <w:r>
              <w:rPr>
                <w:noProof/>
                <w:webHidden/>
              </w:rPr>
              <w:t>5</w:t>
            </w:r>
            <w:r>
              <w:rPr>
                <w:noProof/>
                <w:webHidden/>
              </w:rPr>
              <w:fldChar w:fldCharType="end"/>
            </w:r>
          </w:hyperlink>
        </w:p>
        <w:p w14:paraId="1121D7CD" w14:textId="1F63F7FD" w:rsidR="00CF783D" w:rsidRDefault="00CF783D">
          <w:pPr>
            <w:pStyle w:val="TOC1"/>
            <w:rPr>
              <w:rFonts w:asciiTheme="minorHAnsi" w:eastAsiaTheme="minorEastAsia" w:hAnsiTheme="minorHAnsi" w:cstheme="minorBidi"/>
              <w:b w:val="0"/>
              <w:noProof/>
              <w:lang w:eastAsia="en-AU"/>
            </w:rPr>
          </w:pPr>
          <w:hyperlink w:anchor="_Toc90892983" w:history="1">
            <w:r w:rsidRPr="00E655FB">
              <w:rPr>
                <w:rStyle w:val="Hyperlink"/>
                <w:noProof/>
              </w:rPr>
              <w:t>3. Definitions</w:t>
            </w:r>
            <w:r>
              <w:rPr>
                <w:noProof/>
                <w:webHidden/>
              </w:rPr>
              <w:tab/>
            </w:r>
            <w:r>
              <w:rPr>
                <w:noProof/>
                <w:webHidden/>
              </w:rPr>
              <w:fldChar w:fldCharType="begin"/>
            </w:r>
            <w:r>
              <w:rPr>
                <w:noProof/>
                <w:webHidden/>
              </w:rPr>
              <w:instrText xml:space="preserve"> PAGEREF _Toc90892983 \h </w:instrText>
            </w:r>
            <w:r>
              <w:rPr>
                <w:noProof/>
                <w:webHidden/>
              </w:rPr>
            </w:r>
            <w:r>
              <w:rPr>
                <w:noProof/>
                <w:webHidden/>
              </w:rPr>
              <w:fldChar w:fldCharType="separate"/>
            </w:r>
            <w:r>
              <w:rPr>
                <w:noProof/>
                <w:webHidden/>
              </w:rPr>
              <w:t>6</w:t>
            </w:r>
            <w:r>
              <w:rPr>
                <w:noProof/>
                <w:webHidden/>
              </w:rPr>
              <w:fldChar w:fldCharType="end"/>
            </w:r>
          </w:hyperlink>
        </w:p>
        <w:p w14:paraId="5A60800E" w14:textId="7D04EFC8" w:rsidR="00CF783D" w:rsidRDefault="00CF783D">
          <w:pPr>
            <w:pStyle w:val="TOC2"/>
            <w:rPr>
              <w:rFonts w:asciiTheme="minorHAnsi" w:eastAsiaTheme="minorEastAsia" w:hAnsiTheme="minorHAnsi" w:cstheme="minorBidi"/>
              <w:noProof/>
              <w:lang w:eastAsia="en-AU"/>
            </w:rPr>
          </w:pPr>
          <w:hyperlink w:anchor="_Toc90892984" w:history="1">
            <w:r w:rsidRPr="00E655FB">
              <w:rPr>
                <w:rStyle w:val="Hyperlink"/>
                <w:noProof/>
              </w:rPr>
              <w:t>3.1. Loans</w:t>
            </w:r>
            <w:r>
              <w:rPr>
                <w:noProof/>
                <w:webHidden/>
              </w:rPr>
              <w:tab/>
            </w:r>
            <w:r>
              <w:rPr>
                <w:noProof/>
                <w:webHidden/>
              </w:rPr>
              <w:fldChar w:fldCharType="begin"/>
            </w:r>
            <w:r>
              <w:rPr>
                <w:noProof/>
                <w:webHidden/>
              </w:rPr>
              <w:instrText xml:space="preserve"> PAGEREF _Toc90892984 \h </w:instrText>
            </w:r>
            <w:r>
              <w:rPr>
                <w:noProof/>
                <w:webHidden/>
              </w:rPr>
            </w:r>
            <w:r>
              <w:rPr>
                <w:noProof/>
                <w:webHidden/>
              </w:rPr>
              <w:fldChar w:fldCharType="separate"/>
            </w:r>
            <w:r>
              <w:rPr>
                <w:noProof/>
                <w:webHidden/>
              </w:rPr>
              <w:t>6</w:t>
            </w:r>
            <w:r>
              <w:rPr>
                <w:noProof/>
                <w:webHidden/>
              </w:rPr>
              <w:fldChar w:fldCharType="end"/>
            </w:r>
          </w:hyperlink>
        </w:p>
        <w:p w14:paraId="431D75D9" w14:textId="346718FD" w:rsidR="00CF783D" w:rsidRDefault="00CF783D">
          <w:pPr>
            <w:pStyle w:val="TOC2"/>
            <w:rPr>
              <w:rFonts w:asciiTheme="minorHAnsi" w:eastAsiaTheme="minorEastAsia" w:hAnsiTheme="minorHAnsi" w:cstheme="minorBidi"/>
              <w:noProof/>
              <w:lang w:eastAsia="en-AU"/>
            </w:rPr>
          </w:pPr>
          <w:hyperlink w:anchor="_Toc90892985" w:history="1">
            <w:r w:rsidRPr="00E655FB">
              <w:rPr>
                <w:rStyle w:val="Hyperlink"/>
                <w:noProof/>
              </w:rPr>
              <w:t>3.2. Advances</w:t>
            </w:r>
            <w:r>
              <w:rPr>
                <w:noProof/>
                <w:webHidden/>
              </w:rPr>
              <w:tab/>
            </w:r>
            <w:r>
              <w:rPr>
                <w:noProof/>
                <w:webHidden/>
              </w:rPr>
              <w:fldChar w:fldCharType="begin"/>
            </w:r>
            <w:r>
              <w:rPr>
                <w:noProof/>
                <w:webHidden/>
              </w:rPr>
              <w:instrText xml:space="preserve"> PAGEREF _Toc90892985 \h </w:instrText>
            </w:r>
            <w:r>
              <w:rPr>
                <w:noProof/>
                <w:webHidden/>
              </w:rPr>
            </w:r>
            <w:r>
              <w:rPr>
                <w:noProof/>
                <w:webHidden/>
              </w:rPr>
              <w:fldChar w:fldCharType="separate"/>
            </w:r>
            <w:r>
              <w:rPr>
                <w:noProof/>
                <w:webHidden/>
              </w:rPr>
              <w:t>6</w:t>
            </w:r>
            <w:r>
              <w:rPr>
                <w:noProof/>
                <w:webHidden/>
              </w:rPr>
              <w:fldChar w:fldCharType="end"/>
            </w:r>
          </w:hyperlink>
        </w:p>
        <w:p w14:paraId="5C3EDAB9" w14:textId="079A6490" w:rsidR="00CF783D" w:rsidRDefault="00CF783D">
          <w:pPr>
            <w:pStyle w:val="TOC3"/>
            <w:rPr>
              <w:rFonts w:asciiTheme="minorHAnsi" w:eastAsiaTheme="minorEastAsia" w:hAnsiTheme="minorHAnsi" w:cstheme="minorBidi"/>
              <w:noProof/>
              <w:lang w:eastAsia="en-AU"/>
            </w:rPr>
          </w:pPr>
          <w:hyperlink w:anchor="_Toc90892986" w:history="1">
            <w:r w:rsidRPr="00E655FB">
              <w:rPr>
                <w:rStyle w:val="Hyperlink"/>
                <w:noProof/>
              </w:rPr>
              <w:t>3.2.1. Concessional advances</w:t>
            </w:r>
            <w:r>
              <w:rPr>
                <w:noProof/>
                <w:webHidden/>
              </w:rPr>
              <w:tab/>
            </w:r>
            <w:r>
              <w:rPr>
                <w:noProof/>
                <w:webHidden/>
              </w:rPr>
              <w:fldChar w:fldCharType="begin"/>
            </w:r>
            <w:r>
              <w:rPr>
                <w:noProof/>
                <w:webHidden/>
              </w:rPr>
              <w:instrText xml:space="preserve"> PAGEREF _Toc90892986 \h </w:instrText>
            </w:r>
            <w:r>
              <w:rPr>
                <w:noProof/>
                <w:webHidden/>
              </w:rPr>
            </w:r>
            <w:r>
              <w:rPr>
                <w:noProof/>
                <w:webHidden/>
              </w:rPr>
              <w:fldChar w:fldCharType="separate"/>
            </w:r>
            <w:r>
              <w:rPr>
                <w:noProof/>
                <w:webHidden/>
              </w:rPr>
              <w:t>6</w:t>
            </w:r>
            <w:r>
              <w:rPr>
                <w:noProof/>
                <w:webHidden/>
              </w:rPr>
              <w:fldChar w:fldCharType="end"/>
            </w:r>
          </w:hyperlink>
        </w:p>
        <w:p w14:paraId="7259E3B0" w14:textId="15DCAC6F" w:rsidR="00CF783D" w:rsidRDefault="00CF783D">
          <w:pPr>
            <w:pStyle w:val="TOC3"/>
            <w:rPr>
              <w:rFonts w:asciiTheme="minorHAnsi" w:eastAsiaTheme="minorEastAsia" w:hAnsiTheme="minorHAnsi" w:cstheme="minorBidi"/>
              <w:noProof/>
              <w:lang w:eastAsia="en-AU"/>
            </w:rPr>
          </w:pPr>
          <w:hyperlink w:anchor="_Toc90892987" w:history="1">
            <w:r w:rsidRPr="00E655FB">
              <w:rPr>
                <w:rStyle w:val="Hyperlink"/>
                <w:noProof/>
              </w:rPr>
              <w:t>3.2.2. Non-concessional advances</w:t>
            </w:r>
            <w:r>
              <w:rPr>
                <w:noProof/>
                <w:webHidden/>
              </w:rPr>
              <w:tab/>
            </w:r>
            <w:r>
              <w:rPr>
                <w:noProof/>
                <w:webHidden/>
              </w:rPr>
              <w:fldChar w:fldCharType="begin"/>
            </w:r>
            <w:r>
              <w:rPr>
                <w:noProof/>
                <w:webHidden/>
              </w:rPr>
              <w:instrText xml:space="preserve"> PAGEREF _Toc90892987 \h </w:instrText>
            </w:r>
            <w:r>
              <w:rPr>
                <w:noProof/>
                <w:webHidden/>
              </w:rPr>
            </w:r>
            <w:r>
              <w:rPr>
                <w:noProof/>
                <w:webHidden/>
              </w:rPr>
              <w:fldChar w:fldCharType="separate"/>
            </w:r>
            <w:r>
              <w:rPr>
                <w:noProof/>
                <w:webHidden/>
              </w:rPr>
              <w:t>6</w:t>
            </w:r>
            <w:r>
              <w:rPr>
                <w:noProof/>
                <w:webHidden/>
              </w:rPr>
              <w:fldChar w:fldCharType="end"/>
            </w:r>
          </w:hyperlink>
        </w:p>
        <w:p w14:paraId="7D80DA22" w14:textId="5FB2128E" w:rsidR="00CF783D" w:rsidRDefault="00CF783D">
          <w:pPr>
            <w:pStyle w:val="TOC2"/>
            <w:rPr>
              <w:rFonts w:asciiTheme="minorHAnsi" w:eastAsiaTheme="minorEastAsia" w:hAnsiTheme="minorHAnsi" w:cstheme="minorBidi"/>
              <w:noProof/>
              <w:lang w:eastAsia="en-AU"/>
            </w:rPr>
          </w:pPr>
          <w:hyperlink w:anchor="_Toc90892988" w:history="1">
            <w:r w:rsidRPr="00E655FB">
              <w:rPr>
                <w:rStyle w:val="Hyperlink"/>
                <w:noProof/>
              </w:rPr>
              <w:t>3.3. Contractual agreement</w:t>
            </w:r>
            <w:r>
              <w:rPr>
                <w:noProof/>
                <w:webHidden/>
              </w:rPr>
              <w:tab/>
            </w:r>
            <w:r>
              <w:rPr>
                <w:noProof/>
                <w:webHidden/>
              </w:rPr>
              <w:fldChar w:fldCharType="begin"/>
            </w:r>
            <w:r>
              <w:rPr>
                <w:noProof/>
                <w:webHidden/>
              </w:rPr>
              <w:instrText xml:space="preserve"> PAGEREF _Toc90892988 \h </w:instrText>
            </w:r>
            <w:r>
              <w:rPr>
                <w:noProof/>
                <w:webHidden/>
              </w:rPr>
            </w:r>
            <w:r>
              <w:rPr>
                <w:noProof/>
                <w:webHidden/>
              </w:rPr>
              <w:fldChar w:fldCharType="separate"/>
            </w:r>
            <w:r>
              <w:rPr>
                <w:noProof/>
                <w:webHidden/>
              </w:rPr>
              <w:t>6</w:t>
            </w:r>
            <w:r>
              <w:rPr>
                <w:noProof/>
                <w:webHidden/>
              </w:rPr>
              <w:fldChar w:fldCharType="end"/>
            </w:r>
          </w:hyperlink>
        </w:p>
        <w:p w14:paraId="533D4CA7" w14:textId="39E721AD" w:rsidR="00CF783D" w:rsidRDefault="00CF783D">
          <w:pPr>
            <w:pStyle w:val="TOC1"/>
            <w:rPr>
              <w:rFonts w:asciiTheme="minorHAnsi" w:eastAsiaTheme="minorEastAsia" w:hAnsiTheme="minorHAnsi" w:cstheme="minorBidi"/>
              <w:b w:val="0"/>
              <w:noProof/>
              <w:lang w:eastAsia="en-AU"/>
            </w:rPr>
          </w:pPr>
          <w:hyperlink w:anchor="_Toc90892989" w:history="1">
            <w:r w:rsidRPr="00E655FB">
              <w:rPr>
                <w:rStyle w:val="Hyperlink"/>
                <w:noProof/>
              </w:rPr>
              <w:t>4. Risk management</w:t>
            </w:r>
            <w:r>
              <w:rPr>
                <w:noProof/>
                <w:webHidden/>
              </w:rPr>
              <w:tab/>
            </w:r>
            <w:r>
              <w:rPr>
                <w:noProof/>
                <w:webHidden/>
              </w:rPr>
              <w:fldChar w:fldCharType="begin"/>
            </w:r>
            <w:r>
              <w:rPr>
                <w:noProof/>
                <w:webHidden/>
              </w:rPr>
              <w:instrText xml:space="preserve"> PAGEREF _Toc90892989 \h </w:instrText>
            </w:r>
            <w:r>
              <w:rPr>
                <w:noProof/>
                <w:webHidden/>
              </w:rPr>
            </w:r>
            <w:r>
              <w:rPr>
                <w:noProof/>
                <w:webHidden/>
              </w:rPr>
              <w:fldChar w:fldCharType="separate"/>
            </w:r>
            <w:r>
              <w:rPr>
                <w:noProof/>
                <w:webHidden/>
              </w:rPr>
              <w:t>7</w:t>
            </w:r>
            <w:r>
              <w:rPr>
                <w:noProof/>
                <w:webHidden/>
              </w:rPr>
              <w:fldChar w:fldCharType="end"/>
            </w:r>
          </w:hyperlink>
        </w:p>
        <w:p w14:paraId="71B277B5" w14:textId="226F4785" w:rsidR="00CF783D" w:rsidRDefault="00CF783D">
          <w:pPr>
            <w:pStyle w:val="TOC2"/>
            <w:rPr>
              <w:rFonts w:asciiTheme="minorHAnsi" w:eastAsiaTheme="minorEastAsia" w:hAnsiTheme="minorHAnsi" w:cstheme="minorBidi"/>
              <w:noProof/>
              <w:lang w:eastAsia="en-AU"/>
            </w:rPr>
          </w:pPr>
          <w:hyperlink w:anchor="_Toc90892990" w:history="1">
            <w:r w:rsidRPr="00E655FB">
              <w:rPr>
                <w:rStyle w:val="Hyperlink"/>
                <w:noProof/>
              </w:rPr>
              <w:t>4.1. Risk assessment</w:t>
            </w:r>
            <w:r>
              <w:rPr>
                <w:noProof/>
                <w:webHidden/>
              </w:rPr>
              <w:tab/>
            </w:r>
            <w:r>
              <w:rPr>
                <w:noProof/>
                <w:webHidden/>
              </w:rPr>
              <w:fldChar w:fldCharType="begin"/>
            </w:r>
            <w:r>
              <w:rPr>
                <w:noProof/>
                <w:webHidden/>
              </w:rPr>
              <w:instrText xml:space="preserve"> PAGEREF _Toc90892990 \h </w:instrText>
            </w:r>
            <w:r>
              <w:rPr>
                <w:noProof/>
                <w:webHidden/>
              </w:rPr>
            </w:r>
            <w:r>
              <w:rPr>
                <w:noProof/>
                <w:webHidden/>
              </w:rPr>
              <w:fldChar w:fldCharType="separate"/>
            </w:r>
            <w:r>
              <w:rPr>
                <w:noProof/>
                <w:webHidden/>
              </w:rPr>
              <w:t>7</w:t>
            </w:r>
            <w:r>
              <w:rPr>
                <w:noProof/>
                <w:webHidden/>
              </w:rPr>
              <w:fldChar w:fldCharType="end"/>
            </w:r>
          </w:hyperlink>
        </w:p>
        <w:p w14:paraId="66A7612C" w14:textId="4C3C7574" w:rsidR="00CF783D" w:rsidRDefault="00CF783D">
          <w:pPr>
            <w:pStyle w:val="TOC3"/>
            <w:rPr>
              <w:rFonts w:asciiTheme="minorHAnsi" w:eastAsiaTheme="minorEastAsia" w:hAnsiTheme="minorHAnsi" w:cstheme="minorBidi"/>
              <w:noProof/>
              <w:lang w:eastAsia="en-AU"/>
            </w:rPr>
          </w:pPr>
          <w:hyperlink w:anchor="_Toc90892991" w:history="1">
            <w:r w:rsidRPr="00E655FB">
              <w:rPr>
                <w:rStyle w:val="Hyperlink"/>
                <w:noProof/>
              </w:rPr>
              <w:t>4.1.1. Risk assessment approach</w:t>
            </w:r>
            <w:r>
              <w:rPr>
                <w:noProof/>
                <w:webHidden/>
              </w:rPr>
              <w:tab/>
            </w:r>
            <w:r>
              <w:rPr>
                <w:noProof/>
                <w:webHidden/>
              </w:rPr>
              <w:fldChar w:fldCharType="begin"/>
            </w:r>
            <w:r>
              <w:rPr>
                <w:noProof/>
                <w:webHidden/>
              </w:rPr>
              <w:instrText xml:space="preserve"> PAGEREF _Toc90892991 \h </w:instrText>
            </w:r>
            <w:r>
              <w:rPr>
                <w:noProof/>
                <w:webHidden/>
              </w:rPr>
            </w:r>
            <w:r>
              <w:rPr>
                <w:noProof/>
                <w:webHidden/>
              </w:rPr>
              <w:fldChar w:fldCharType="separate"/>
            </w:r>
            <w:r>
              <w:rPr>
                <w:noProof/>
                <w:webHidden/>
              </w:rPr>
              <w:t>7</w:t>
            </w:r>
            <w:r>
              <w:rPr>
                <w:noProof/>
                <w:webHidden/>
              </w:rPr>
              <w:fldChar w:fldCharType="end"/>
            </w:r>
          </w:hyperlink>
        </w:p>
        <w:p w14:paraId="3E47D018" w14:textId="71973268" w:rsidR="00CF783D" w:rsidRDefault="00CF783D">
          <w:pPr>
            <w:pStyle w:val="TOC3"/>
            <w:rPr>
              <w:rFonts w:asciiTheme="minorHAnsi" w:eastAsiaTheme="minorEastAsia" w:hAnsiTheme="minorHAnsi" w:cstheme="minorBidi"/>
              <w:noProof/>
              <w:lang w:eastAsia="en-AU"/>
            </w:rPr>
          </w:pPr>
          <w:hyperlink w:anchor="_Toc90892992" w:history="1">
            <w:r w:rsidRPr="00E655FB">
              <w:rPr>
                <w:rStyle w:val="Hyperlink"/>
                <w:noProof/>
              </w:rPr>
              <w:t>4.1.2. Risk considerations</w:t>
            </w:r>
            <w:r>
              <w:rPr>
                <w:noProof/>
                <w:webHidden/>
              </w:rPr>
              <w:tab/>
            </w:r>
            <w:r>
              <w:rPr>
                <w:noProof/>
                <w:webHidden/>
              </w:rPr>
              <w:fldChar w:fldCharType="begin"/>
            </w:r>
            <w:r>
              <w:rPr>
                <w:noProof/>
                <w:webHidden/>
              </w:rPr>
              <w:instrText xml:space="preserve"> PAGEREF _Toc90892992 \h </w:instrText>
            </w:r>
            <w:r>
              <w:rPr>
                <w:noProof/>
                <w:webHidden/>
              </w:rPr>
            </w:r>
            <w:r>
              <w:rPr>
                <w:noProof/>
                <w:webHidden/>
              </w:rPr>
              <w:fldChar w:fldCharType="separate"/>
            </w:r>
            <w:r>
              <w:rPr>
                <w:noProof/>
                <w:webHidden/>
              </w:rPr>
              <w:t>8</w:t>
            </w:r>
            <w:r>
              <w:rPr>
                <w:noProof/>
                <w:webHidden/>
              </w:rPr>
              <w:fldChar w:fldCharType="end"/>
            </w:r>
          </w:hyperlink>
        </w:p>
        <w:p w14:paraId="6406ECE7" w14:textId="12FDA884" w:rsidR="00CF783D" w:rsidRDefault="00CF783D">
          <w:pPr>
            <w:pStyle w:val="TOC3"/>
            <w:rPr>
              <w:rFonts w:asciiTheme="minorHAnsi" w:eastAsiaTheme="minorEastAsia" w:hAnsiTheme="minorHAnsi" w:cstheme="minorBidi"/>
              <w:noProof/>
              <w:lang w:eastAsia="en-AU"/>
            </w:rPr>
          </w:pPr>
          <w:hyperlink w:anchor="_Toc90892993" w:history="1">
            <w:r w:rsidRPr="00E655FB">
              <w:rPr>
                <w:rStyle w:val="Hyperlink"/>
                <w:noProof/>
              </w:rPr>
              <w:t>4.1.3. Legal advice</w:t>
            </w:r>
            <w:r>
              <w:rPr>
                <w:noProof/>
                <w:webHidden/>
              </w:rPr>
              <w:tab/>
            </w:r>
            <w:r>
              <w:rPr>
                <w:noProof/>
                <w:webHidden/>
              </w:rPr>
              <w:fldChar w:fldCharType="begin"/>
            </w:r>
            <w:r>
              <w:rPr>
                <w:noProof/>
                <w:webHidden/>
              </w:rPr>
              <w:instrText xml:space="preserve"> PAGEREF _Toc90892993 \h </w:instrText>
            </w:r>
            <w:r>
              <w:rPr>
                <w:noProof/>
                <w:webHidden/>
              </w:rPr>
            </w:r>
            <w:r>
              <w:rPr>
                <w:noProof/>
                <w:webHidden/>
              </w:rPr>
              <w:fldChar w:fldCharType="separate"/>
            </w:r>
            <w:r>
              <w:rPr>
                <w:noProof/>
                <w:webHidden/>
              </w:rPr>
              <w:t>8</w:t>
            </w:r>
            <w:r>
              <w:rPr>
                <w:noProof/>
                <w:webHidden/>
              </w:rPr>
              <w:fldChar w:fldCharType="end"/>
            </w:r>
          </w:hyperlink>
        </w:p>
        <w:p w14:paraId="78BB3EFE" w14:textId="1780D606" w:rsidR="00CF783D" w:rsidRDefault="00CF783D">
          <w:pPr>
            <w:pStyle w:val="TOC2"/>
            <w:rPr>
              <w:rFonts w:asciiTheme="minorHAnsi" w:eastAsiaTheme="minorEastAsia" w:hAnsiTheme="minorHAnsi" w:cstheme="minorBidi"/>
              <w:noProof/>
              <w:lang w:eastAsia="en-AU"/>
            </w:rPr>
          </w:pPr>
          <w:hyperlink w:anchor="_Toc90892994" w:history="1">
            <w:r w:rsidRPr="00E655FB">
              <w:rPr>
                <w:rStyle w:val="Hyperlink"/>
                <w:noProof/>
              </w:rPr>
              <w:t>4.2. Monitoring and evaluation</w:t>
            </w:r>
            <w:r>
              <w:rPr>
                <w:noProof/>
                <w:webHidden/>
              </w:rPr>
              <w:tab/>
            </w:r>
            <w:r>
              <w:rPr>
                <w:noProof/>
                <w:webHidden/>
              </w:rPr>
              <w:fldChar w:fldCharType="begin"/>
            </w:r>
            <w:r>
              <w:rPr>
                <w:noProof/>
                <w:webHidden/>
              </w:rPr>
              <w:instrText xml:space="preserve"> PAGEREF _Toc90892994 \h </w:instrText>
            </w:r>
            <w:r>
              <w:rPr>
                <w:noProof/>
                <w:webHidden/>
              </w:rPr>
            </w:r>
            <w:r>
              <w:rPr>
                <w:noProof/>
                <w:webHidden/>
              </w:rPr>
              <w:fldChar w:fldCharType="separate"/>
            </w:r>
            <w:r>
              <w:rPr>
                <w:noProof/>
                <w:webHidden/>
              </w:rPr>
              <w:t>9</w:t>
            </w:r>
            <w:r>
              <w:rPr>
                <w:noProof/>
                <w:webHidden/>
              </w:rPr>
              <w:fldChar w:fldCharType="end"/>
            </w:r>
          </w:hyperlink>
        </w:p>
        <w:p w14:paraId="426C97C0" w14:textId="50B115A3" w:rsidR="00CF783D" w:rsidRDefault="00CF783D">
          <w:pPr>
            <w:pStyle w:val="TOC1"/>
            <w:rPr>
              <w:rFonts w:asciiTheme="minorHAnsi" w:eastAsiaTheme="minorEastAsia" w:hAnsiTheme="minorHAnsi" w:cstheme="minorBidi"/>
              <w:b w:val="0"/>
              <w:noProof/>
              <w:lang w:eastAsia="en-AU"/>
            </w:rPr>
          </w:pPr>
          <w:hyperlink w:anchor="_Toc90892995" w:history="1">
            <w:r w:rsidRPr="00E655FB">
              <w:rPr>
                <w:rStyle w:val="Hyperlink"/>
                <w:noProof/>
              </w:rPr>
              <w:t>5. Approval process</w:t>
            </w:r>
            <w:r>
              <w:rPr>
                <w:noProof/>
                <w:webHidden/>
              </w:rPr>
              <w:tab/>
            </w:r>
            <w:r>
              <w:rPr>
                <w:noProof/>
                <w:webHidden/>
              </w:rPr>
              <w:fldChar w:fldCharType="begin"/>
            </w:r>
            <w:r>
              <w:rPr>
                <w:noProof/>
                <w:webHidden/>
              </w:rPr>
              <w:instrText xml:space="preserve"> PAGEREF _Toc90892995 \h </w:instrText>
            </w:r>
            <w:r>
              <w:rPr>
                <w:noProof/>
                <w:webHidden/>
              </w:rPr>
            </w:r>
            <w:r>
              <w:rPr>
                <w:noProof/>
                <w:webHidden/>
              </w:rPr>
              <w:fldChar w:fldCharType="separate"/>
            </w:r>
            <w:r>
              <w:rPr>
                <w:noProof/>
                <w:webHidden/>
              </w:rPr>
              <w:t>9</w:t>
            </w:r>
            <w:r>
              <w:rPr>
                <w:noProof/>
                <w:webHidden/>
              </w:rPr>
              <w:fldChar w:fldCharType="end"/>
            </w:r>
          </w:hyperlink>
        </w:p>
        <w:p w14:paraId="5B0675CB" w14:textId="23282ECB" w:rsidR="00CF783D" w:rsidRDefault="00CF783D">
          <w:pPr>
            <w:pStyle w:val="TOC2"/>
            <w:rPr>
              <w:rFonts w:asciiTheme="minorHAnsi" w:eastAsiaTheme="minorEastAsia" w:hAnsiTheme="minorHAnsi" w:cstheme="minorBidi"/>
              <w:noProof/>
              <w:lang w:eastAsia="en-AU"/>
            </w:rPr>
          </w:pPr>
          <w:hyperlink w:anchor="_Toc90892996" w:history="1">
            <w:r w:rsidRPr="00E655FB">
              <w:rPr>
                <w:rStyle w:val="Hyperlink"/>
                <w:noProof/>
              </w:rPr>
              <w:t>5.1. Accountable officer approval</w:t>
            </w:r>
            <w:r>
              <w:rPr>
                <w:noProof/>
                <w:webHidden/>
              </w:rPr>
              <w:tab/>
            </w:r>
            <w:r>
              <w:rPr>
                <w:noProof/>
                <w:webHidden/>
              </w:rPr>
              <w:fldChar w:fldCharType="begin"/>
            </w:r>
            <w:r>
              <w:rPr>
                <w:noProof/>
                <w:webHidden/>
              </w:rPr>
              <w:instrText xml:space="preserve"> PAGEREF _Toc90892996 \h </w:instrText>
            </w:r>
            <w:r>
              <w:rPr>
                <w:noProof/>
                <w:webHidden/>
              </w:rPr>
            </w:r>
            <w:r>
              <w:rPr>
                <w:noProof/>
                <w:webHidden/>
              </w:rPr>
              <w:fldChar w:fldCharType="separate"/>
            </w:r>
            <w:r>
              <w:rPr>
                <w:noProof/>
                <w:webHidden/>
              </w:rPr>
              <w:t>9</w:t>
            </w:r>
            <w:r>
              <w:rPr>
                <w:noProof/>
                <w:webHidden/>
              </w:rPr>
              <w:fldChar w:fldCharType="end"/>
            </w:r>
          </w:hyperlink>
        </w:p>
        <w:p w14:paraId="21E1CCCE" w14:textId="55B6311A" w:rsidR="00CF783D" w:rsidRDefault="00CF783D">
          <w:pPr>
            <w:pStyle w:val="TOC2"/>
            <w:rPr>
              <w:rFonts w:asciiTheme="minorHAnsi" w:eastAsiaTheme="minorEastAsia" w:hAnsiTheme="minorHAnsi" w:cstheme="minorBidi"/>
              <w:noProof/>
              <w:lang w:eastAsia="en-AU"/>
            </w:rPr>
          </w:pPr>
          <w:hyperlink w:anchor="_Toc90892997" w:history="1">
            <w:r w:rsidRPr="00E655FB">
              <w:rPr>
                <w:rStyle w:val="Hyperlink"/>
                <w:noProof/>
              </w:rPr>
              <w:t>5.2. Other approvals</w:t>
            </w:r>
            <w:r>
              <w:rPr>
                <w:noProof/>
                <w:webHidden/>
              </w:rPr>
              <w:tab/>
            </w:r>
            <w:r>
              <w:rPr>
                <w:noProof/>
                <w:webHidden/>
              </w:rPr>
              <w:fldChar w:fldCharType="begin"/>
            </w:r>
            <w:r>
              <w:rPr>
                <w:noProof/>
                <w:webHidden/>
              </w:rPr>
              <w:instrText xml:space="preserve"> PAGEREF _Toc90892997 \h </w:instrText>
            </w:r>
            <w:r>
              <w:rPr>
                <w:noProof/>
                <w:webHidden/>
              </w:rPr>
            </w:r>
            <w:r>
              <w:rPr>
                <w:noProof/>
                <w:webHidden/>
              </w:rPr>
              <w:fldChar w:fldCharType="separate"/>
            </w:r>
            <w:r>
              <w:rPr>
                <w:noProof/>
                <w:webHidden/>
              </w:rPr>
              <w:t>9</w:t>
            </w:r>
            <w:r>
              <w:rPr>
                <w:noProof/>
                <w:webHidden/>
              </w:rPr>
              <w:fldChar w:fldCharType="end"/>
            </w:r>
          </w:hyperlink>
        </w:p>
        <w:p w14:paraId="6E7ACF6D" w14:textId="5A2309A9" w:rsidR="00CF783D" w:rsidRDefault="00CF783D">
          <w:pPr>
            <w:pStyle w:val="TOC1"/>
            <w:rPr>
              <w:rFonts w:asciiTheme="minorHAnsi" w:eastAsiaTheme="minorEastAsia" w:hAnsiTheme="minorHAnsi" w:cstheme="minorBidi"/>
              <w:b w:val="0"/>
              <w:noProof/>
              <w:lang w:eastAsia="en-AU"/>
            </w:rPr>
          </w:pPr>
          <w:hyperlink w:anchor="_Toc90892998" w:history="1">
            <w:r w:rsidRPr="00E655FB">
              <w:rPr>
                <w:rStyle w:val="Hyperlink"/>
                <w:noProof/>
              </w:rPr>
              <w:t>6. Recognition and measurement</w:t>
            </w:r>
            <w:r>
              <w:rPr>
                <w:noProof/>
                <w:webHidden/>
              </w:rPr>
              <w:tab/>
            </w:r>
            <w:r>
              <w:rPr>
                <w:noProof/>
                <w:webHidden/>
              </w:rPr>
              <w:fldChar w:fldCharType="begin"/>
            </w:r>
            <w:r>
              <w:rPr>
                <w:noProof/>
                <w:webHidden/>
              </w:rPr>
              <w:instrText xml:space="preserve"> PAGEREF _Toc90892998 \h </w:instrText>
            </w:r>
            <w:r>
              <w:rPr>
                <w:noProof/>
                <w:webHidden/>
              </w:rPr>
            </w:r>
            <w:r>
              <w:rPr>
                <w:noProof/>
                <w:webHidden/>
              </w:rPr>
              <w:fldChar w:fldCharType="separate"/>
            </w:r>
            <w:r>
              <w:rPr>
                <w:noProof/>
                <w:webHidden/>
              </w:rPr>
              <w:t>10</w:t>
            </w:r>
            <w:r>
              <w:rPr>
                <w:noProof/>
                <w:webHidden/>
              </w:rPr>
              <w:fldChar w:fldCharType="end"/>
            </w:r>
          </w:hyperlink>
        </w:p>
        <w:p w14:paraId="78748B92" w14:textId="172C24F3" w:rsidR="00CF783D" w:rsidRDefault="00CF783D">
          <w:pPr>
            <w:pStyle w:val="TOC2"/>
            <w:rPr>
              <w:rFonts w:asciiTheme="minorHAnsi" w:eastAsiaTheme="minorEastAsia" w:hAnsiTheme="minorHAnsi" w:cstheme="minorBidi"/>
              <w:noProof/>
              <w:lang w:eastAsia="en-AU"/>
            </w:rPr>
          </w:pPr>
          <w:hyperlink w:anchor="_Toc90892999" w:history="1">
            <w:r w:rsidRPr="00E655FB">
              <w:rPr>
                <w:rStyle w:val="Hyperlink"/>
                <w:noProof/>
              </w:rPr>
              <w:t>6.1. Initial measurement</w:t>
            </w:r>
            <w:r>
              <w:rPr>
                <w:noProof/>
                <w:webHidden/>
              </w:rPr>
              <w:tab/>
            </w:r>
            <w:r>
              <w:rPr>
                <w:noProof/>
                <w:webHidden/>
              </w:rPr>
              <w:fldChar w:fldCharType="begin"/>
            </w:r>
            <w:r>
              <w:rPr>
                <w:noProof/>
                <w:webHidden/>
              </w:rPr>
              <w:instrText xml:space="preserve"> PAGEREF _Toc90892999 \h </w:instrText>
            </w:r>
            <w:r>
              <w:rPr>
                <w:noProof/>
                <w:webHidden/>
              </w:rPr>
            </w:r>
            <w:r>
              <w:rPr>
                <w:noProof/>
                <w:webHidden/>
              </w:rPr>
              <w:fldChar w:fldCharType="separate"/>
            </w:r>
            <w:r>
              <w:rPr>
                <w:noProof/>
                <w:webHidden/>
              </w:rPr>
              <w:t>10</w:t>
            </w:r>
            <w:r>
              <w:rPr>
                <w:noProof/>
                <w:webHidden/>
              </w:rPr>
              <w:fldChar w:fldCharType="end"/>
            </w:r>
          </w:hyperlink>
        </w:p>
        <w:p w14:paraId="2A1B4D5C" w14:textId="630423E3" w:rsidR="00CF783D" w:rsidRDefault="00CF783D">
          <w:pPr>
            <w:pStyle w:val="TOC3"/>
            <w:rPr>
              <w:rFonts w:asciiTheme="minorHAnsi" w:eastAsiaTheme="minorEastAsia" w:hAnsiTheme="minorHAnsi" w:cstheme="minorBidi"/>
              <w:noProof/>
              <w:lang w:eastAsia="en-AU"/>
            </w:rPr>
          </w:pPr>
          <w:hyperlink w:anchor="_Toc90893000" w:history="1">
            <w:r w:rsidRPr="00E655FB">
              <w:rPr>
                <w:rStyle w:val="Hyperlink"/>
                <w:noProof/>
              </w:rPr>
              <w:t>6.1.1. Non-concessional loan or advance</w:t>
            </w:r>
            <w:r>
              <w:rPr>
                <w:noProof/>
                <w:webHidden/>
              </w:rPr>
              <w:tab/>
            </w:r>
            <w:r>
              <w:rPr>
                <w:noProof/>
                <w:webHidden/>
              </w:rPr>
              <w:fldChar w:fldCharType="begin"/>
            </w:r>
            <w:r>
              <w:rPr>
                <w:noProof/>
                <w:webHidden/>
              </w:rPr>
              <w:instrText xml:space="preserve"> PAGEREF _Toc90893000 \h </w:instrText>
            </w:r>
            <w:r>
              <w:rPr>
                <w:noProof/>
                <w:webHidden/>
              </w:rPr>
            </w:r>
            <w:r>
              <w:rPr>
                <w:noProof/>
                <w:webHidden/>
              </w:rPr>
              <w:fldChar w:fldCharType="separate"/>
            </w:r>
            <w:r>
              <w:rPr>
                <w:noProof/>
                <w:webHidden/>
              </w:rPr>
              <w:t>10</w:t>
            </w:r>
            <w:r>
              <w:rPr>
                <w:noProof/>
                <w:webHidden/>
              </w:rPr>
              <w:fldChar w:fldCharType="end"/>
            </w:r>
          </w:hyperlink>
        </w:p>
        <w:p w14:paraId="74739CDC" w14:textId="09EA82AB" w:rsidR="00CF783D" w:rsidRDefault="00CF783D">
          <w:pPr>
            <w:pStyle w:val="TOC3"/>
            <w:rPr>
              <w:rFonts w:asciiTheme="minorHAnsi" w:eastAsiaTheme="minorEastAsia" w:hAnsiTheme="minorHAnsi" w:cstheme="minorBidi"/>
              <w:noProof/>
              <w:lang w:eastAsia="en-AU"/>
            </w:rPr>
          </w:pPr>
          <w:hyperlink w:anchor="_Toc90893001" w:history="1">
            <w:r w:rsidRPr="00E655FB">
              <w:rPr>
                <w:rStyle w:val="Hyperlink"/>
                <w:noProof/>
              </w:rPr>
              <w:t>6.1.2. Concessional advance</w:t>
            </w:r>
            <w:r>
              <w:rPr>
                <w:noProof/>
                <w:webHidden/>
              </w:rPr>
              <w:tab/>
            </w:r>
            <w:r>
              <w:rPr>
                <w:noProof/>
                <w:webHidden/>
              </w:rPr>
              <w:fldChar w:fldCharType="begin"/>
            </w:r>
            <w:r>
              <w:rPr>
                <w:noProof/>
                <w:webHidden/>
              </w:rPr>
              <w:instrText xml:space="preserve"> PAGEREF _Toc90893001 \h </w:instrText>
            </w:r>
            <w:r>
              <w:rPr>
                <w:noProof/>
                <w:webHidden/>
              </w:rPr>
            </w:r>
            <w:r>
              <w:rPr>
                <w:noProof/>
                <w:webHidden/>
              </w:rPr>
              <w:fldChar w:fldCharType="separate"/>
            </w:r>
            <w:r>
              <w:rPr>
                <w:noProof/>
                <w:webHidden/>
              </w:rPr>
              <w:t>11</w:t>
            </w:r>
            <w:r>
              <w:rPr>
                <w:noProof/>
                <w:webHidden/>
              </w:rPr>
              <w:fldChar w:fldCharType="end"/>
            </w:r>
          </w:hyperlink>
        </w:p>
        <w:p w14:paraId="125586FB" w14:textId="2DCA06AE" w:rsidR="00CF783D" w:rsidRDefault="00CF783D">
          <w:pPr>
            <w:pStyle w:val="TOC4"/>
            <w:tabs>
              <w:tab w:val="right" w:leader="dot" w:pos="10308"/>
            </w:tabs>
            <w:rPr>
              <w:rFonts w:asciiTheme="minorHAnsi" w:eastAsiaTheme="minorEastAsia" w:hAnsiTheme="minorHAnsi" w:cstheme="minorBidi"/>
              <w:noProof/>
              <w:lang w:eastAsia="en-AU"/>
            </w:rPr>
          </w:pPr>
          <w:hyperlink w:anchor="_Toc90893002" w:history="1">
            <w:r w:rsidRPr="00E655FB">
              <w:rPr>
                <w:rStyle w:val="Hyperlink"/>
                <w:noProof/>
              </w:rPr>
              <w:t>6.1.2.1. Estimating the concessional advance – discounted cash flow analysis</w:t>
            </w:r>
            <w:r>
              <w:rPr>
                <w:noProof/>
                <w:webHidden/>
              </w:rPr>
              <w:tab/>
            </w:r>
            <w:r>
              <w:rPr>
                <w:noProof/>
                <w:webHidden/>
              </w:rPr>
              <w:fldChar w:fldCharType="begin"/>
            </w:r>
            <w:r>
              <w:rPr>
                <w:noProof/>
                <w:webHidden/>
              </w:rPr>
              <w:instrText xml:space="preserve"> PAGEREF _Toc90893002 \h </w:instrText>
            </w:r>
            <w:r>
              <w:rPr>
                <w:noProof/>
                <w:webHidden/>
              </w:rPr>
            </w:r>
            <w:r>
              <w:rPr>
                <w:noProof/>
                <w:webHidden/>
              </w:rPr>
              <w:fldChar w:fldCharType="separate"/>
            </w:r>
            <w:r>
              <w:rPr>
                <w:noProof/>
                <w:webHidden/>
              </w:rPr>
              <w:t>11</w:t>
            </w:r>
            <w:r>
              <w:rPr>
                <w:noProof/>
                <w:webHidden/>
              </w:rPr>
              <w:fldChar w:fldCharType="end"/>
            </w:r>
          </w:hyperlink>
        </w:p>
        <w:p w14:paraId="762803C0" w14:textId="4CB0A38C" w:rsidR="00CF783D" w:rsidRDefault="00CF783D">
          <w:pPr>
            <w:pStyle w:val="TOC4"/>
            <w:tabs>
              <w:tab w:val="right" w:leader="dot" w:pos="10308"/>
            </w:tabs>
            <w:rPr>
              <w:rFonts w:asciiTheme="minorHAnsi" w:eastAsiaTheme="minorEastAsia" w:hAnsiTheme="minorHAnsi" w:cstheme="minorBidi"/>
              <w:noProof/>
              <w:lang w:eastAsia="en-AU"/>
            </w:rPr>
          </w:pPr>
          <w:hyperlink w:anchor="_Toc90893003" w:history="1">
            <w:r w:rsidRPr="00E655FB">
              <w:rPr>
                <w:rStyle w:val="Hyperlink"/>
                <w:noProof/>
              </w:rPr>
              <w:t>6.1.2.2.</w:t>
            </w:r>
            <w:r w:rsidRPr="00E655FB">
              <w:rPr>
                <w:rStyle w:val="Hyperlink"/>
                <w:b/>
                <w:noProof/>
              </w:rPr>
              <w:t xml:space="preserve"> Discount component</w:t>
            </w:r>
            <w:r>
              <w:rPr>
                <w:noProof/>
                <w:webHidden/>
              </w:rPr>
              <w:tab/>
            </w:r>
            <w:r>
              <w:rPr>
                <w:noProof/>
                <w:webHidden/>
              </w:rPr>
              <w:fldChar w:fldCharType="begin"/>
            </w:r>
            <w:r>
              <w:rPr>
                <w:noProof/>
                <w:webHidden/>
              </w:rPr>
              <w:instrText xml:space="preserve"> PAGEREF _Toc90893003 \h </w:instrText>
            </w:r>
            <w:r>
              <w:rPr>
                <w:noProof/>
                <w:webHidden/>
              </w:rPr>
            </w:r>
            <w:r>
              <w:rPr>
                <w:noProof/>
                <w:webHidden/>
              </w:rPr>
              <w:fldChar w:fldCharType="separate"/>
            </w:r>
            <w:r>
              <w:rPr>
                <w:noProof/>
                <w:webHidden/>
              </w:rPr>
              <w:t>12</w:t>
            </w:r>
            <w:r>
              <w:rPr>
                <w:noProof/>
                <w:webHidden/>
              </w:rPr>
              <w:fldChar w:fldCharType="end"/>
            </w:r>
          </w:hyperlink>
        </w:p>
        <w:p w14:paraId="7824E245" w14:textId="30846705" w:rsidR="00CF783D" w:rsidRDefault="00CF783D">
          <w:pPr>
            <w:pStyle w:val="TOC2"/>
            <w:rPr>
              <w:rFonts w:asciiTheme="minorHAnsi" w:eastAsiaTheme="minorEastAsia" w:hAnsiTheme="minorHAnsi" w:cstheme="minorBidi"/>
              <w:noProof/>
              <w:lang w:eastAsia="en-AU"/>
            </w:rPr>
          </w:pPr>
          <w:hyperlink w:anchor="_Toc90893004" w:history="1">
            <w:r w:rsidRPr="00E655FB">
              <w:rPr>
                <w:rStyle w:val="Hyperlink"/>
                <w:noProof/>
              </w:rPr>
              <w:t>6.2. Subsequent measurement</w:t>
            </w:r>
            <w:r>
              <w:rPr>
                <w:noProof/>
                <w:webHidden/>
              </w:rPr>
              <w:tab/>
            </w:r>
            <w:r>
              <w:rPr>
                <w:noProof/>
                <w:webHidden/>
              </w:rPr>
              <w:fldChar w:fldCharType="begin"/>
            </w:r>
            <w:r>
              <w:rPr>
                <w:noProof/>
                <w:webHidden/>
              </w:rPr>
              <w:instrText xml:space="preserve"> PAGEREF _Toc90893004 \h </w:instrText>
            </w:r>
            <w:r>
              <w:rPr>
                <w:noProof/>
                <w:webHidden/>
              </w:rPr>
            </w:r>
            <w:r>
              <w:rPr>
                <w:noProof/>
                <w:webHidden/>
              </w:rPr>
              <w:fldChar w:fldCharType="separate"/>
            </w:r>
            <w:r>
              <w:rPr>
                <w:noProof/>
                <w:webHidden/>
              </w:rPr>
              <w:t>14</w:t>
            </w:r>
            <w:r>
              <w:rPr>
                <w:noProof/>
                <w:webHidden/>
              </w:rPr>
              <w:fldChar w:fldCharType="end"/>
            </w:r>
          </w:hyperlink>
        </w:p>
        <w:p w14:paraId="3A096548" w14:textId="2403FB6A" w:rsidR="00CF783D" w:rsidRDefault="00CF783D">
          <w:pPr>
            <w:pStyle w:val="TOC3"/>
            <w:rPr>
              <w:rFonts w:asciiTheme="minorHAnsi" w:eastAsiaTheme="minorEastAsia" w:hAnsiTheme="minorHAnsi" w:cstheme="minorBidi"/>
              <w:noProof/>
              <w:lang w:eastAsia="en-AU"/>
            </w:rPr>
          </w:pPr>
          <w:hyperlink w:anchor="_Toc90893005" w:history="1">
            <w:r w:rsidRPr="00E655FB">
              <w:rPr>
                <w:rStyle w:val="Hyperlink"/>
                <w:noProof/>
              </w:rPr>
              <w:t>6.2.1. Carrying value of loans or advances at initial recognition</w:t>
            </w:r>
            <w:r>
              <w:rPr>
                <w:noProof/>
                <w:webHidden/>
              </w:rPr>
              <w:tab/>
            </w:r>
            <w:r>
              <w:rPr>
                <w:noProof/>
                <w:webHidden/>
              </w:rPr>
              <w:fldChar w:fldCharType="begin"/>
            </w:r>
            <w:r>
              <w:rPr>
                <w:noProof/>
                <w:webHidden/>
              </w:rPr>
              <w:instrText xml:space="preserve"> PAGEREF _Toc90893005 \h </w:instrText>
            </w:r>
            <w:r>
              <w:rPr>
                <w:noProof/>
                <w:webHidden/>
              </w:rPr>
            </w:r>
            <w:r>
              <w:rPr>
                <w:noProof/>
                <w:webHidden/>
              </w:rPr>
              <w:fldChar w:fldCharType="separate"/>
            </w:r>
            <w:r>
              <w:rPr>
                <w:noProof/>
                <w:webHidden/>
              </w:rPr>
              <w:t>14</w:t>
            </w:r>
            <w:r>
              <w:rPr>
                <w:noProof/>
                <w:webHidden/>
              </w:rPr>
              <w:fldChar w:fldCharType="end"/>
            </w:r>
          </w:hyperlink>
        </w:p>
        <w:p w14:paraId="157F4A82" w14:textId="388EDE2B" w:rsidR="00CF783D" w:rsidRDefault="00CF783D">
          <w:pPr>
            <w:pStyle w:val="TOC3"/>
            <w:rPr>
              <w:rFonts w:asciiTheme="minorHAnsi" w:eastAsiaTheme="minorEastAsia" w:hAnsiTheme="minorHAnsi" w:cstheme="minorBidi"/>
              <w:noProof/>
              <w:lang w:eastAsia="en-AU"/>
            </w:rPr>
          </w:pPr>
          <w:hyperlink w:anchor="_Toc90893006" w:history="1">
            <w:r w:rsidRPr="00E655FB">
              <w:rPr>
                <w:rStyle w:val="Hyperlink"/>
                <w:noProof/>
              </w:rPr>
              <w:t>6.2.2. Principal and interest repayments</w:t>
            </w:r>
            <w:r>
              <w:rPr>
                <w:noProof/>
                <w:webHidden/>
              </w:rPr>
              <w:tab/>
            </w:r>
            <w:r>
              <w:rPr>
                <w:noProof/>
                <w:webHidden/>
              </w:rPr>
              <w:fldChar w:fldCharType="begin"/>
            </w:r>
            <w:r>
              <w:rPr>
                <w:noProof/>
                <w:webHidden/>
              </w:rPr>
              <w:instrText xml:space="preserve"> PAGEREF _Toc90893006 \h </w:instrText>
            </w:r>
            <w:r>
              <w:rPr>
                <w:noProof/>
                <w:webHidden/>
              </w:rPr>
            </w:r>
            <w:r>
              <w:rPr>
                <w:noProof/>
                <w:webHidden/>
              </w:rPr>
              <w:fldChar w:fldCharType="separate"/>
            </w:r>
            <w:r>
              <w:rPr>
                <w:noProof/>
                <w:webHidden/>
              </w:rPr>
              <w:t>14</w:t>
            </w:r>
            <w:r>
              <w:rPr>
                <w:noProof/>
                <w:webHidden/>
              </w:rPr>
              <w:fldChar w:fldCharType="end"/>
            </w:r>
          </w:hyperlink>
        </w:p>
        <w:p w14:paraId="4F5A1E6A" w14:textId="0FAED49C" w:rsidR="00CF783D" w:rsidRDefault="00CF783D">
          <w:pPr>
            <w:pStyle w:val="TOC3"/>
            <w:rPr>
              <w:rFonts w:asciiTheme="minorHAnsi" w:eastAsiaTheme="minorEastAsia" w:hAnsiTheme="minorHAnsi" w:cstheme="minorBidi"/>
              <w:noProof/>
              <w:lang w:eastAsia="en-AU"/>
            </w:rPr>
          </w:pPr>
          <w:hyperlink w:anchor="_Toc90893007" w:history="1">
            <w:r w:rsidRPr="00E655FB">
              <w:rPr>
                <w:rStyle w:val="Hyperlink"/>
                <w:noProof/>
              </w:rPr>
              <w:t>6.2.3. Interest income accrued using the effective interest method</w:t>
            </w:r>
            <w:r>
              <w:rPr>
                <w:noProof/>
                <w:webHidden/>
              </w:rPr>
              <w:tab/>
            </w:r>
            <w:r>
              <w:rPr>
                <w:noProof/>
                <w:webHidden/>
              </w:rPr>
              <w:fldChar w:fldCharType="begin"/>
            </w:r>
            <w:r>
              <w:rPr>
                <w:noProof/>
                <w:webHidden/>
              </w:rPr>
              <w:instrText xml:space="preserve"> PAGEREF _Toc90893007 \h </w:instrText>
            </w:r>
            <w:r>
              <w:rPr>
                <w:noProof/>
                <w:webHidden/>
              </w:rPr>
            </w:r>
            <w:r>
              <w:rPr>
                <w:noProof/>
                <w:webHidden/>
              </w:rPr>
              <w:fldChar w:fldCharType="separate"/>
            </w:r>
            <w:r>
              <w:rPr>
                <w:noProof/>
                <w:webHidden/>
              </w:rPr>
              <w:t>14</w:t>
            </w:r>
            <w:r>
              <w:rPr>
                <w:noProof/>
                <w:webHidden/>
              </w:rPr>
              <w:fldChar w:fldCharType="end"/>
            </w:r>
          </w:hyperlink>
        </w:p>
        <w:p w14:paraId="4F4DA365" w14:textId="734240C0" w:rsidR="00CF783D" w:rsidRDefault="00CF783D">
          <w:pPr>
            <w:pStyle w:val="TOC4"/>
            <w:tabs>
              <w:tab w:val="right" w:leader="dot" w:pos="10308"/>
            </w:tabs>
            <w:rPr>
              <w:rFonts w:asciiTheme="minorHAnsi" w:eastAsiaTheme="minorEastAsia" w:hAnsiTheme="minorHAnsi" w:cstheme="minorBidi"/>
              <w:noProof/>
              <w:lang w:eastAsia="en-AU"/>
            </w:rPr>
          </w:pPr>
          <w:hyperlink w:anchor="_Toc90893008" w:history="1">
            <w:r w:rsidRPr="00E655FB">
              <w:rPr>
                <w:rStyle w:val="Hyperlink"/>
                <w:noProof/>
              </w:rPr>
              <w:t>6.2.3.1. Unwinding the discount component in concessional advances</w:t>
            </w:r>
            <w:r>
              <w:rPr>
                <w:noProof/>
                <w:webHidden/>
              </w:rPr>
              <w:tab/>
            </w:r>
            <w:r>
              <w:rPr>
                <w:noProof/>
                <w:webHidden/>
              </w:rPr>
              <w:fldChar w:fldCharType="begin"/>
            </w:r>
            <w:r>
              <w:rPr>
                <w:noProof/>
                <w:webHidden/>
              </w:rPr>
              <w:instrText xml:space="preserve"> PAGEREF _Toc90893008 \h </w:instrText>
            </w:r>
            <w:r>
              <w:rPr>
                <w:noProof/>
                <w:webHidden/>
              </w:rPr>
            </w:r>
            <w:r>
              <w:rPr>
                <w:noProof/>
                <w:webHidden/>
              </w:rPr>
              <w:fldChar w:fldCharType="separate"/>
            </w:r>
            <w:r>
              <w:rPr>
                <w:noProof/>
                <w:webHidden/>
              </w:rPr>
              <w:t>15</w:t>
            </w:r>
            <w:r>
              <w:rPr>
                <w:noProof/>
                <w:webHidden/>
              </w:rPr>
              <w:fldChar w:fldCharType="end"/>
            </w:r>
          </w:hyperlink>
        </w:p>
        <w:p w14:paraId="70824031" w14:textId="04FC4B93" w:rsidR="00CF783D" w:rsidRDefault="00CF783D">
          <w:pPr>
            <w:pStyle w:val="TOC3"/>
            <w:rPr>
              <w:rFonts w:asciiTheme="minorHAnsi" w:eastAsiaTheme="minorEastAsia" w:hAnsiTheme="minorHAnsi" w:cstheme="minorBidi"/>
              <w:noProof/>
              <w:lang w:eastAsia="en-AU"/>
            </w:rPr>
          </w:pPr>
          <w:hyperlink w:anchor="_Toc90893009" w:history="1">
            <w:r w:rsidRPr="00E655FB">
              <w:rPr>
                <w:rStyle w:val="Hyperlink"/>
                <w:noProof/>
              </w:rPr>
              <w:t>6.2.4. Allowance for impairment</w:t>
            </w:r>
            <w:r>
              <w:rPr>
                <w:noProof/>
                <w:webHidden/>
              </w:rPr>
              <w:tab/>
            </w:r>
            <w:r>
              <w:rPr>
                <w:noProof/>
                <w:webHidden/>
              </w:rPr>
              <w:fldChar w:fldCharType="begin"/>
            </w:r>
            <w:r>
              <w:rPr>
                <w:noProof/>
                <w:webHidden/>
              </w:rPr>
              <w:instrText xml:space="preserve"> PAGEREF _Toc90893009 \h </w:instrText>
            </w:r>
            <w:r>
              <w:rPr>
                <w:noProof/>
                <w:webHidden/>
              </w:rPr>
            </w:r>
            <w:r>
              <w:rPr>
                <w:noProof/>
                <w:webHidden/>
              </w:rPr>
              <w:fldChar w:fldCharType="separate"/>
            </w:r>
            <w:r>
              <w:rPr>
                <w:noProof/>
                <w:webHidden/>
              </w:rPr>
              <w:t>16</w:t>
            </w:r>
            <w:r>
              <w:rPr>
                <w:noProof/>
                <w:webHidden/>
              </w:rPr>
              <w:fldChar w:fldCharType="end"/>
            </w:r>
          </w:hyperlink>
        </w:p>
        <w:p w14:paraId="4FE58439" w14:textId="27C9DAA0" w:rsidR="00CF783D" w:rsidRDefault="00CF783D">
          <w:pPr>
            <w:pStyle w:val="TOC2"/>
            <w:rPr>
              <w:rFonts w:asciiTheme="minorHAnsi" w:eastAsiaTheme="minorEastAsia" w:hAnsiTheme="minorHAnsi" w:cstheme="minorBidi"/>
              <w:noProof/>
              <w:lang w:eastAsia="en-AU"/>
            </w:rPr>
          </w:pPr>
          <w:hyperlink w:anchor="_Toc90893010" w:history="1">
            <w:r w:rsidRPr="00E655FB">
              <w:rPr>
                <w:rStyle w:val="Hyperlink"/>
                <w:noProof/>
              </w:rPr>
              <w:t>6.3. Illustrative examples</w:t>
            </w:r>
            <w:r>
              <w:rPr>
                <w:noProof/>
                <w:webHidden/>
              </w:rPr>
              <w:tab/>
            </w:r>
            <w:r>
              <w:rPr>
                <w:noProof/>
                <w:webHidden/>
              </w:rPr>
              <w:fldChar w:fldCharType="begin"/>
            </w:r>
            <w:r>
              <w:rPr>
                <w:noProof/>
                <w:webHidden/>
              </w:rPr>
              <w:instrText xml:space="preserve"> PAGEREF _Toc90893010 \h </w:instrText>
            </w:r>
            <w:r>
              <w:rPr>
                <w:noProof/>
                <w:webHidden/>
              </w:rPr>
            </w:r>
            <w:r>
              <w:rPr>
                <w:noProof/>
                <w:webHidden/>
              </w:rPr>
              <w:fldChar w:fldCharType="separate"/>
            </w:r>
            <w:r>
              <w:rPr>
                <w:noProof/>
                <w:webHidden/>
              </w:rPr>
              <w:t>16</w:t>
            </w:r>
            <w:r>
              <w:rPr>
                <w:noProof/>
                <w:webHidden/>
              </w:rPr>
              <w:fldChar w:fldCharType="end"/>
            </w:r>
          </w:hyperlink>
        </w:p>
        <w:p w14:paraId="330E5241" w14:textId="0EE71476" w:rsidR="00CF783D" w:rsidRDefault="00CF783D">
          <w:pPr>
            <w:pStyle w:val="TOC1"/>
            <w:rPr>
              <w:rFonts w:asciiTheme="minorHAnsi" w:eastAsiaTheme="minorEastAsia" w:hAnsiTheme="minorHAnsi" w:cstheme="minorBidi"/>
              <w:b w:val="0"/>
              <w:noProof/>
              <w:lang w:eastAsia="en-AU"/>
            </w:rPr>
          </w:pPr>
          <w:hyperlink w:anchor="_Toc90893011" w:history="1">
            <w:r w:rsidRPr="00E655FB">
              <w:rPr>
                <w:rStyle w:val="Hyperlink"/>
                <w:noProof/>
                <w:lang w:eastAsia="en-AU"/>
              </w:rPr>
              <w:t>7. Recordkeeping</w:t>
            </w:r>
            <w:r>
              <w:rPr>
                <w:noProof/>
                <w:webHidden/>
              </w:rPr>
              <w:tab/>
            </w:r>
            <w:r>
              <w:rPr>
                <w:noProof/>
                <w:webHidden/>
              </w:rPr>
              <w:fldChar w:fldCharType="begin"/>
            </w:r>
            <w:r>
              <w:rPr>
                <w:noProof/>
                <w:webHidden/>
              </w:rPr>
              <w:instrText xml:space="preserve"> PAGEREF _Toc90893011 \h </w:instrText>
            </w:r>
            <w:r>
              <w:rPr>
                <w:noProof/>
                <w:webHidden/>
              </w:rPr>
            </w:r>
            <w:r>
              <w:rPr>
                <w:noProof/>
                <w:webHidden/>
              </w:rPr>
              <w:fldChar w:fldCharType="separate"/>
            </w:r>
            <w:r>
              <w:rPr>
                <w:noProof/>
                <w:webHidden/>
              </w:rPr>
              <w:t>16</w:t>
            </w:r>
            <w:r>
              <w:rPr>
                <w:noProof/>
                <w:webHidden/>
              </w:rPr>
              <w:fldChar w:fldCharType="end"/>
            </w:r>
          </w:hyperlink>
        </w:p>
        <w:p w14:paraId="47764F65" w14:textId="281D4BDC" w:rsidR="00CF783D" w:rsidRDefault="00CF783D">
          <w:pPr>
            <w:pStyle w:val="TOC1"/>
            <w:rPr>
              <w:rFonts w:asciiTheme="minorHAnsi" w:eastAsiaTheme="minorEastAsia" w:hAnsiTheme="minorHAnsi" w:cstheme="minorBidi"/>
              <w:b w:val="0"/>
              <w:noProof/>
              <w:lang w:eastAsia="en-AU"/>
            </w:rPr>
          </w:pPr>
          <w:hyperlink w:anchor="_Toc90893012" w:history="1">
            <w:r w:rsidRPr="00E655FB">
              <w:rPr>
                <w:rStyle w:val="Hyperlink"/>
                <w:noProof/>
                <w:lang w:eastAsia="en-AU"/>
              </w:rPr>
              <w:t>8. Reporting</w:t>
            </w:r>
            <w:r>
              <w:rPr>
                <w:noProof/>
                <w:webHidden/>
              </w:rPr>
              <w:tab/>
            </w:r>
            <w:r>
              <w:rPr>
                <w:noProof/>
                <w:webHidden/>
              </w:rPr>
              <w:fldChar w:fldCharType="begin"/>
            </w:r>
            <w:r>
              <w:rPr>
                <w:noProof/>
                <w:webHidden/>
              </w:rPr>
              <w:instrText xml:space="preserve"> PAGEREF _Toc90893012 \h </w:instrText>
            </w:r>
            <w:r>
              <w:rPr>
                <w:noProof/>
                <w:webHidden/>
              </w:rPr>
            </w:r>
            <w:r>
              <w:rPr>
                <w:noProof/>
                <w:webHidden/>
              </w:rPr>
              <w:fldChar w:fldCharType="separate"/>
            </w:r>
            <w:r>
              <w:rPr>
                <w:noProof/>
                <w:webHidden/>
              </w:rPr>
              <w:t>16</w:t>
            </w:r>
            <w:r>
              <w:rPr>
                <w:noProof/>
                <w:webHidden/>
              </w:rPr>
              <w:fldChar w:fldCharType="end"/>
            </w:r>
          </w:hyperlink>
        </w:p>
        <w:p w14:paraId="425F50AF" w14:textId="27C80C40" w:rsidR="00964B22" w:rsidRPr="002F2780" w:rsidRDefault="006747E0" w:rsidP="00964B22">
          <w:pPr>
            <w:rPr>
              <w:rFonts w:eastAsiaTheme="minorEastAsia" w:cs="Arial"/>
              <w:b/>
              <w:lang w:eastAsia="en-AU"/>
            </w:rPr>
          </w:pPr>
          <w:r>
            <w:rPr>
              <w:rFonts w:eastAsiaTheme="minorEastAsia" w:cs="Arial"/>
              <w:lang w:eastAsia="en-AU"/>
            </w:rPr>
            <w:fldChar w:fldCharType="end"/>
          </w:r>
        </w:p>
      </w:sdtContent>
    </w:sdt>
    <w:p w14:paraId="5DA72C1A" w14:textId="77777777" w:rsidR="00964B22" w:rsidRPr="002F2780" w:rsidRDefault="00964B22" w:rsidP="00964B22">
      <w:pPr>
        <w:sectPr w:rsidR="00964B22" w:rsidRPr="002F2780" w:rsidSect="00C800F1">
          <w:headerReference w:type="first" r:id="rId13"/>
          <w:footerReference w:type="first" r:id="rId14"/>
          <w:pgSz w:w="11906" w:h="16838" w:code="9"/>
          <w:pgMar w:top="794" w:right="794" w:bottom="794" w:left="794" w:header="794" w:footer="794" w:gutter="0"/>
          <w:cols w:space="708"/>
          <w:titlePg/>
          <w:docGrid w:linePitch="360"/>
        </w:sectPr>
      </w:pPr>
    </w:p>
    <w:p w14:paraId="7153DC2D" w14:textId="77777777" w:rsidR="00131FCC" w:rsidRPr="00805151" w:rsidRDefault="00131FCC" w:rsidP="00131FCC">
      <w:pPr>
        <w:pStyle w:val="Heading1"/>
        <w:keepNext/>
        <w:keepLines/>
        <w:pageBreakBefore/>
        <w:ind w:left="425" w:hanging="425"/>
      </w:pPr>
      <w:bookmarkStart w:id="0" w:name="_Toc22548865"/>
      <w:bookmarkStart w:id="1" w:name="_Toc90892977"/>
      <w:r w:rsidRPr="00805151">
        <w:t>Introduction</w:t>
      </w:r>
      <w:bookmarkEnd w:id="0"/>
      <w:bookmarkEnd w:id="1"/>
    </w:p>
    <w:p w14:paraId="3932986B" w14:textId="77777777" w:rsidR="00131FCC" w:rsidRPr="00805151" w:rsidRDefault="00131FCC" w:rsidP="00131FCC">
      <w:pPr>
        <w:pStyle w:val="Heading2"/>
        <w:keepNext/>
        <w:keepLines/>
        <w:ind w:left="851" w:hanging="851"/>
      </w:pPr>
      <w:bookmarkStart w:id="2" w:name="_Toc22548866"/>
      <w:bookmarkStart w:id="3" w:name="_Toc90892978"/>
      <w:r>
        <w:t>Purpose</w:t>
      </w:r>
      <w:bookmarkEnd w:id="2"/>
      <w:bookmarkEnd w:id="3"/>
    </w:p>
    <w:p w14:paraId="650E1444" w14:textId="11EA7653" w:rsidR="00131FCC" w:rsidRDefault="00131FCC" w:rsidP="00131FCC">
      <w:r>
        <w:t xml:space="preserve">To provide </w:t>
      </w:r>
      <w:r w:rsidR="0014151D">
        <w:t xml:space="preserve">better </w:t>
      </w:r>
      <w:r>
        <w:t xml:space="preserve">practice guidance to assist accountable officers and agencies to meet their obligations under the Treasurer’s Direction – Loans and advances, the </w:t>
      </w:r>
      <w:r w:rsidR="00BC1417">
        <w:br/>
      </w:r>
      <w:r w:rsidRPr="001C455F">
        <w:rPr>
          <w:i/>
        </w:rPr>
        <w:t>Financial Management</w:t>
      </w:r>
      <w:r w:rsidR="00BC1417">
        <w:rPr>
          <w:i/>
        </w:rPr>
        <w:t xml:space="preserve"> </w:t>
      </w:r>
      <w:r w:rsidRPr="001C455F">
        <w:rPr>
          <w:i/>
        </w:rPr>
        <w:t>Act</w:t>
      </w:r>
      <w:r>
        <w:t> </w:t>
      </w:r>
      <w:r w:rsidRPr="00AD62F2">
        <w:rPr>
          <w:i/>
        </w:rPr>
        <w:t>1995</w:t>
      </w:r>
      <w:r>
        <w:t xml:space="preserve"> </w:t>
      </w:r>
      <w:r w:rsidRPr="00F859F1">
        <w:t>(FMA)</w:t>
      </w:r>
      <w:r>
        <w:rPr>
          <w:i/>
        </w:rPr>
        <w:t xml:space="preserve">, </w:t>
      </w:r>
      <w:r>
        <w:t>and other relevant legislation.</w:t>
      </w:r>
    </w:p>
    <w:p w14:paraId="682C54E9" w14:textId="77777777" w:rsidR="00131FCC" w:rsidRDefault="00131FCC" w:rsidP="00131FCC">
      <w:r>
        <w:t>Guidance material in this document is not mandatory. If a conflict arises between this guidance document and Treasurer’s Directions (TDs) or other legislative requirements, the legislation takes precedence followed by the TDs.</w:t>
      </w:r>
    </w:p>
    <w:p w14:paraId="07C2512E" w14:textId="77777777" w:rsidR="00131FCC" w:rsidRDefault="00131FCC" w:rsidP="00131FCC">
      <w:r>
        <w:t xml:space="preserve">The TDs generally designate responsibility to the accountable officer. Unless specifically excluded by the FMA or TDs, accountable officers may choose </w:t>
      </w:r>
      <w:bookmarkStart w:id="4" w:name="_GoBack"/>
      <w:bookmarkEnd w:id="4"/>
      <w:r>
        <w:t>to delegate certain responsibilities and functions to agency employees. This can be done through a number of mechanisms, such as accountable officer approved policies, procedures and agency delegations.</w:t>
      </w:r>
    </w:p>
    <w:p w14:paraId="44B0FFB8" w14:textId="77777777" w:rsidR="00131FCC" w:rsidRPr="00805151" w:rsidRDefault="00131FCC" w:rsidP="00131FCC">
      <w:pPr>
        <w:pStyle w:val="Heading2"/>
        <w:keepNext/>
        <w:keepLines/>
        <w:ind w:left="851" w:hanging="851"/>
      </w:pPr>
      <w:bookmarkStart w:id="5" w:name="_Toc22548867"/>
      <w:bookmarkStart w:id="6" w:name="_Toc90892979"/>
      <w:r w:rsidRPr="00805151">
        <w:t>Statement</w:t>
      </w:r>
      <w:bookmarkEnd w:id="5"/>
      <w:bookmarkEnd w:id="6"/>
    </w:p>
    <w:p w14:paraId="554EFD8D" w14:textId="7C043DF2" w:rsidR="00131FCC" w:rsidRDefault="00131FCC" w:rsidP="00131FCC">
      <w:pPr>
        <w:rPr>
          <w:bCs/>
        </w:rPr>
      </w:pPr>
      <w:r w:rsidRPr="00C61F0F">
        <w:t xml:space="preserve">The objective of the </w:t>
      </w:r>
      <w:r>
        <w:t xml:space="preserve">TD – Loans and advances </w:t>
      </w:r>
      <w:r w:rsidRPr="00C61F0F">
        <w:t xml:space="preserve">and this </w:t>
      </w:r>
      <w:r w:rsidR="0049569A" w:rsidRPr="00C61F0F">
        <w:t>guid</w:t>
      </w:r>
      <w:r w:rsidR="0049569A">
        <w:t>ance document</w:t>
      </w:r>
      <w:r w:rsidR="0049569A" w:rsidRPr="00C61F0F">
        <w:t xml:space="preserve"> </w:t>
      </w:r>
      <w:r w:rsidR="0049569A">
        <w:t>is</w:t>
      </w:r>
      <w:r w:rsidR="0049569A" w:rsidRPr="00C61F0F">
        <w:t xml:space="preserve"> </w:t>
      </w:r>
      <w:r w:rsidRPr="00C61F0F">
        <w:t xml:space="preserve">to establish a framework </w:t>
      </w:r>
      <w:r w:rsidR="0049569A">
        <w:t>for managing risks, approval, accounting, recordkeeping and reporting requirements of loans and advances</w:t>
      </w:r>
      <w:r w:rsidR="009D4DB3">
        <w:t xml:space="preserve"> provided or issued by the NT Government (asset)</w:t>
      </w:r>
      <w:r>
        <w:rPr>
          <w:bCs/>
        </w:rPr>
        <w:t>.</w:t>
      </w:r>
    </w:p>
    <w:p w14:paraId="5261DD8B" w14:textId="48B6D543" w:rsidR="00131FCC" w:rsidRDefault="00131FCC" w:rsidP="00131FCC">
      <w:pPr>
        <w:rPr>
          <w:bCs/>
        </w:rPr>
      </w:pPr>
      <w:r>
        <w:rPr>
          <w:bCs/>
        </w:rPr>
        <w:t>Th</w:t>
      </w:r>
      <w:r w:rsidR="0045387C">
        <w:rPr>
          <w:bCs/>
        </w:rPr>
        <w:t>is</w:t>
      </w:r>
      <w:r>
        <w:rPr>
          <w:bCs/>
        </w:rPr>
        <w:t xml:space="preserve"> guid</w:t>
      </w:r>
      <w:r w:rsidR="0049569A">
        <w:rPr>
          <w:bCs/>
        </w:rPr>
        <w:t>ance document</w:t>
      </w:r>
      <w:r>
        <w:rPr>
          <w:bCs/>
        </w:rPr>
        <w:t xml:space="preserve"> </w:t>
      </w:r>
      <w:r w:rsidR="009D4DB3">
        <w:rPr>
          <w:bCs/>
        </w:rPr>
        <w:t xml:space="preserve">predominantly </w:t>
      </w:r>
      <w:r>
        <w:rPr>
          <w:bCs/>
        </w:rPr>
        <w:t xml:space="preserve">focuses on advances </w:t>
      </w:r>
      <w:r w:rsidR="009D4DB3">
        <w:rPr>
          <w:bCs/>
        </w:rPr>
        <w:t xml:space="preserve">as </w:t>
      </w:r>
      <w:r>
        <w:rPr>
          <w:bCs/>
        </w:rPr>
        <w:t xml:space="preserve">loans </w:t>
      </w:r>
      <w:r w:rsidR="0045387C">
        <w:rPr>
          <w:bCs/>
        </w:rPr>
        <w:t>can only be issued</w:t>
      </w:r>
      <w:r>
        <w:rPr>
          <w:bCs/>
        </w:rPr>
        <w:t xml:space="preserve"> by the Northern Territory Treasury Corporation (NTTC), </w:t>
      </w:r>
      <w:r w:rsidR="0045387C">
        <w:rPr>
          <w:bCs/>
        </w:rPr>
        <w:t xml:space="preserve">unless </w:t>
      </w:r>
      <w:r w:rsidR="00472498">
        <w:rPr>
          <w:bCs/>
        </w:rPr>
        <w:t>otherwise</w:t>
      </w:r>
      <w:r w:rsidR="0045387C">
        <w:rPr>
          <w:bCs/>
        </w:rPr>
        <w:t xml:space="preserve"> approved by the Treasurer.</w:t>
      </w:r>
      <w:r>
        <w:rPr>
          <w:bCs/>
        </w:rPr>
        <w:t xml:space="preserve"> </w:t>
      </w:r>
      <w:r w:rsidR="009D4DB3">
        <w:rPr>
          <w:bCs/>
        </w:rPr>
        <w:t>L</w:t>
      </w:r>
      <w:r w:rsidR="005E334C">
        <w:rPr>
          <w:bCs/>
        </w:rPr>
        <w:t xml:space="preserve">oans and advances issued by the </w:t>
      </w:r>
      <w:r>
        <w:rPr>
          <w:bCs/>
        </w:rPr>
        <w:t xml:space="preserve">NTTC </w:t>
      </w:r>
      <w:r w:rsidR="005E334C">
        <w:rPr>
          <w:bCs/>
        </w:rPr>
        <w:t xml:space="preserve">are </w:t>
      </w:r>
      <w:r>
        <w:rPr>
          <w:bCs/>
        </w:rPr>
        <w:t>excluded from the</w:t>
      </w:r>
      <w:r w:rsidR="005E334C">
        <w:rPr>
          <w:bCs/>
        </w:rPr>
        <w:t xml:space="preserve"> scope of the</w:t>
      </w:r>
      <w:r>
        <w:rPr>
          <w:bCs/>
        </w:rPr>
        <w:t xml:space="preserve"> TD.</w:t>
      </w:r>
    </w:p>
    <w:p w14:paraId="0F7CF6BD" w14:textId="1611CE26" w:rsidR="00131FCC" w:rsidRDefault="00131FCC" w:rsidP="00131FCC">
      <w:r>
        <w:t xml:space="preserve">Agencies are strongly encouraged to ensure all employees primarily engaged in providing </w:t>
      </w:r>
      <w:r w:rsidR="0045387C">
        <w:t xml:space="preserve">loans and </w:t>
      </w:r>
      <w:r>
        <w:t>advances are aware of and have access to this guide.</w:t>
      </w:r>
    </w:p>
    <w:p w14:paraId="758DC7EC" w14:textId="6AD49E8B" w:rsidR="0046080F" w:rsidRDefault="00131FCC" w:rsidP="00131FCC">
      <w:r>
        <w:t>Agencies may use this guide to develop their own specific policies and procedures that are relevant to and appropriate for their agency.</w:t>
      </w:r>
    </w:p>
    <w:p w14:paraId="0683EE47" w14:textId="1A8F052A" w:rsidR="00131FCC" w:rsidRDefault="00131FCC">
      <w:pPr>
        <w:pStyle w:val="Heading2"/>
        <w:keepNext/>
        <w:keepLines/>
        <w:ind w:left="851" w:hanging="851"/>
      </w:pPr>
      <w:bookmarkStart w:id="7" w:name="_Toc77692078"/>
      <w:bookmarkStart w:id="8" w:name="_Toc77772523"/>
      <w:bookmarkStart w:id="9" w:name="_Toc77775073"/>
      <w:bookmarkStart w:id="10" w:name="_Toc77775338"/>
      <w:bookmarkStart w:id="11" w:name="_Toc89331325"/>
      <w:bookmarkStart w:id="12" w:name="_Toc89703374"/>
      <w:bookmarkStart w:id="13" w:name="_Toc89942543"/>
      <w:bookmarkStart w:id="14" w:name="_Toc22548868"/>
      <w:bookmarkStart w:id="15" w:name="_Toc90892980"/>
      <w:bookmarkEnd w:id="7"/>
      <w:bookmarkEnd w:id="8"/>
      <w:bookmarkEnd w:id="9"/>
      <w:bookmarkEnd w:id="10"/>
      <w:bookmarkEnd w:id="11"/>
      <w:bookmarkEnd w:id="12"/>
      <w:bookmarkEnd w:id="13"/>
      <w:r w:rsidRPr="00805151">
        <w:t>Legislative basis and related documents</w:t>
      </w:r>
      <w:bookmarkEnd w:id="14"/>
      <w:bookmarkEnd w:id="15"/>
    </w:p>
    <w:p w14:paraId="30E27389" w14:textId="738C4427" w:rsidR="006913E0" w:rsidRPr="00D11602" w:rsidRDefault="006913E0" w:rsidP="00D11602">
      <w:pPr>
        <w:pStyle w:val="ListParagraph"/>
        <w:numPr>
          <w:ilvl w:val="0"/>
          <w:numId w:val="45"/>
        </w:numPr>
        <w:ind w:left="284" w:hanging="284"/>
        <w:rPr>
          <w:i/>
        </w:rPr>
      </w:pPr>
      <w:r w:rsidRPr="00D11602">
        <w:rPr>
          <w:i/>
        </w:rPr>
        <w:t>Financial Management Act 1995</w:t>
      </w:r>
      <w:r w:rsidR="005E334C">
        <w:rPr>
          <w:i/>
        </w:rPr>
        <w:t xml:space="preserve"> </w:t>
      </w:r>
      <w:r w:rsidR="005E334C">
        <w:t>(FMA)</w:t>
      </w:r>
    </w:p>
    <w:p w14:paraId="450AE0A0" w14:textId="5D4C6931" w:rsidR="006913E0" w:rsidRPr="00837F87" w:rsidRDefault="006913E0" w:rsidP="00D11602">
      <w:pPr>
        <w:pStyle w:val="ListParagraph"/>
        <w:numPr>
          <w:ilvl w:val="0"/>
          <w:numId w:val="45"/>
        </w:numPr>
        <w:ind w:left="284" w:hanging="284"/>
      </w:pPr>
      <w:r w:rsidRPr="00D11602">
        <w:rPr>
          <w:i/>
        </w:rPr>
        <w:t>Northern Territory Treasury Corporation Act 1994</w:t>
      </w:r>
      <w:r w:rsidR="005E334C" w:rsidRPr="005E334C">
        <w:rPr>
          <w:i/>
        </w:rPr>
        <w:t xml:space="preserve"> </w:t>
      </w:r>
      <w:r w:rsidR="005E334C" w:rsidRPr="00837F87">
        <w:t>(NTTC Act)</w:t>
      </w:r>
    </w:p>
    <w:p w14:paraId="4107089E" w14:textId="2139113E" w:rsidR="006913E0" w:rsidRPr="004C6B34" w:rsidRDefault="006913E0" w:rsidP="00D11602">
      <w:pPr>
        <w:pStyle w:val="ListParagraph"/>
        <w:numPr>
          <w:ilvl w:val="0"/>
          <w:numId w:val="45"/>
        </w:numPr>
        <w:ind w:left="284" w:hanging="284"/>
      </w:pPr>
      <w:r w:rsidRPr="004C6B34">
        <w:t>TD - Loans and advances</w:t>
      </w:r>
    </w:p>
    <w:p w14:paraId="58474505" w14:textId="77777777" w:rsidR="006913E0" w:rsidRDefault="006913E0" w:rsidP="00D11602">
      <w:pPr>
        <w:pStyle w:val="ListParagraph"/>
        <w:numPr>
          <w:ilvl w:val="0"/>
          <w:numId w:val="45"/>
        </w:numPr>
        <w:ind w:left="284" w:hanging="284"/>
      </w:pPr>
      <w:r>
        <w:t>TD – Part 5 Section 6 Advances</w:t>
      </w:r>
    </w:p>
    <w:p w14:paraId="412FA3FD" w14:textId="77777777" w:rsidR="006913E0" w:rsidRDefault="006913E0" w:rsidP="00D11602">
      <w:pPr>
        <w:pStyle w:val="ListParagraph"/>
        <w:numPr>
          <w:ilvl w:val="0"/>
          <w:numId w:val="45"/>
        </w:numPr>
        <w:ind w:left="284" w:hanging="284"/>
      </w:pPr>
      <w:r>
        <w:t>TD – A2.7 Assets – Receivables</w:t>
      </w:r>
    </w:p>
    <w:p w14:paraId="5BB2EC36" w14:textId="77777777" w:rsidR="006913E0" w:rsidRDefault="006913E0" w:rsidP="00D11602">
      <w:pPr>
        <w:pStyle w:val="ListParagraph"/>
        <w:numPr>
          <w:ilvl w:val="0"/>
          <w:numId w:val="45"/>
        </w:numPr>
        <w:ind w:left="284" w:hanging="284"/>
      </w:pPr>
      <w:r>
        <w:t>TD – R2.1 Agency Financial Statements</w:t>
      </w:r>
    </w:p>
    <w:p w14:paraId="7A1CC282" w14:textId="77777777" w:rsidR="006913E0" w:rsidRPr="00330522" w:rsidRDefault="006913E0" w:rsidP="00D11602">
      <w:pPr>
        <w:pStyle w:val="ListParagraph"/>
        <w:numPr>
          <w:ilvl w:val="0"/>
          <w:numId w:val="45"/>
        </w:numPr>
        <w:ind w:left="284" w:hanging="284"/>
      </w:pPr>
      <w:r>
        <w:t>TD – R3.1 GBD Financial Statements</w:t>
      </w:r>
    </w:p>
    <w:p w14:paraId="4A3ABAAF" w14:textId="5185D5B3" w:rsidR="006913E0" w:rsidRDefault="006913E0" w:rsidP="00D11602">
      <w:pPr>
        <w:pStyle w:val="ListParagraph"/>
        <w:numPr>
          <w:ilvl w:val="0"/>
          <w:numId w:val="45"/>
        </w:numPr>
        <w:ind w:left="284" w:hanging="284"/>
      </w:pPr>
      <w:r>
        <w:t>Australian accounting standards</w:t>
      </w:r>
      <w:r w:rsidR="00837F87">
        <w:t xml:space="preserve"> (AASB)</w:t>
      </w:r>
    </w:p>
    <w:p w14:paraId="2E4667F9" w14:textId="77777777" w:rsidR="006913E0" w:rsidRDefault="006913E0" w:rsidP="00D11602">
      <w:pPr>
        <w:pStyle w:val="ListBullet"/>
        <w:numPr>
          <w:ilvl w:val="1"/>
          <w:numId w:val="16"/>
        </w:numPr>
        <w:spacing w:after="0"/>
      </w:pPr>
      <w:r>
        <w:t>AASB 7 Financial instruments: Disclosures</w:t>
      </w:r>
    </w:p>
    <w:p w14:paraId="5E0F7F44" w14:textId="77777777" w:rsidR="006913E0" w:rsidRDefault="006913E0" w:rsidP="00D11602">
      <w:pPr>
        <w:pStyle w:val="ListBullet"/>
        <w:numPr>
          <w:ilvl w:val="1"/>
          <w:numId w:val="16"/>
        </w:numPr>
        <w:spacing w:after="0"/>
      </w:pPr>
      <w:r>
        <w:t>AASB 9 Financial instruments</w:t>
      </w:r>
    </w:p>
    <w:p w14:paraId="13923C4E" w14:textId="77777777" w:rsidR="006913E0" w:rsidRDefault="006913E0" w:rsidP="00D11602">
      <w:pPr>
        <w:pStyle w:val="ListBullet"/>
        <w:numPr>
          <w:ilvl w:val="1"/>
          <w:numId w:val="16"/>
        </w:numPr>
        <w:spacing w:after="0"/>
      </w:pPr>
      <w:r>
        <w:t>AASB 13 Fair value measurements</w:t>
      </w:r>
    </w:p>
    <w:p w14:paraId="6C2045B0" w14:textId="77777777" w:rsidR="006913E0" w:rsidRDefault="006913E0" w:rsidP="00D11602">
      <w:pPr>
        <w:pStyle w:val="ListBullet"/>
        <w:numPr>
          <w:ilvl w:val="1"/>
          <w:numId w:val="16"/>
        </w:numPr>
        <w:spacing w:after="0"/>
      </w:pPr>
      <w:r>
        <w:t>AASB 132 Financial instruments: Presentation</w:t>
      </w:r>
    </w:p>
    <w:p w14:paraId="2D1E6A79" w14:textId="370E78EF" w:rsidR="006913E0" w:rsidRDefault="006913E0" w:rsidP="00D11602">
      <w:pPr>
        <w:pStyle w:val="ListBullet"/>
        <w:numPr>
          <w:ilvl w:val="1"/>
          <w:numId w:val="16"/>
        </w:numPr>
      </w:pPr>
      <w:r>
        <w:t>AASB 139 Financial instruments: Recognition and measurement</w:t>
      </w:r>
    </w:p>
    <w:p w14:paraId="4142309B" w14:textId="77777777" w:rsidR="00BC1417" w:rsidRPr="00C112C7" w:rsidRDefault="00BC1417" w:rsidP="00D11602">
      <w:pPr>
        <w:pStyle w:val="ListBullet"/>
        <w:numPr>
          <w:ilvl w:val="0"/>
          <w:numId w:val="0"/>
        </w:numPr>
        <w:ind w:left="714"/>
      </w:pPr>
    </w:p>
    <w:p w14:paraId="432678E9" w14:textId="77777777" w:rsidR="00131FCC" w:rsidRPr="00805151" w:rsidRDefault="00131FCC" w:rsidP="00D11602">
      <w:pPr>
        <w:pStyle w:val="Heading1"/>
      </w:pPr>
      <w:bookmarkStart w:id="16" w:name="_Toc77692087"/>
      <w:bookmarkStart w:id="17" w:name="_Toc77772532"/>
      <w:bookmarkStart w:id="18" w:name="_Toc77775082"/>
      <w:bookmarkStart w:id="19" w:name="_Toc77775347"/>
      <w:bookmarkStart w:id="20" w:name="_Toc89331327"/>
      <w:bookmarkStart w:id="21" w:name="_Toc89703376"/>
      <w:bookmarkStart w:id="22" w:name="_Toc89942545"/>
      <w:bookmarkStart w:id="23" w:name="_Toc77692088"/>
      <w:bookmarkStart w:id="24" w:name="_Toc77772533"/>
      <w:bookmarkStart w:id="25" w:name="_Toc77775083"/>
      <w:bookmarkStart w:id="26" w:name="_Toc77775348"/>
      <w:bookmarkStart w:id="27" w:name="_Toc89331328"/>
      <w:bookmarkStart w:id="28" w:name="_Toc89703377"/>
      <w:bookmarkStart w:id="29" w:name="_Toc89942546"/>
      <w:bookmarkStart w:id="30" w:name="_Toc77692089"/>
      <w:bookmarkStart w:id="31" w:name="_Toc77772534"/>
      <w:bookmarkStart w:id="32" w:name="_Toc77775084"/>
      <w:bookmarkStart w:id="33" w:name="_Toc77775349"/>
      <w:bookmarkStart w:id="34" w:name="_Toc89331329"/>
      <w:bookmarkStart w:id="35" w:name="_Toc89703378"/>
      <w:bookmarkStart w:id="36" w:name="_Toc89942547"/>
      <w:bookmarkStart w:id="37" w:name="_Toc77692090"/>
      <w:bookmarkStart w:id="38" w:name="_Toc77772535"/>
      <w:bookmarkStart w:id="39" w:name="_Toc77775085"/>
      <w:bookmarkStart w:id="40" w:name="_Toc77775350"/>
      <w:bookmarkStart w:id="41" w:name="_Toc89331330"/>
      <w:bookmarkStart w:id="42" w:name="_Toc89703379"/>
      <w:bookmarkStart w:id="43" w:name="_Toc89942548"/>
      <w:bookmarkStart w:id="44" w:name="_Toc77692091"/>
      <w:bookmarkStart w:id="45" w:name="_Toc77772536"/>
      <w:bookmarkStart w:id="46" w:name="_Toc77775086"/>
      <w:bookmarkStart w:id="47" w:name="_Toc77775351"/>
      <w:bookmarkStart w:id="48" w:name="_Toc89331331"/>
      <w:bookmarkStart w:id="49" w:name="_Toc89703380"/>
      <w:bookmarkStart w:id="50" w:name="_Toc89942549"/>
      <w:bookmarkStart w:id="51" w:name="_Toc77692092"/>
      <w:bookmarkStart w:id="52" w:name="_Toc77772537"/>
      <w:bookmarkStart w:id="53" w:name="_Toc77775087"/>
      <w:bookmarkStart w:id="54" w:name="_Toc77775352"/>
      <w:bookmarkStart w:id="55" w:name="_Toc89331332"/>
      <w:bookmarkStart w:id="56" w:name="_Toc89703381"/>
      <w:bookmarkStart w:id="57" w:name="_Toc89942550"/>
      <w:bookmarkStart w:id="58" w:name="_Toc77692097"/>
      <w:bookmarkStart w:id="59" w:name="_Toc77772542"/>
      <w:bookmarkStart w:id="60" w:name="_Toc77775092"/>
      <w:bookmarkStart w:id="61" w:name="_Toc77775357"/>
      <w:bookmarkStart w:id="62" w:name="_Toc89331337"/>
      <w:bookmarkStart w:id="63" w:name="_Toc89703386"/>
      <w:bookmarkStart w:id="64" w:name="_Toc89942555"/>
      <w:bookmarkStart w:id="65" w:name="_Toc22548869"/>
      <w:bookmarkStart w:id="66" w:name="_Toc9089298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05151">
        <w:t>Background</w:t>
      </w:r>
      <w:bookmarkEnd w:id="65"/>
      <w:bookmarkEnd w:id="66"/>
    </w:p>
    <w:p w14:paraId="35F95B10" w14:textId="3133084C" w:rsidR="00131FCC" w:rsidRDefault="000E744E" w:rsidP="00131FCC">
      <w:r>
        <w:t xml:space="preserve">The </w:t>
      </w:r>
      <w:r w:rsidR="00131FCC">
        <w:t>NT Government</w:t>
      </w:r>
      <w:r>
        <w:t xml:space="preserve"> may</w:t>
      </w:r>
      <w:r w:rsidR="007E3C8C">
        <w:t xml:space="preserve"> issue loans and advances</w:t>
      </w:r>
      <w:r w:rsidR="00131FCC">
        <w:t xml:space="preserve"> to </w:t>
      </w:r>
      <w:r>
        <w:t xml:space="preserve">an external </w:t>
      </w:r>
      <w:r w:rsidR="00131FCC">
        <w:t>party for liquidity management purposes or to achieve a government policy objective or public benefit.</w:t>
      </w:r>
    </w:p>
    <w:p w14:paraId="3A274390" w14:textId="41DD133C" w:rsidR="00131FCC" w:rsidRDefault="007E3C8C" w:rsidP="00131FCC">
      <w:r>
        <w:t>L</w:t>
      </w:r>
      <w:r w:rsidR="00131FCC">
        <w:t>ending of funds will always carry some degree of financial risk. Appropriate risk management and governance arrangements are critical for determining when the NT Government should enter into a contractual agreement to lend or advance public funds</w:t>
      </w:r>
      <w:r>
        <w:t>.</w:t>
      </w:r>
      <w:r w:rsidR="00131FCC">
        <w:t xml:space="preserve"> </w:t>
      </w:r>
      <w:r>
        <w:t>Appropriate contract</w:t>
      </w:r>
      <w:r w:rsidR="00131FCC">
        <w:t xml:space="preserve"> management </w:t>
      </w:r>
      <w:r>
        <w:t xml:space="preserve">is also important </w:t>
      </w:r>
      <w:r w:rsidR="00131FCC">
        <w:t>throughout the life of the agreement to mitigate the risk of loans or advances not being repaid in full.</w:t>
      </w:r>
    </w:p>
    <w:p w14:paraId="0F57C17C" w14:textId="01FA08EC" w:rsidR="00131FCC" w:rsidRDefault="00131FCC" w:rsidP="00131FCC">
      <w:r>
        <w:t>The accountability mechanisms associated with the provision of</w:t>
      </w:r>
      <w:r w:rsidR="001007B9">
        <w:t xml:space="preserve"> loans and</w:t>
      </w:r>
      <w:r>
        <w:t xml:space="preserve"> advances have been established because of the potential significant financial exposure to the NT Government. Strict governance arrangements</w:t>
      </w:r>
      <w:r w:rsidR="00B7195A">
        <w:t xml:space="preserve"> are in place</w:t>
      </w:r>
      <w:r>
        <w:t xml:space="preserve"> for loans </w:t>
      </w:r>
      <w:r w:rsidR="00B7195A">
        <w:t>administered by</w:t>
      </w:r>
      <w:r>
        <w:t xml:space="preserve"> the NTTC.</w:t>
      </w:r>
    </w:p>
    <w:p w14:paraId="34A6612E" w14:textId="77777777" w:rsidR="00131FCC" w:rsidRDefault="00131FCC" w:rsidP="00D11602">
      <w:pPr>
        <w:pStyle w:val="Heading2"/>
      </w:pPr>
      <w:bookmarkStart w:id="67" w:name="_Toc22548870"/>
      <w:bookmarkStart w:id="68" w:name="_Toc90892982"/>
      <w:r>
        <w:t>Exclusions</w:t>
      </w:r>
      <w:bookmarkEnd w:id="67"/>
      <w:bookmarkEnd w:id="68"/>
    </w:p>
    <w:p w14:paraId="6DEADEDA" w14:textId="5937C05C" w:rsidR="00131FCC" w:rsidRDefault="00131FCC" w:rsidP="00131FCC">
      <w:r>
        <w:t>The following items are excluded from the scope of the TD – Loans and advances</w:t>
      </w:r>
      <w:r w:rsidR="001007B9">
        <w:t>.</w:t>
      </w:r>
    </w:p>
    <w:p w14:paraId="6674336D" w14:textId="77777777" w:rsidR="00131FCC" w:rsidRPr="000F6EC0" w:rsidRDefault="00131FCC" w:rsidP="00131FCC">
      <w:pPr>
        <w:rPr>
          <w:b/>
          <w:u w:val="single"/>
        </w:rPr>
      </w:pPr>
      <w:r>
        <w:rPr>
          <w:b/>
          <w:u w:val="single"/>
        </w:rPr>
        <w:t>Short-term cash advances</w:t>
      </w:r>
    </w:p>
    <w:p w14:paraId="12E5BB89" w14:textId="5D481557" w:rsidR="00131FCC" w:rsidRDefault="00131FCC" w:rsidP="00131FCC">
      <w:r>
        <w:t>Short-term cash advances are types of advances which do not ordinarily attract interest and include, but are not limited to:</w:t>
      </w:r>
    </w:p>
    <w:p w14:paraId="12582F91" w14:textId="77777777" w:rsidR="00131FCC" w:rsidRDefault="00131FCC" w:rsidP="00131FCC">
      <w:pPr>
        <w:pStyle w:val="ListParagraph"/>
        <w:numPr>
          <w:ilvl w:val="0"/>
          <w:numId w:val="17"/>
        </w:numPr>
        <w:ind w:left="357" w:hanging="357"/>
      </w:pPr>
      <w:r>
        <w:t>petty cash</w:t>
      </w:r>
    </w:p>
    <w:p w14:paraId="5C259B60" w14:textId="77777777" w:rsidR="00131FCC" w:rsidRDefault="00131FCC" w:rsidP="00131FCC">
      <w:pPr>
        <w:pStyle w:val="ListParagraph"/>
        <w:numPr>
          <w:ilvl w:val="0"/>
          <w:numId w:val="17"/>
        </w:numPr>
        <w:ind w:left="357" w:hanging="357"/>
      </w:pPr>
      <w:r>
        <w:t>travel allowances</w:t>
      </w:r>
    </w:p>
    <w:p w14:paraId="29C69994" w14:textId="31678173" w:rsidR="00131FCC" w:rsidRDefault="00131FCC" w:rsidP="00131FCC">
      <w:pPr>
        <w:pStyle w:val="ListParagraph"/>
        <w:numPr>
          <w:ilvl w:val="0"/>
          <w:numId w:val="17"/>
        </w:numPr>
        <w:ind w:left="357" w:hanging="357"/>
      </w:pPr>
      <w:r>
        <w:t>salary advances</w:t>
      </w:r>
    </w:p>
    <w:p w14:paraId="42FE853A" w14:textId="0A4286E2" w:rsidR="00131FCC" w:rsidRDefault="00131FCC" w:rsidP="00131FCC">
      <w:pPr>
        <w:pStyle w:val="ListParagraph"/>
        <w:numPr>
          <w:ilvl w:val="0"/>
          <w:numId w:val="17"/>
        </w:numPr>
        <w:ind w:left="357" w:hanging="357"/>
      </w:pPr>
      <w:r>
        <w:t xml:space="preserve">other advances issued through </w:t>
      </w:r>
      <w:r w:rsidR="00674E54">
        <w:t>a</w:t>
      </w:r>
      <w:r>
        <w:t xml:space="preserve">dvance </w:t>
      </w:r>
      <w:r w:rsidR="00EA3376">
        <w:t>b</w:t>
      </w:r>
      <w:r>
        <w:t xml:space="preserve">ank </w:t>
      </w:r>
      <w:r w:rsidR="00EA3376">
        <w:t>a</w:t>
      </w:r>
      <w:r>
        <w:t>ccount.</w:t>
      </w:r>
    </w:p>
    <w:p w14:paraId="3949E055" w14:textId="77777777" w:rsidR="00131FCC" w:rsidRDefault="00131FCC" w:rsidP="00131FCC">
      <w:r>
        <w:t>These types of advances are addressed in the TD – Part 5 Section 6 Advances.</w:t>
      </w:r>
    </w:p>
    <w:p w14:paraId="622FE3AF" w14:textId="77777777" w:rsidR="00131FCC" w:rsidRPr="003E0016" w:rsidRDefault="00131FCC" w:rsidP="00131FCC">
      <w:pPr>
        <w:rPr>
          <w:b/>
          <w:u w:val="single"/>
        </w:rPr>
      </w:pPr>
      <w:r>
        <w:rPr>
          <w:b/>
          <w:u w:val="single"/>
        </w:rPr>
        <w:t>Salary overpayments</w:t>
      </w:r>
    </w:p>
    <w:p w14:paraId="623EA35D" w14:textId="02A129C4" w:rsidR="00131FCC" w:rsidRDefault="00131FCC" w:rsidP="00131FCC">
      <w:r>
        <w:t xml:space="preserve">Salary overpayments </w:t>
      </w:r>
      <w:r w:rsidR="00EA3376">
        <w:t xml:space="preserve">occur </w:t>
      </w:r>
      <w:r>
        <w:t>when an employee receive</w:t>
      </w:r>
      <w:r w:rsidR="00B7195A">
        <w:t>s</w:t>
      </w:r>
      <w:r>
        <w:t xml:space="preserve"> a salary payment in excess of what they are actually entitled to. When an employee receive</w:t>
      </w:r>
      <w:r w:rsidR="00B7195A">
        <w:t>s</w:t>
      </w:r>
      <w:r>
        <w:t xml:space="preserve"> a salary overpayment, an invoice is raised to recognise the amount as a receivable to the NT Government.</w:t>
      </w:r>
    </w:p>
    <w:p w14:paraId="180E0B1E" w14:textId="5CB2AB52" w:rsidR="00131FCC" w:rsidRDefault="00EA3376" w:rsidP="00131FCC">
      <w:r>
        <w:t>Generally, s</w:t>
      </w:r>
      <w:r w:rsidR="00131FCC">
        <w:t xml:space="preserve">alary overpayments </w:t>
      </w:r>
      <w:r w:rsidR="00B7195A">
        <w:t>stem from a</w:t>
      </w:r>
      <w:r w:rsidR="00131FCC">
        <w:t xml:space="preserve"> breakdown in internal controls rather than a specific decision by government to lend funds to another party. The TD – Loans and advances deals with specific decisions by government to lend funds and therefore</w:t>
      </w:r>
      <w:r w:rsidR="00A8714D">
        <w:t>,</w:t>
      </w:r>
      <w:r w:rsidR="00131FCC">
        <w:t xml:space="preserve"> excludes salary overpayments.</w:t>
      </w:r>
    </w:p>
    <w:p w14:paraId="6DCD39B0" w14:textId="77777777" w:rsidR="00131FCC" w:rsidRPr="003E0016" w:rsidRDefault="00131FCC" w:rsidP="00131FCC">
      <w:pPr>
        <w:rPr>
          <w:b/>
          <w:u w:val="single"/>
        </w:rPr>
      </w:pPr>
      <w:r>
        <w:rPr>
          <w:b/>
          <w:u w:val="single"/>
        </w:rPr>
        <w:t>Loans and advances issued by the NTTC</w:t>
      </w:r>
    </w:p>
    <w:p w14:paraId="752B1330" w14:textId="76EB4A88" w:rsidR="00131FCC" w:rsidRDefault="00131FCC" w:rsidP="00131FCC">
      <w:r>
        <w:t>The NTTC is governed by the NTTC </w:t>
      </w:r>
      <w:r w:rsidR="0075234B">
        <w:t>Act which</w:t>
      </w:r>
      <w:r>
        <w:t xml:space="preserve"> has strict risk management and governance policies in relation to lending arrangements.</w:t>
      </w:r>
    </w:p>
    <w:p w14:paraId="19264DFF" w14:textId="6D8EA9DF" w:rsidR="00E679B6" w:rsidRDefault="00131FCC" w:rsidP="00131FCC">
      <w:r>
        <w:t>Only the NTTC can issue loans for liquidity management purposes</w:t>
      </w:r>
      <w:r w:rsidR="00EA3376">
        <w:t xml:space="preserve">, unless </w:t>
      </w:r>
      <w:r w:rsidR="006C7AC4">
        <w:t>otherwise</w:t>
      </w:r>
      <w:r w:rsidR="00EA3376">
        <w:t xml:space="preserve"> approved by the Treasurer</w:t>
      </w:r>
      <w:r>
        <w:t xml:space="preserve">. NTTC </w:t>
      </w:r>
      <w:r w:rsidR="00EA3376">
        <w:t>also issues loans and advance</w:t>
      </w:r>
      <w:r w:rsidR="00A8714D">
        <w:t>s</w:t>
      </w:r>
      <w:r w:rsidR="00EA3376">
        <w:t xml:space="preserve"> </w:t>
      </w:r>
      <w:r>
        <w:t xml:space="preserve">to government bodies, mainly government business divisions and government owned corporations, which are entities that form part of the NT Government’s financial statements. These </w:t>
      </w:r>
      <w:r w:rsidR="00EA3376">
        <w:t xml:space="preserve">loans and </w:t>
      </w:r>
      <w:r w:rsidRPr="00D11602">
        <w:t>advances</w:t>
      </w:r>
      <w:r>
        <w:t xml:space="preserve"> are guaranteed by the NT Government and therefore have a lower risk of non-repayment in comparison to advances to external entities.</w:t>
      </w:r>
    </w:p>
    <w:p w14:paraId="7720642D" w14:textId="77777777" w:rsidR="006C7AC4" w:rsidRDefault="006C7AC4" w:rsidP="00D11602">
      <w:bookmarkStart w:id="69" w:name="_Toc505682278"/>
      <w:bookmarkStart w:id="70" w:name="_Toc505682279"/>
      <w:bookmarkStart w:id="71" w:name="_Toc505682280"/>
      <w:bookmarkStart w:id="72" w:name="_Toc505682281"/>
      <w:bookmarkStart w:id="73" w:name="_Toc505682282"/>
      <w:bookmarkStart w:id="74" w:name="_Toc505682283"/>
      <w:bookmarkStart w:id="75" w:name="_Toc505682284"/>
      <w:bookmarkStart w:id="76" w:name="_Toc505682285"/>
      <w:bookmarkStart w:id="77" w:name="_Toc505682286"/>
      <w:bookmarkStart w:id="78" w:name="_Toc505682287"/>
      <w:bookmarkStart w:id="79" w:name="_Toc22548871"/>
      <w:bookmarkEnd w:id="69"/>
      <w:bookmarkEnd w:id="70"/>
      <w:bookmarkEnd w:id="71"/>
      <w:bookmarkEnd w:id="72"/>
      <w:bookmarkEnd w:id="73"/>
      <w:bookmarkEnd w:id="74"/>
      <w:bookmarkEnd w:id="75"/>
      <w:bookmarkEnd w:id="76"/>
      <w:bookmarkEnd w:id="77"/>
      <w:bookmarkEnd w:id="78"/>
    </w:p>
    <w:p w14:paraId="69FBD8ED" w14:textId="6E777069" w:rsidR="00131FCC" w:rsidRPr="00953F7D" w:rsidRDefault="00131FCC" w:rsidP="00D11602">
      <w:pPr>
        <w:pStyle w:val="Heading1"/>
      </w:pPr>
      <w:bookmarkStart w:id="80" w:name="_Toc90892983"/>
      <w:r w:rsidRPr="00953F7D">
        <w:t>Definition</w:t>
      </w:r>
      <w:r>
        <w:t>s</w:t>
      </w:r>
      <w:bookmarkEnd w:id="79"/>
      <w:bookmarkEnd w:id="80"/>
    </w:p>
    <w:p w14:paraId="0F31C868" w14:textId="7B7D6F71" w:rsidR="00EA3376" w:rsidRDefault="00131FCC" w:rsidP="00EA3376">
      <w:pPr>
        <w:pStyle w:val="Heading2"/>
        <w:keepNext/>
        <w:keepLines/>
        <w:ind w:left="851" w:hanging="851"/>
      </w:pPr>
      <w:bookmarkStart w:id="81" w:name="_Toc22548872"/>
      <w:bookmarkStart w:id="82" w:name="_Toc90892984"/>
      <w:r>
        <w:t>Loans</w:t>
      </w:r>
      <w:bookmarkEnd w:id="81"/>
      <w:bookmarkEnd w:id="82"/>
    </w:p>
    <w:p w14:paraId="4A61EB08" w14:textId="7919D682" w:rsidR="00EA3376" w:rsidRDefault="00EA3376">
      <w:pPr>
        <w:rPr>
          <w:lang w:eastAsia="en-AU"/>
        </w:rPr>
      </w:pPr>
      <w:r w:rsidRPr="00EA3376">
        <w:rPr>
          <w:lang w:eastAsia="en-AU"/>
        </w:rPr>
        <w:t>A loan is the temporary transfer of funds from an agency or government business division</w:t>
      </w:r>
      <w:r w:rsidR="00B7195A">
        <w:rPr>
          <w:lang w:eastAsia="en-AU"/>
        </w:rPr>
        <w:t xml:space="preserve"> (the lender)</w:t>
      </w:r>
      <w:r w:rsidRPr="00EA3376">
        <w:rPr>
          <w:lang w:eastAsia="en-AU"/>
        </w:rPr>
        <w:t xml:space="preserve"> to another party (the borrower) in exchange for future repayment of the loan value amount</w:t>
      </w:r>
      <w:r>
        <w:rPr>
          <w:lang w:eastAsia="en-AU"/>
        </w:rPr>
        <w:t xml:space="preserve"> for liquidity management purposes with the aim of earning a commercial rate of return.</w:t>
      </w:r>
    </w:p>
    <w:p w14:paraId="6BC5407D" w14:textId="7AC7ECC6" w:rsidR="00131FCC" w:rsidRDefault="00131FCC" w:rsidP="00131FCC">
      <w:pPr>
        <w:pStyle w:val="Heading2"/>
        <w:keepNext/>
        <w:keepLines/>
        <w:ind w:left="851" w:hanging="851"/>
      </w:pPr>
      <w:bookmarkStart w:id="83" w:name="_Toc77692107"/>
      <w:bookmarkStart w:id="84" w:name="_Toc77772552"/>
      <w:bookmarkStart w:id="85" w:name="_Toc77775102"/>
      <w:bookmarkStart w:id="86" w:name="_Toc77775367"/>
      <w:bookmarkStart w:id="87" w:name="_Toc89331347"/>
      <w:bookmarkStart w:id="88" w:name="_Toc89703396"/>
      <w:bookmarkStart w:id="89" w:name="_Toc89942565"/>
      <w:bookmarkStart w:id="90" w:name="_Toc77692108"/>
      <w:bookmarkStart w:id="91" w:name="_Toc77772553"/>
      <w:bookmarkStart w:id="92" w:name="_Toc77775103"/>
      <w:bookmarkStart w:id="93" w:name="_Toc77775368"/>
      <w:bookmarkStart w:id="94" w:name="_Toc89331348"/>
      <w:bookmarkStart w:id="95" w:name="_Toc89703397"/>
      <w:bookmarkStart w:id="96" w:name="_Toc89942566"/>
      <w:bookmarkStart w:id="97" w:name="_Toc77692109"/>
      <w:bookmarkStart w:id="98" w:name="_Toc77772554"/>
      <w:bookmarkStart w:id="99" w:name="_Toc77775104"/>
      <w:bookmarkStart w:id="100" w:name="_Toc77775369"/>
      <w:bookmarkStart w:id="101" w:name="_Toc89331349"/>
      <w:bookmarkStart w:id="102" w:name="_Toc89703398"/>
      <w:bookmarkStart w:id="103" w:name="_Toc89942567"/>
      <w:bookmarkStart w:id="104" w:name="_Toc77692110"/>
      <w:bookmarkStart w:id="105" w:name="_Toc77772555"/>
      <w:bookmarkStart w:id="106" w:name="_Toc77775105"/>
      <w:bookmarkStart w:id="107" w:name="_Toc77775370"/>
      <w:bookmarkStart w:id="108" w:name="_Toc89331350"/>
      <w:bookmarkStart w:id="109" w:name="_Toc89703399"/>
      <w:bookmarkStart w:id="110" w:name="_Toc89942568"/>
      <w:bookmarkStart w:id="111" w:name="_Toc77692111"/>
      <w:bookmarkStart w:id="112" w:name="_Toc77772556"/>
      <w:bookmarkStart w:id="113" w:name="_Toc77775106"/>
      <w:bookmarkStart w:id="114" w:name="_Toc77775371"/>
      <w:bookmarkStart w:id="115" w:name="_Toc89331351"/>
      <w:bookmarkStart w:id="116" w:name="_Toc89703400"/>
      <w:bookmarkStart w:id="117" w:name="_Toc89942569"/>
      <w:bookmarkStart w:id="118" w:name="_Toc21686237"/>
      <w:bookmarkStart w:id="119" w:name="_Toc21686400"/>
      <w:bookmarkStart w:id="120" w:name="_Toc21704151"/>
      <w:bookmarkStart w:id="121" w:name="_Toc22032718"/>
      <w:bookmarkStart w:id="122" w:name="_Toc22288213"/>
      <w:bookmarkStart w:id="123" w:name="_Toc22542895"/>
      <w:bookmarkStart w:id="124" w:name="_Toc22546128"/>
      <w:bookmarkStart w:id="125" w:name="_Toc22548873"/>
      <w:bookmarkStart w:id="126" w:name="_Toc22548874"/>
      <w:bookmarkStart w:id="127" w:name="_Ref77153825"/>
      <w:bookmarkStart w:id="128" w:name="_Toc90892985"/>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Advances</w:t>
      </w:r>
      <w:bookmarkEnd w:id="126"/>
      <w:bookmarkEnd w:id="127"/>
      <w:bookmarkEnd w:id="128"/>
    </w:p>
    <w:p w14:paraId="1B49634B" w14:textId="36D92306" w:rsidR="00225F90" w:rsidRDefault="003E7298" w:rsidP="003E7298">
      <w:pPr>
        <w:rPr>
          <w:lang w:eastAsia="en-AU"/>
        </w:rPr>
      </w:pPr>
      <w:r>
        <w:rPr>
          <w:lang w:eastAsia="en-AU"/>
        </w:rPr>
        <w:t>An advance</w:t>
      </w:r>
      <w:r w:rsidR="00A8714D">
        <w:rPr>
          <w:lang w:eastAsia="en-AU"/>
        </w:rPr>
        <w:t xml:space="preserve"> </w:t>
      </w:r>
      <w:r>
        <w:rPr>
          <w:lang w:eastAsia="en-AU"/>
        </w:rPr>
        <w:t>is</w:t>
      </w:r>
      <w:r w:rsidR="00A8714D">
        <w:rPr>
          <w:lang w:eastAsia="en-AU"/>
        </w:rPr>
        <w:t xml:space="preserve"> also a</w:t>
      </w:r>
      <w:r>
        <w:rPr>
          <w:lang w:eastAsia="en-AU"/>
        </w:rPr>
        <w:t xml:space="preserve"> temporary transfer of funds from an agency or government business division</w:t>
      </w:r>
      <w:r w:rsidR="00B7195A">
        <w:rPr>
          <w:lang w:eastAsia="en-AU"/>
        </w:rPr>
        <w:t xml:space="preserve"> (the lender)</w:t>
      </w:r>
      <w:r>
        <w:rPr>
          <w:lang w:eastAsia="en-AU"/>
        </w:rPr>
        <w:t xml:space="preserve"> t</w:t>
      </w:r>
      <w:r w:rsidR="0040156F">
        <w:rPr>
          <w:lang w:eastAsia="en-AU"/>
        </w:rPr>
        <w:t xml:space="preserve">o another party (the borrower) </w:t>
      </w:r>
      <w:r>
        <w:rPr>
          <w:lang w:eastAsia="en-AU"/>
        </w:rPr>
        <w:t>in exchange for future repay</w:t>
      </w:r>
      <w:r w:rsidR="006A1AA7">
        <w:rPr>
          <w:lang w:eastAsia="en-AU"/>
        </w:rPr>
        <w:t>ment of the loan value amount</w:t>
      </w:r>
      <w:r w:rsidR="00225F90">
        <w:rPr>
          <w:lang w:eastAsia="en-AU"/>
        </w:rPr>
        <w:t xml:space="preserve"> with the aim of funding a particular enterprise, household or government activity for NT Government policy purposes or to achieve a public benefit</w:t>
      </w:r>
      <w:r w:rsidR="006A1AA7">
        <w:rPr>
          <w:lang w:eastAsia="en-AU"/>
        </w:rPr>
        <w:t xml:space="preserve">. </w:t>
      </w:r>
    </w:p>
    <w:p w14:paraId="28BBD7A4" w14:textId="3F5C064B" w:rsidR="003E7298" w:rsidRDefault="00EE1E39" w:rsidP="003E7298">
      <w:pPr>
        <w:rPr>
          <w:lang w:eastAsia="en-AU"/>
        </w:rPr>
      </w:pPr>
      <w:r>
        <w:rPr>
          <w:lang w:eastAsia="en-AU"/>
        </w:rPr>
        <w:t>The</w:t>
      </w:r>
      <w:r w:rsidR="0040156F">
        <w:rPr>
          <w:lang w:eastAsia="en-AU"/>
        </w:rPr>
        <w:t xml:space="preserve"> </w:t>
      </w:r>
      <w:r w:rsidR="00225F90">
        <w:rPr>
          <w:lang w:eastAsia="en-AU"/>
        </w:rPr>
        <w:t xml:space="preserve">main </w:t>
      </w:r>
      <w:r w:rsidR="0040156F">
        <w:rPr>
          <w:lang w:eastAsia="en-AU"/>
        </w:rPr>
        <w:t>difference between an advance</w:t>
      </w:r>
      <w:r w:rsidR="003E7298">
        <w:rPr>
          <w:lang w:eastAsia="en-AU"/>
        </w:rPr>
        <w:t xml:space="preserve"> </w:t>
      </w:r>
      <w:r w:rsidR="0040156F">
        <w:rPr>
          <w:lang w:eastAsia="en-AU"/>
        </w:rPr>
        <w:t>and</w:t>
      </w:r>
      <w:r w:rsidR="003E7298">
        <w:rPr>
          <w:lang w:eastAsia="en-AU"/>
        </w:rPr>
        <w:t xml:space="preserve"> a loan is the purpose in which the funds are </w:t>
      </w:r>
      <w:r w:rsidR="0040156F">
        <w:rPr>
          <w:lang w:eastAsia="en-AU"/>
        </w:rPr>
        <w:t>provided to the borrower</w:t>
      </w:r>
      <w:r w:rsidR="003E7298">
        <w:rPr>
          <w:lang w:eastAsia="en-AU"/>
        </w:rPr>
        <w:t xml:space="preserve">. </w:t>
      </w:r>
    </w:p>
    <w:p w14:paraId="62D3606A" w14:textId="14135D0F" w:rsidR="003E7298" w:rsidRDefault="00225F90" w:rsidP="00D11602">
      <w:pPr>
        <w:rPr>
          <w:lang w:eastAsia="en-AU"/>
        </w:rPr>
      </w:pPr>
      <w:r>
        <w:rPr>
          <w:lang w:eastAsia="en-AU"/>
        </w:rPr>
        <w:t>Also, u</w:t>
      </w:r>
      <w:r w:rsidR="003E7298">
        <w:rPr>
          <w:lang w:eastAsia="en-AU"/>
        </w:rPr>
        <w:t>nlike loans, advances can be issued on concessional or non-concessional terms.</w:t>
      </w:r>
    </w:p>
    <w:p w14:paraId="45E5BD59" w14:textId="25A9C95B" w:rsidR="00B7195A" w:rsidRPr="0092573F" w:rsidRDefault="00B7195A" w:rsidP="006772CA">
      <w:pPr>
        <w:pStyle w:val="Heading3"/>
      </w:pPr>
      <w:bookmarkStart w:id="129" w:name="_Toc90892986"/>
      <w:r>
        <w:t>Concessional advances</w:t>
      </w:r>
      <w:bookmarkEnd w:id="129"/>
    </w:p>
    <w:p w14:paraId="23E0AE64" w14:textId="35BDDEA1" w:rsidR="00131FCC" w:rsidRDefault="00131FCC" w:rsidP="00131FCC">
      <w:pPr>
        <w:spacing w:before="240" w:after="120"/>
      </w:pPr>
      <w:r>
        <w:t>Advances are considered concessional when the NT Government lends funds to another party on more favourable terms than what that party could obtain in the market place. Favourable terms include, but are not limited to:</w:t>
      </w:r>
    </w:p>
    <w:p w14:paraId="7D8EEDD1" w14:textId="71AC9594" w:rsidR="00131FCC" w:rsidRDefault="00131FCC" w:rsidP="00131FCC">
      <w:pPr>
        <w:pStyle w:val="ListParagraph"/>
        <w:numPr>
          <w:ilvl w:val="0"/>
          <w:numId w:val="17"/>
        </w:numPr>
        <w:spacing w:before="240"/>
        <w:ind w:left="357" w:hanging="357"/>
      </w:pPr>
      <w:r>
        <w:t>lower than market interest rates – for example, funds advanced with a 5</w:t>
      </w:r>
      <w:r w:rsidR="00A94A62">
        <w:t>%</w:t>
      </w:r>
      <w:r>
        <w:t xml:space="preserve"> interest rate when a similar loan in the market place has a</w:t>
      </w:r>
      <w:r w:rsidR="00EE1E39">
        <w:t>n</w:t>
      </w:r>
      <w:r>
        <w:t xml:space="preserve"> 8</w:t>
      </w:r>
      <w:r w:rsidR="00A94A62">
        <w:t>%</w:t>
      </w:r>
      <w:r>
        <w:t xml:space="preserve"> interest rate</w:t>
      </w:r>
    </w:p>
    <w:p w14:paraId="6F4673AB" w14:textId="66D6EAA5" w:rsidR="00131FCC" w:rsidRDefault="00131FCC" w:rsidP="00131FCC">
      <w:pPr>
        <w:pStyle w:val="ListParagraph"/>
        <w:numPr>
          <w:ilvl w:val="0"/>
          <w:numId w:val="17"/>
        </w:numPr>
        <w:spacing w:before="240"/>
        <w:ind w:left="357" w:hanging="357"/>
      </w:pPr>
      <w:r>
        <w:t>nil interest </w:t>
      </w:r>
      <w:r w:rsidR="00A94A62">
        <w:t>or</w:t>
      </w:r>
      <w:r>
        <w:t xml:space="preserve"> interest free</w:t>
      </w:r>
      <w:r w:rsidR="00B7195A">
        <w:t xml:space="preserve"> periods</w:t>
      </w:r>
    </w:p>
    <w:p w14:paraId="7CD053FD" w14:textId="03660639" w:rsidR="00131FCC" w:rsidRDefault="00131FCC" w:rsidP="00131FCC">
      <w:pPr>
        <w:pStyle w:val="ListParagraph"/>
        <w:numPr>
          <w:ilvl w:val="0"/>
          <w:numId w:val="17"/>
        </w:numPr>
        <w:spacing w:before="240"/>
        <w:ind w:left="357" w:hanging="357"/>
      </w:pPr>
      <w:r>
        <w:t>longer advance terms compared to similar loans in the market place – for example, if funds are advanced for a term of 15 years when a normal business loan is 10 years, the extra five years would be considered concessional</w:t>
      </w:r>
    </w:p>
    <w:p w14:paraId="43B25DB8" w14:textId="77777777" w:rsidR="006C664D" w:rsidRDefault="00131FCC" w:rsidP="00131FCC">
      <w:pPr>
        <w:pStyle w:val="ListParagraph"/>
        <w:numPr>
          <w:ilvl w:val="0"/>
          <w:numId w:val="17"/>
        </w:numPr>
        <w:spacing w:before="240"/>
        <w:ind w:left="357" w:hanging="357"/>
      </w:pPr>
      <w:r>
        <w:t>grace periods before the payment of principal or interest is due – for example, where repayment of an advance (plus any applicable interest) is not required until three years after the advance was paid</w:t>
      </w:r>
    </w:p>
    <w:p w14:paraId="5F330E43" w14:textId="7C09747F" w:rsidR="00131FCC" w:rsidRDefault="006C664D" w:rsidP="00131FCC">
      <w:pPr>
        <w:pStyle w:val="ListParagraph"/>
        <w:numPr>
          <w:ilvl w:val="0"/>
          <w:numId w:val="17"/>
        </w:numPr>
        <w:spacing w:before="240"/>
        <w:ind w:left="357" w:hanging="357"/>
      </w:pPr>
      <w:r>
        <w:t>income-contingent repayment where the amount of repayment depends on the borrower’s income.</w:t>
      </w:r>
    </w:p>
    <w:p w14:paraId="40ABD5E9" w14:textId="175C95FB" w:rsidR="00B7195A" w:rsidRDefault="00B7195A" w:rsidP="006772CA">
      <w:pPr>
        <w:pStyle w:val="Heading3"/>
      </w:pPr>
      <w:bookmarkStart w:id="130" w:name="_Toc90892987"/>
      <w:r>
        <w:t>Non-concessional advances</w:t>
      </w:r>
      <w:bookmarkEnd w:id="130"/>
    </w:p>
    <w:p w14:paraId="26A3D501" w14:textId="26E0B583" w:rsidR="00B7195A" w:rsidRDefault="006A1AA7" w:rsidP="00D11602">
      <w:pPr>
        <w:spacing w:before="240"/>
      </w:pPr>
      <w:r>
        <w:t xml:space="preserve">Non-concessional </w:t>
      </w:r>
      <w:r w:rsidR="00D34CD3">
        <w:t>advances</w:t>
      </w:r>
      <w:r>
        <w:t xml:space="preserve"> are provided at</w:t>
      </w:r>
      <w:r w:rsidR="00D34CD3">
        <w:t xml:space="preserve"> </w:t>
      </w:r>
      <w:r w:rsidR="00B7195A">
        <w:t>terms and condition</w:t>
      </w:r>
      <w:r w:rsidR="00A44223">
        <w:t>s</w:t>
      </w:r>
      <w:r w:rsidR="00B7195A">
        <w:t xml:space="preserve"> that would be expected between parties at an</w:t>
      </w:r>
      <w:r w:rsidR="00A44223">
        <w:t xml:space="preserve"> arms-</w:t>
      </w:r>
      <w:r w:rsidR="00B7195A">
        <w:t>length transaction.</w:t>
      </w:r>
    </w:p>
    <w:p w14:paraId="56744A8E" w14:textId="01F055EC" w:rsidR="00131FCC" w:rsidRDefault="0099111B" w:rsidP="00131FCC">
      <w:pPr>
        <w:pStyle w:val="Heading2"/>
        <w:keepNext/>
        <w:keepLines/>
        <w:ind w:left="851" w:hanging="851"/>
      </w:pPr>
      <w:bookmarkStart w:id="131" w:name="_Toc77692113"/>
      <w:bookmarkStart w:id="132" w:name="_Toc77772558"/>
      <w:bookmarkStart w:id="133" w:name="_Toc77775108"/>
      <w:bookmarkStart w:id="134" w:name="_Toc77775373"/>
      <w:bookmarkStart w:id="135" w:name="_Toc89331353"/>
      <w:bookmarkStart w:id="136" w:name="_Toc89703402"/>
      <w:bookmarkStart w:id="137" w:name="_Toc89942571"/>
      <w:bookmarkStart w:id="138" w:name="_Toc77692114"/>
      <w:bookmarkStart w:id="139" w:name="_Toc77772559"/>
      <w:bookmarkStart w:id="140" w:name="_Toc77775109"/>
      <w:bookmarkStart w:id="141" w:name="_Toc77775374"/>
      <w:bookmarkStart w:id="142" w:name="_Toc89331354"/>
      <w:bookmarkStart w:id="143" w:name="_Toc89703403"/>
      <w:bookmarkStart w:id="144" w:name="_Toc89942572"/>
      <w:bookmarkStart w:id="145" w:name="_Toc77692115"/>
      <w:bookmarkStart w:id="146" w:name="_Toc77772560"/>
      <w:bookmarkStart w:id="147" w:name="_Toc77775110"/>
      <w:bookmarkStart w:id="148" w:name="_Toc77775375"/>
      <w:bookmarkStart w:id="149" w:name="_Toc89331355"/>
      <w:bookmarkStart w:id="150" w:name="_Toc89703404"/>
      <w:bookmarkStart w:id="151" w:name="_Toc89942573"/>
      <w:bookmarkStart w:id="152" w:name="_Toc90892988"/>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t>Contractual agreement</w:t>
      </w:r>
      <w:bookmarkEnd w:id="152"/>
    </w:p>
    <w:p w14:paraId="7DFEDB5C" w14:textId="5163DD38" w:rsidR="003E7298" w:rsidRDefault="003E7298" w:rsidP="00131FCC">
      <w:r w:rsidRPr="003E7298">
        <w:t xml:space="preserve">A </w:t>
      </w:r>
      <w:r w:rsidR="0099111B">
        <w:t>contractual agreement</w:t>
      </w:r>
      <w:r w:rsidRPr="003E7298">
        <w:t xml:space="preserve"> is a </w:t>
      </w:r>
      <w:r w:rsidR="0099111B">
        <w:t>legally binding agreement</w:t>
      </w:r>
      <w:r w:rsidRPr="003E7298">
        <w:t xml:space="preserve"> which expresses a legal</w:t>
      </w:r>
      <w:r w:rsidR="00A10055">
        <w:t xml:space="preserve">ly enforceable act, process, </w:t>
      </w:r>
      <w:r w:rsidRPr="003E7298">
        <w:t>contractual duty, obligation or right</w:t>
      </w:r>
      <w:r w:rsidR="0099111B">
        <w:t xml:space="preserve"> between or among its parties</w:t>
      </w:r>
      <w:r w:rsidRPr="003E7298">
        <w:t>.</w:t>
      </w:r>
    </w:p>
    <w:p w14:paraId="523670A4" w14:textId="4936EFD8" w:rsidR="00131FCC" w:rsidRDefault="00131FCC" w:rsidP="00131FCC">
      <w:r>
        <w:t xml:space="preserve">Loans and advances both require a written </w:t>
      </w:r>
      <w:r w:rsidR="0099111B">
        <w:t>contractual agreement</w:t>
      </w:r>
      <w:r>
        <w:t xml:space="preserve"> (for example, loan agreement)</w:t>
      </w:r>
      <w:r w:rsidR="00EE1E39">
        <w:t xml:space="preserve"> </w:t>
      </w:r>
      <w:r>
        <w:t>stipulating the</w:t>
      </w:r>
      <w:r w:rsidR="00621F96">
        <w:t xml:space="preserve"> following</w:t>
      </w:r>
      <w:r>
        <w:t xml:space="preserve"> </w:t>
      </w:r>
      <w:r w:rsidR="00A94A62">
        <w:t>terms and conditions of the loans and advances arrangement</w:t>
      </w:r>
      <w:r w:rsidR="00621F96">
        <w:t>, at a minimum</w:t>
      </w:r>
      <w:r>
        <w:t>.</w:t>
      </w:r>
    </w:p>
    <w:p w14:paraId="32650BF8" w14:textId="77777777" w:rsidR="00621F96" w:rsidRDefault="00621F96" w:rsidP="00621F96">
      <w:pPr>
        <w:pStyle w:val="ListParagraph"/>
        <w:numPr>
          <w:ilvl w:val="0"/>
          <w:numId w:val="22"/>
        </w:numPr>
        <w:ind w:left="357" w:hanging="357"/>
      </w:pPr>
      <w:r>
        <w:t>parties to the agreement</w:t>
      </w:r>
    </w:p>
    <w:p w14:paraId="6989003C" w14:textId="762BF25B" w:rsidR="00621F96" w:rsidRDefault="00621F96" w:rsidP="00621F96">
      <w:pPr>
        <w:pStyle w:val="ListParagraph"/>
        <w:numPr>
          <w:ilvl w:val="0"/>
          <w:numId w:val="22"/>
        </w:numPr>
        <w:ind w:left="357" w:hanging="357"/>
      </w:pPr>
      <w:r>
        <w:t xml:space="preserve">amount of the </w:t>
      </w:r>
      <w:r w:rsidR="00937155">
        <w:t xml:space="preserve">loan or </w:t>
      </w:r>
      <w:r>
        <w:t>advance</w:t>
      </w:r>
    </w:p>
    <w:p w14:paraId="47DAE127" w14:textId="77777777" w:rsidR="00621F96" w:rsidRDefault="00621F96" w:rsidP="00621F96">
      <w:pPr>
        <w:pStyle w:val="ListParagraph"/>
        <w:numPr>
          <w:ilvl w:val="0"/>
          <w:numId w:val="22"/>
        </w:numPr>
        <w:ind w:left="357" w:hanging="357"/>
      </w:pPr>
      <w:r>
        <w:t>interest rates (if any)</w:t>
      </w:r>
    </w:p>
    <w:p w14:paraId="32FC6977" w14:textId="0241893F" w:rsidR="00621F96" w:rsidRDefault="00621F96" w:rsidP="00621F96">
      <w:pPr>
        <w:pStyle w:val="ListParagraph"/>
        <w:numPr>
          <w:ilvl w:val="0"/>
          <w:numId w:val="22"/>
        </w:numPr>
        <w:ind w:left="357" w:hanging="357"/>
      </w:pPr>
      <w:r>
        <w:t xml:space="preserve">term of the </w:t>
      </w:r>
      <w:r w:rsidR="00937155">
        <w:t xml:space="preserve">loan or </w:t>
      </w:r>
      <w:r>
        <w:t>advance</w:t>
      </w:r>
    </w:p>
    <w:p w14:paraId="1866BAF9" w14:textId="36444135" w:rsidR="00621F96" w:rsidRDefault="00621F96" w:rsidP="00621F96">
      <w:pPr>
        <w:pStyle w:val="ListParagraph"/>
        <w:numPr>
          <w:ilvl w:val="0"/>
          <w:numId w:val="22"/>
        </w:numPr>
        <w:ind w:left="357" w:hanging="357"/>
      </w:pPr>
      <w:r>
        <w:t>purpose of the</w:t>
      </w:r>
      <w:r w:rsidR="00937155">
        <w:t xml:space="preserve"> loan or</w:t>
      </w:r>
      <w:r>
        <w:t xml:space="preserve"> advance</w:t>
      </w:r>
    </w:p>
    <w:p w14:paraId="381F9389" w14:textId="77777777" w:rsidR="00621F96" w:rsidRDefault="00621F96" w:rsidP="00621F96">
      <w:pPr>
        <w:pStyle w:val="ListParagraph"/>
        <w:numPr>
          <w:ilvl w:val="0"/>
          <w:numId w:val="22"/>
        </w:numPr>
        <w:ind w:left="357" w:hanging="357"/>
      </w:pPr>
      <w:r>
        <w:t>details of security held by the NT Government (if any)</w:t>
      </w:r>
    </w:p>
    <w:p w14:paraId="2E6BC7A3" w14:textId="77777777" w:rsidR="00621F96" w:rsidRDefault="00621F96" w:rsidP="00621F96">
      <w:pPr>
        <w:pStyle w:val="ListParagraph"/>
        <w:numPr>
          <w:ilvl w:val="0"/>
          <w:numId w:val="22"/>
        </w:numPr>
        <w:ind w:left="357" w:hanging="357"/>
      </w:pPr>
      <w:r>
        <w:t>repayment conditions, including consequences for non-payment by the due date</w:t>
      </w:r>
    </w:p>
    <w:p w14:paraId="7A60DAC7" w14:textId="693CE188" w:rsidR="00621F96" w:rsidRDefault="00621F96" w:rsidP="00621F96">
      <w:pPr>
        <w:pStyle w:val="ListParagraph"/>
        <w:numPr>
          <w:ilvl w:val="0"/>
          <w:numId w:val="22"/>
        </w:numPr>
        <w:ind w:left="357" w:hanging="357"/>
      </w:pPr>
      <w:r>
        <w:t>any other relevant factors to enable correct recognition, measurement and disclosure.</w:t>
      </w:r>
    </w:p>
    <w:p w14:paraId="75C961A7" w14:textId="63A6026D" w:rsidR="006E58C0" w:rsidRDefault="00BB1534" w:rsidP="00D11602">
      <w:r>
        <w:t>Agencies should also assess and ensure compliance with any other legislation or regulation that may apply to loans and advances issued.</w:t>
      </w:r>
    </w:p>
    <w:p w14:paraId="5B78044C" w14:textId="77777777" w:rsidR="00131FCC" w:rsidRDefault="00131FCC" w:rsidP="00D11602">
      <w:pPr>
        <w:pStyle w:val="Heading1"/>
      </w:pPr>
      <w:bookmarkStart w:id="153" w:name="_Toc77692117"/>
      <w:bookmarkStart w:id="154" w:name="_Toc77772562"/>
      <w:bookmarkStart w:id="155" w:name="_Toc77775112"/>
      <w:bookmarkStart w:id="156" w:name="_Toc77775377"/>
      <w:bookmarkStart w:id="157" w:name="_Toc89331357"/>
      <w:bookmarkStart w:id="158" w:name="_Toc89703406"/>
      <w:bookmarkStart w:id="159" w:name="_Toc89942575"/>
      <w:bookmarkStart w:id="160" w:name="_Toc77692118"/>
      <w:bookmarkStart w:id="161" w:name="_Toc77772563"/>
      <w:bookmarkStart w:id="162" w:name="_Toc77775113"/>
      <w:bookmarkStart w:id="163" w:name="_Toc77775378"/>
      <w:bookmarkStart w:id="164" w:name="_Toc89331358"/>
      <w:bookmarkStart w:id="165" w:name="_Toc89703407"/>
      <w:bookmarkStart w:id="166" w:name="_Toc89942576"/>
      <w:bookmarkStart w:id="167" w:name="_Toc77692119"/>
      <w:bookmarkStart w:id="168" w:name="_Toc77772564"/>
      <w:bookmarkStart w:id="169" w:name="_Toc77775114"/>
      <w:bookmarkStart w:id="170" w:name="_Toc77775379"/>
      <w:bookmarkStart w:id="171" w:name="_Toc89331359"/>
      <w:bookmarkStart w:id="172" w:name="_Toc89703408"/>
      <w:bookmarkStart w:id="173" w:name="_Toc89942577"/>
      <w:bookmarkStart w:id="174" w:name="_Toc77692120"/>
      <w:bookmarkStart w:id="175" w:name="_Toc77772565"/>
      <w:bookmarkStart w:id="176" w:name="_Toc77775115"/>
      <w:bookmarkStart w:id="177" w:name="_Toc77775380"/>
      <w:bookmarkStart w:id="178" w:name="_Toc89331360"/>
      <w:bookmarkStart w:id="179" w:name="_Toc89703409"/>
      <w:bookmarkStart w:id="180" w:name="_Toc89942578"/>
      <w:bookmarkStart w:id="181" w:name="_Toc77692121"/>
      <w:bookmarkStart w:id="182" w:name="_Toc77772566"/>
      <w:bookmarkStart w:id="183" w:name="_Toc77775116"/>
      <w:bookmarkStart w:id="184" w:name="_Toc77775381"/>
      <w:bookmarkStart w:id="185" w:name="_Toc89331361"/>
      <w:bookmarkStart w:id="186" w:name="_Toc89703410"/>
      <w:bookmarkStart w:id="187" w:name="_Toc89942579"/>
      <w:bookmarkStart w:id="188" w:name="_Toc77692122"/>
      <w:bookmarkStart w:id="189" w:name="_Toc77772567"/>
      <w:bookmarkStart w:id="190" w:name="_Toc77775117"/>
      <w:bookmarkStart w:id="191" w:name="_Toc77775382"/>
      <w:bookmarkStart w:id="192" w:name="_Toc89331362"/>
      <w:bookmarkStart w:id="193" w:name="_Toc89703411"/>
      <w:bookmarkStart w:id="194" w:name="_Toc89942580"/>
      <w:bookmarkStart w:id="195" w:name="_Toc77692123"/>
      <w:bookmarkStart w:id="196" w:name="_Toc77772568"/>
      <w:bookmarkStart w:id="197" w:name="_Toc77775118"/>
      <w:bookmarkStart w:id="198" w:name="_Toc77775383"/>
      <w:bookmarkStart w:id="199" w:name="_Toc89331363"/>
      <w:bookmarkStart w:id="200" w:name="_Toc89703412"/>
      <w:bookmarkStart w:id="201" w:name="_Toc89942581"/>
      <w:bookmarkStart w:id="202" w:name="_Toc77692124"/>
      <w:bookmarkStart w:id="203" w:name="_Toc77772569"/>
      <w:bookmarkStart w:id="204" w:name="_Toc77775119"/>
      <w:bookmarkStart w:id="205" w:name="_Toc77775384"/>
      <w:bookmarkStart w:id="206" w:name="_Toc89331364"/>
      <w:bookmarkStart w:id="207" w:name="_Toc89703413"/>
      <w:bookmarkStart w:id="208" w:name="_Toc89942582"/>
      <w:bookmarkStart w:id="209" w:name="_Toc77692125"/>
      <w:bookmarkStart w:id="210" w:name="_Toc77772570"/>
      <w:bookmarkStart w:id="211" w:name="_Toc77775120"/>
      <w:bookmarkStart w:id="212" w:name="_Toc77775385"/>
      <w:bookmarkStart w:id="213" w:name="_Toc89331365"/>
      <w:bookmarkStart w:id="214" w:name="_Toc89703414"/>
      <w:bookmarkStart w:id="215" w:name="_Toc89942583"/>
      <w:bookmarkStart w:id="216" w:name="_Toc77692126"/>
      <w:bookmarkStart w:id="217" w:name="_Toc77772571"/>
      <w:bookmarkStart w:id="218" w:name="_Toc77775121"/>
      <w:bookmarkStart w:id="219" w:name="_Toc77775386"/>
      <w:bookmarkStart w:id="220" w:name="_Toc89331366"/>
      <w:bookmarkStart w:id="221" w:name="_Toc89703415"/>
      <w:bookmarkStart w:id="222" w:name="_Toc89942584"/>
      <w:bookmarkStart w:id="223" w:name="_Toc77692127"/>
      <w:bookmarkStart w:id="224" w:name="_Toc77772572"/>
      <w:bookmarkStart w:id="225" w:name="_Toc77775122"/>
      <w:bookmarkStart w:id="226" w:name="_Toc77775387"/>
      <w:bookmarkStart w:id="227" w:name="_Toc89331367"/>
      <w:bookmarkStart w:id="228" w:name="_Toc89703416"/>
      <w:bookmarkStart w:id="229" w:name="_Toc89942585"/>
      <w:bookmarkStart w:id="230" w:name="_Toc77692128"/>
      <w:bookmarkStart w:id="231" w:name="_Toc77772573"/>
      <w:bookmarkStart w:id="232" w:name="_Toc77775123"/>
      <w:bookmarkStart w:id="233" w:name="_Toc77775388"/>
      <w:bookmarkStart w:id="234" w:name="_Toc89331368"/>
      <w:bookmarkStart w:id="235" w:name="_Toc89703417"/>
      <w:bookmarkStart w:id="236" w:name="_Toc89942586"/>
      <w:bookmarkStart w:id="237" w:name="_Toc77692129"/>
      <w:bookmarkStart w:id="238" w:name="_Toc77772574"/>
      <w:bookmarkStart w:id="239" w:name="_Toc77775124"/>
      <w:bookmarkStart w:id="240" w:name="_Toc77775389"/>
      <w:bookmarkStart w:id="241" w:name="_Toc89331369"/>
      <w:bookmarkStart w:id="242" w:name="_Toc89703418"/>
      <w:bookmarkStart w:id="243" w:name="_Toc89942587"/>
      <w:bookmarkStart w:id="244" w:name="_Toc77692130"/>
      <w:bookmarkStart w:id="245" w:name="_Toc77772575"/>
      <w:bookmarkStart w:id="246" w:name="_Toc77775125"/>
      <w:bookmarkStart w:id="247" w:name="_Toc77775390"/>
      <w:bookmarkStart w:id="248" w:name="_Toc89331370"/>
      <w:bookmarkStart w:id="249" w:name="_Toc89703419"/>
      <w:bookmarkStart w:id="250" w:name="_Toc89942588"/>
      <w:bookmarkStart w:id="251" w:name="_Toc77692131"/>
      <w:bookmarkStart w:id="252" w:name="_Toc77772576"/>
      <w:bookmarkStart w:id="253" w:name="_Toc77775126"/>
      <w:bookmarkStart w:id="254" w:name="_Toc77775391"/>
      <w:bookmarkStart w:id="255" w:name="_Toc89331371"/>
      <w:bookmarkStart w:id="256" w:name="_Toc89703420"/>
      <w:bookmarkStart w:id="257" w:name="_Toc89942589"/>
      <w:bookmarkStart w:id="258" w:name="_Toc77692132"/>
      <w:bookmarkStart w:id="259" w:name="_Toc77772577"/>
      <w:bookmarkStart w:id="260" w:name="_Toc77775127"/>
      <w:bookmarkStart w:id="261" w:name="_Toc77775392"/>
      <w:bookmarkStart w:id="262" w:name="_Toc89331372"/>
      <w:bookmarkStart w:id="263" w:name="_Toc89703421"/>
      <w:bookmarkStart w:id="264" w:name="_Toc89942590"/>
      <w:bookmarkStart w:id="265" w:name="_Toc77692133"/>
      <w:bookmarkStart w:id="266" w:name="_Toc77772578"/>
      <w:bookmarkStart w:id="267" w:name="_Toc77775128"/>
      <w:bookmarkStart w:id="268" w:name="_Toc77775393"/>
      <w:bookmarkStart w:id="269" w:name="_Toc89331373"/>
      <w:bookmarkStart w:id="270" w:name="_Toc89703422"/>
      <w:bookmarkStart w:id="271" w:name="_Toc89942591"/>
      <w:bookmarkStart w:id="272" w:name="_Toc77692134"/>
      <w:bookmarkStart w:id="273" w:name="_Toc77772579"/>
      <w:bookmarkStart w:id="274" w:name="_Toc77775129"/>
      <w:bookmarkStart w:id="275" w:name="_Toc77775394"/>
      <w:bookmarkStart w:id="276" w:name="_Toc89331374"/>
      <w:bookmarkStart w:id="277" w:name="_Toc89703423"/>
      <w:bookmarkStart w:id="278" w:name="_Toc89942592"/>
      <w:bookmarkStart w:id="279" w:name="_Toc77692135"/>
      <w:bookmarkStart w:id="280" w:name="_Toc77772580"/>
      <w:bookmarkStart w:id="281" w:name="_Toc77775130"/>
      <w:bookmarkStart w:id="282" w:name="_Toc77775395"/>
      <w:bookmarkStart w:id="283" w:name="_Toc89331375"/>
      <w:bookmarkStart w:id="284" w:name="_Toc89703424"/>
      <w:bookmarkStart w:id="285" w:name="_Toc89942593"/>
      <w:bookmarkStart w:id="286" w:name="_Toc77692136"/>
      <w:bookmarkStart w:id="287" w:name="_Toc77772581"/>
      <w:bookmarkStart w:id="288" w:name="_Toc77775131"/>
      <w:bookmarkStart w:id="289" w:name="_Toc77775396"/>
      <w:bookmarkStart w:id="290" w:name="_Toc89331376"/>
      <w:bookmarkStart w:id="291" w:name="_Toc89703425"/>
      <w:bookmarkStart w:id="292" w:name="_Toc89942594"/>
      <w:bookmarkStart w:id="293" w:name="_Toc77692137"/>
      <w:bookmarkStart w:id="294" w:name="_Toc77772582"/>
      <w:bookmarkStart w:id="295" w:name="_Toc77775132"/>
      <w:bookmarkStart w:id="296" w:name="_Toc77775397"/>
      <w:bookmarkStart w:id="297" w:name="_Toc89331377"/>
      <w:bookmarkStart w:id="298" w:name="_Toc89703426"/>
      <w:bookmarkStart w:id="299" w:name="_Toc89942595"/>
      <w:bookmarkStart w:id="300" w:name="_Toc77692138"/>
      <w:bookmarkStart w:id="301" w:name="_Toc77772583"/>
      <w:bookmarkStart w:id="302" w:name="_Toc77775133"/>
      <w:bookmarkStart w:id="303" w:name="_Toc77775398"/>
      <w:bookmarkStart w:id="304" w:name="_Toc89331378"/>
      <w:bookmarkStart w:id="305" w:name="_Toc89703427"/>
      <w:bookmarkStart w:id="306" w:name="_Toc89942596"/>
      <w:bookmarkStart w:id="307" w:name="_Toc77692139"/>
      <w:bookmarkStart w:id="308" w:name="_Toc77772584"/>
      <w:bookmarkStart w:id="309" w:name="_Toc77775134"/>
      <w:bookmarkStart w:id="310" w:name="_Toc77775399"/>
      <w:bookmarkStart w:id="311" w:name="_Toc89331379"/>
      <w:bookmarkStart w:id="312" w:name="_Toc89703428"/>
      <w:bookmarkStart w:id="313" w:name="_Toc89942597"/>
      <w:bookmarkStart w:id="314" w:name="_Toc77692140"/>
      <w:bookmarkStart w:id="315" w:name="_Toc77772585"/>
      <w:bookmarkStart w:id="316" w:name="_Toc77775135"/>
      <w:bookmarkStart w:id="317" w:name="_Toc77775400"/>
      <w:bookmarkStart w:id="318" w:name="_Toc89331380"/>
      <w:bookmarkStart w:id="319" w:name="_Toc89703429"/>
      <w:bookmarkStart w:id="320" w:name="_Toc89942598"/>
      <w:bookmarkStart w:id="321" w:name="_Toc77692141"/>
      <w:bookmarkStart w:id="322" w:name="_Toc77772586"/>
      <w:bookmarkStart w:id="323" w:name="_Toc77775136"/>
      <w:bookmarkStart w:id="324" w:name="_Toc77775401"/>
      <w:bookmarkStart w:id="325" w:name="_Toc89331381"/>
      <w:bookmarkStart w:id="326" w:name="_Toc89703430"/>
      <w:bookmarkStart w:id="327" w:name="_Toc89942599"/>
      <w:bookmarkStart w:id="328" w:name="_Toc77692142"/>
      <w:bookmarkStart w:id="329" w:name="_Toc77772587"/>
      <w:bookmarkStart w:id="330" w:name="_Toc77775137"/>
      <w:bookmarkStart w:id="331" w:name="_Toc77775402"/>
      <w:bookmarkStart w:id="332" w:name="_Toc89331382"/>
      <w:bookmarkStart w:id="333" w:name="_Toc89703431"/>
      <w:bookmarkStart w:id="334" w:name="_Toc89942600"/>
      <w:bookmarkStart w:id="335" w:name="_Toc77692143"/>
      <w:bookmarkStart w:id="336" w:name="_Toc77772588"/>
      <w:bookmarkStart w:id="337" w:name="_Toc77775138"/>
      <w:bookmarkStart w:id="338" w:name="_Toc77775403"/>
      <w:bookmarkStart w:id="339" w:name="_Toc89331383"/>
      <w:bookmarkStart w:id="340" w:name="_Toc89703432"/>
      <w:bookmarkStart w:id="341" w:name="_Toc89942601"/>
      <w:bookmarkStart w:id="342" w:name="_Toc77692144"/>
      <w:bookmarkStart w:id="343" w:name="_Toc77772589"/>
      <w:bookmarkStart w:id="344" w:name="_Toc77775139"/>
      <w:bookmarkStart w:id="345" w:name="_Toc77775404"/>
      <w:bookmarkStart w:id="346" w:name="_Toc89331384"/>
      <w:bookmarkStart w:id="347" w:name="_Toc89703433"/>
      <w:bookmarkStart w:id="348" w:name="_Toc89942602"/>
      <w:bookmarkStart w:id="349" w:name="_Toc77692145"/>
      <w:bookmarkStart w:id="350" w:name="_Toc77772590"/>
      <w:bookmarkStart w:id="351" w:name="_Toc77775140"/>
      <w:bookmarkStart w:id="352" w:name="_Toc77775405"/>
      <w:bookmarkStart w:id="353" w:name="_Toc89331385"/>
      <w:bookmarkStart w:id="354" w:name="_Toc89703434"/>
      <w:bookmarkStart w:id="355" w:name="_Toc89942603"/>
      <w:bookmarkStart w:id="356" w:name="_Toc77692146"/>
      <w:bookmarkStart w:id="357" w:name="_Toc77772591"/>
      <w:bookmarkStart w:id="358" w:name="_Toc77775141"/>
      <w:bookmarkStart w:id="359" w:name="_Toc77775406"/>
      <w:bookmarkStart w:id="360" w:name="_Toc89331386"/>
      <w:bookmarkStart w:id="361" w:name="_Toc89703435"/>
      <w:bookmarkStart w:id="362" w:name="_Toc89942604"/>
      <w:bookmarkStart w:id="363" w:name="_Toc77692147"/>
      <w:bookmarkStart w:id="364" w:name="_Toc77772592"/>
      <w:bookmarkStart w:id="365" w:name="_Toc77775142"/>
      <w:bookmarkStart w:id="366" w:name="_Toc77775407"/>
      <w:bookmarkStart w:id="367" w:name="_Toc89331387"/>
      <w:bookmarkStart w:id="368" w:name="_Toc89703436"/>
      <w:bookmarkStart w:id="369" w:name="_Toc89942605"/>
      <w:bookmarkStart w:id="370" w:name="_Toc77692148"/>
      <w:bookmarkStart w:id="371" w:name="_Toc77772593"/>
      <w:bookmarkStart w:id="372" w:name="_Toc77775143"/>
      <w:bookmarkStart w:id="373" w:name="_Toc77775408"/>
      <w:bookmarkStart w:id="374" w:name="_Toc89331388"/>
      <w:bookmarkStart w:id="375" w:name="_Toc89703437"/>
      <w:bookmarkStart w:id="376" w:name="_Toc89942606"/>
      <w:bookmarkStart w:id="377" w:name="_Toc77692149"/>
      <w:bookmarkStart w:id="378" w:name="_Toc77772594"/>
      <w:bookmarkStart w:id="379" w:name="_Toc77775144"/>
      <w:bookmarkStart w:id="380" w:name="_Toc77775409"/>
      <w:bookmarkStart w:id="381" w:name="_Toc89331389"/>
      <w:bookmarkStart w:id="382" w:name="_Toc89703438"/>
      <w:bookmarkStart w:id="383" w:name="_Toc89942607"/>
      <w:bookmarkStart w:id="384" w:name="_Toc77692150"/>
      <w:bookmarkStart w:id="385" w:name="_Toc77772595"/>
      <w:bookmarkStart w:id="386" w:name="_Toc77775145"/>
      <w:bookmarkStart w:id="387" w:name="_Toc77775410"/>
      <w:bookmarkStart w:id="388" w:name="_Toc89331390"/>
      <w:bookmarkStart w:id="389" w:name="_Toc89703439"/>
      <w:bookmarkStart w:id="390" w:name="_Toc89942608"/>
      <w:bookmarkStart w:id="391" w:name="_Toc22548886"/>
      <w:bookmarkStart w:id="392" w:name="_Toc90892989"/>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t>Risk management</w:t>
      </w:r>
      <w:bookmarkEnd w:id="391"/>
      <w:bookmarkEnd w:id="392"/>
    </w:p>
    <w:p w14:paraId="2018DE3E" w14:textId="72B7EC48" w:rsidR="00E679B6" w:rsidRDefault="00E679B6" w:rsidP="00131FCC">
      <w:r>
        <w:t>A sound r</w:t>
      </w:r>
      <w:r w:rsidR="00131FCC">
        <w:t>isk management</w:t>
      </w:r>
      <w:r w:rsidR="00541431">
        <w:t xml:space="preserve"> framework</w:t>
      </w:r>
      <w:r w:rsidR="00131FCC">
        <w:t xml:space="preserve"> provides a </w:t>
      </w:r>
      <w:r w:rsidR="00541431">
        <w:t xml:space="preserve">guidelines </w:t>
      </w:r>
      <w:r w:rsidR="00131FCC">
        <w:t>to identify, analyse, evaluate, and respond to risks, such as those arising from advances.</w:t>
      </w:r>
      <w:r w:rsidR="0066094F">
        <w:t xml:space="preserve"> </w:t>
      </w:r>
    </w:p>
    <w:p w14:paraId="56DE0C91" w14:textId="436B36A5" w:rsidR="00E679B6" w:rsidRDefault="00E679B6" w:rsidP="00131FCC">
      <w:r>
        <w:t xml:space="preserve">Risk is defined as any uncertain future situation or event, which could influence the achievement of the </w:t>
      </w:r>
      <w:r w:rsidRPr="00D51C4A">
        <w:t>Territory</w:t>
      </w:r>
      <w:r>
        <w:t>’s</w:t>
      </w:r>
      <w:r w:rsidRPr="00D51C4A">
        <w:t xml:space="preserve"> or the agency</w:t>
      </w:r>
      <w:r>
        <w:t>’s objectives or realisation of opportunities.</w:t>
      </w:r>
    </w:p>
    <w:p w14:paraId="57EC2DBF" w14:textId="3D26F931" w:rsidR="004A65DA" w:rsidRDefault="00E679B6" w:rsidP="00131FCC">
      <w:r>
        <w:t>The FMA requires accountable officers to establish and maintain appropriate procedures that, at all times, afford proper internal control</w:t>
      </w:r>
      <w:r w:rsidR="00A44223">
        <w:t>s</w:t>
      </w:r>
      <w:r>
        <w:t>. Use of s</w:t>
      </w:r>
      <w:r w:rsidR="00131FCC">
        <w:t>ystematic risk management methodologies can assist an agency in</w:t>
      </w:r>
      <w:r w:rsidR="004A65DA">
        <w:t>:</w:t>
      </w:r>
    </w:p>
    <w:p w14:paraId="61AD4002" w14:textId="23D6B86E" w:rsidR="004A65DA" w:rsidRDefault="00131FCC" w:rsidP="00D11602">
      <w:pPr>
        <w:pStyle w:val="ListParagraph"/>
        <w:numPr>
          <w:ilvl w:val="0"/>
          <w:numId w:val="22"/>
        </w:numPr>
        <w:ind w:left="357" w:hanging="357"/>
      </w:pPr>
      <w:r>
        <w:t>assessing the level and nature of its</w:t>
      </w:r>
      <w:r w:rsidR="004A65DA">
        <w:t xml:space="preserve"> risk</w:t>
      </w:r>
      <w:r>
        <w:t xml:space="preserve"> exposure from </w:t>
      </w:r>
      <w:r w:rsidR="00294755">
        <w:t xml:space="preserve">loans and </w:t>
      </w:r>
      <w:r>
        <w:t xml:space="preserve">advances </w:t>
      </w:r>
    </w:p>
    <w:p w14:paraId="11E46B88" w14:textId="149FFF0F" w:rsidR="004A65DA" w:rsidRDefault="004A65DA" w:rsidP="00D11602">
      <w:pPr>
        <w:pStyle w:val="ListParagraph"/>
        <w:numPr>
          <w:ilvl w:val="0"/>
          <w:numId w:val="22"/>
        </w:numPr>
        <w:ind w:left="357" w:hanging="357"/>
      </w:pPr>
      <w:r>
        <w:t xml:space="preserve">determining the </w:t>
      </w:r>
      <w:r w:rsidR="00131FCC">
        <w:t xml:space="preserve">appropriate </w:t>
      </w:r>
      <w:r>
        <w:t>action</w:t>
      </w:r>
      <w:r w:rsidR="00131FCC">
        <w:t xml:space="preserve"> to mitigate or minimise risks </w:t>
      </w:r>
    </w:p>
    <w:p w14:paraId="7670E031" w14:textId="59089639" w:rsidR="00131FCC" w:rsidRDefault="00131FCC" w:rsidP="00D11602">
      <w:pPr>
        <w:pStyle w:val="ListParagraph"/>
        <w:numPr>
          <w:ilvl w:val="0"/>
          <w:numId w:val="22"/>
        </w:numPr>
        <w:ind w:left="357" w:hanging="357"/>
      </w:pPr>
      <w:r>
        <w:t>evaluat</w:t>
      </w:r>
      <w:r w:rsidR="004A65DA">
        <w:t>ing</w:t>
      </w:r>
      <w:r>
        <w:t xml:space="preserve"> the effectiveness of its risk control measures.</w:t>
      </w:r>
    </w:p>
    <w:p w14:paraId="39AD91FE" w14:textId="77777777" w:rsidR="00E23EAD" w:rsidRDefault="00E23EAD" w:rsidP="00D11602">
      <w:r>
        <w:t>It is best practice for an agency to develop a risk management policy and framework in accordance with the Australian standard AS/NZS ISO 31000:2018.</w:t>
      </w:r>
    </w:p>
    <w:p w14:paraId="7A4E3A7D" w14:textId="77777777" w:rsidR="00131FCC" w:rsidRDefault="00131FCC" w:rsidP="00131FCC">
      <w:pPr>
        <w:pStyle w:val="Heading2"/>
        <w:keepNext/>
        <w:keepLines/>
        <w:ind w:left="851" w:hanging="851"/>
      </w:pPr>
      <w:bookmarkStart w:id="393" w:name="_Toc77692152"/>
      <w:bookmarkStart w:id="394" w:name="_Toc77772597"/>
      <w:bookmarkStart w:id="395" w:name="_Toc77775147"/>
      <w:bookmarkStart w:id="396" w:name="_Toc77775412"/>
      <w:bookmarkStart w:id="397" w:name="_Toc89331392"/>
      <w:bookmarkStart w:id="398" w:name="_Toc89703441"/>
      <w:bookmarkStart w:id="399" w:name="_Toc89942610"/>
      <w:bookmarkStart w:id="400" w:name="_Toc77692153"/>
      <w:bookmarkStart w:id="401" w:name="_Toc77772598"/>
      <w:bookmarkStart w:id="402" w:name="_Toc77775148"/>
      <w:bookmarkStart w:id="403" w:name="_Toc77775413"/>
      <w:bookmarkStart w:id="404" w:name="_Toc89331393"/>
      <w:bookmarkStart w:id="405" w:name="_Toc89703442"/>
      <w:bookmarkStart w:id="406" w:name="_Toc89942611"/>
      <w:bookmarkStart w:id="407" w:name="_Toc3471904"/>
      <w:bookmarkStart w:id="408" w:name="_Toc22548887"/>
      <w:bookmarkStart w:id="409" w:name="_Toc90892990"/>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t>Risk assessment</w:t>
      </w:r>
      <w:bookmarkEnd w:id="407"/>
      <w:bookmarkEnd w:id="408"/>
      <w:bookmarkEnd w:id="409"/>
    </w:p>
    <w:p w14:paraId="2626BEA1" w14:textId="03EE3D03" w:rsidR="00131FCC" w:rsidRDefault="00131FCC" w:rsidP="00131FCC">
      <w:pPr>
        <w:pStyle w:val="Heading3"/>
        <w:keepNext/>
        <w:keepLines/>
      </w:pPr>
      <w:bookmarkStart w:id="410" w:name="_Toc3471905"/>
      <w:bookmarkStart w:id="411" w:name="_Toc22548888"/>
      <w:bookmarkStart w:id="412" w:name="_Toc90892991"/>
      <w:r>
        <w:t xml:space="preserve">Risk </w:t>
      </w:r>
      <w:bookmarkEnd w:id="410"/>
      <w:bookmarkEnd w:id="411"/>
      <w:r w:rsidR="009A078B">
        <w:t>assessment approach</w:t>
      </w:r>
      <w:bookmarkEnd w:id="412"/>
    </w:p>
    <w:p w14:paraId="37982A35" w14:textId="65A7508A" w:rsidR="00FD56F2" w:rsidRDefault="00131FCC" w:rsidP="00131FCC">
      <w:r>
        <w:t xml:space="preserve">Agencies are responsible </w:t>
      </w:r>
      <w:r w:rsidR="008F2882">
        <w:t xml:space="preserve">in </w:t>
      </w:r>
      <w:r>
        <w:t xml:space="preserve">determining the risk assessment approach most appropriate for their circumstances. </w:t>
      </w:r>
    </w:p>
    <w:p w14:paraId="376BEBA6" w14:textId="6ACDE55F" w:rsidR="00131FCC" w:rsidRDefault="00FD56F2" w:rsidP="00131FCC">
      <w:r>
        <w:t xml:space="preserve">The TD – Loans and advances requires the accountable officer to conduct and document risk assessment prior to approving an advance agreement. </w:t>
      </w:r>
      <w:r w:rsidR="00131FCC">
        <w:t>To minimise the NT Government’s exposure to risk, any contractual agreement involving the provision of an advance must not be entered into unless</w:t>
      </w:r>
      <w:r w:rsidR="00756272">
        <w:t xml:space="preserve"> the risks assumed by NT Government</w:t>
      </w:r>
      <w:r w:rsidR="00131FCC">
        <w:t>:</w:t>
      </w:r>
    </w:p>
    <w:p w14:paraId="423C0BE2" w14:textId="6A715FE5" w:rsidR="00131FCC" w:rsidRDefault="00131FCC" w:rsidP="00131FCC">
      <w:pPr>
        <w:pStyle w:val="ListParagraph"/>
        <w:numPr>
          <w:ilvl w:val="0"/>
          <w:numId w:val="18"/>
        </w:numPr>
        <w:ind w:left="357" w:hanging="357"/>
      </w:pPr>
      <w:r>
        <w:t xml:space="preserve">are </w:t>
      </w:r>
      <w:r w:rsidR="00756272">
        <w:t>commensurate with</w:t>
      </w:r>
      <w:r>
        <w:t xml:space="preserve"> the objectives, scope and benefits of providing the advance, th</w:t>
      </w:r>
      <w:r w:rsidR="00756272">
        <w:t>is</w:t>
      </w:r>
      <w:r>
        <w:t xml:space="preserve"> </w:t>
      </w:r>
      <w:r w:rsidR="00756272">
        <w:t>means</w:t>
      </w:r>
      <w:r>
        <w:t xml:space="preserve"> </w:t>
      </w:r>
      <w:r w:rsidR="00756272">
        <w:t xml:space="preserve">that </w:t>
      </w:r>
      <w:r>
        <w:t>the expected benefits objectively outweigh the level and cost of the risks</w:t>
      </w:r>
    </w:p>
    <w:p w14:paraId="14A0A902" w14:textId="1A78C94F" w:rsidR="00131FCC" w:rsidRDefault="00131FCC" w:rsidP="00131FCC">
      <w:pPr>
        <w:pStyle w:val="ListParagraph"/>
        <w:numPr>
          <w:ilvl w:val="0"/>
          <w:numId w:val="18"/>
        </w:numPr>
        <w:ind w:left="357" w:hanging="357"/>
      </w:pPr>
      <w:r>
        <w:t>do not present unacceptable risk exposure to the NT Government.</w:t>
      </w:r>
    </w:p>
    <w:p w14:paraId="6325404D" w14:textId="0845C882" w:rsidR="00343DA2" w:rsidRDefault="002336EC" w:rsidP="00131FCC">
      <w:r>
        <w:t>If the</w:t>
      </w:r>
      <w:r w:rsidR="00131FCC">
        <w:t xml:space="preserve"> risk assessment determines </w:t>
      </w:r>
      <w:r>
        <w:t xml:space="preserve">that the advance will have significant risk exposure to the NT Government </w:t>
      </w:r>
      <w:r w:rsidR="00131FCC">
        <w:t xml:space="preserve">and the agency wishes to continue with the contractual </w:t>
      </w:r>
      <w:r w:rsidR="00BC1417">
        <w:t>agreements</w:t>
      </w:r>
      <w:r w:rsidR="00131FCC">
        <w:t xml:space="preserve">, the agency should ensure </w:t>
      </w:r>
      <w:r>
        <w:t xml:space="preserve">that appropriate strategies and actions are in place to </w:t>
      </w:r>
      <w:r w:rsidR="00131FCC">
        <w:t>reduce</w:t>
      </w:r>
      <w:r>
        <w:t xml:space="preserve"> the risk exposure</w:t>
      </w:r>
      <w:r w:rsidR="00131FCC">
        <w:t xml:space="preserve"> to an acceptable level</w:t>
      </w:r>
      <w:r w:rsidR="008F2882">
        <w:t xml:space="preserve"> prior to finalising the agreement with the borrower</w:t>
      </w:r>
      <w:r>
        <w:t>.</w:t>
      </w:r>
      <w:r w:rsidR="00131FCC">
        <w:t xml:space="preserve"> </w:t>
      </w:r>
    </w:p>
    <w:p w14:paraId="7102297B" w14:textId="0B010463" w:rsidR="00301500" w:rsidRDefault="00343DA2" w:rsidP="00131FCC">
      <w:r>
        <w:t xml:space="preserve">To recognise the potential interdependencies between different risks, it is important that risk assessments of advances are </w:t>
      </w:r>
      <w:r w:rsidR="007632E0">
        <w:t xml:space="preserve">also </w:t>
      </w:r>
      <w:r>
        <w:t>considered in the agency-wide strategic planning and risk assessment process.</w:t>
      </w:r>
    </w:p>
    <w:p w14:paraId="2F4DAC51" w14:textId="77777777" w:rsidR="007632E0" w:rsidRDefault="00301500" w:rsidP="00131FCC">
      <w:r>
        <w:t>Agencies should ensure that appropriate and sufficient records of the risk assessment conducted on the advances issued are documented and maintained.</w:t>
      </w:r>
    </w:p>
    <w:p w14:paraId="6DF1FC78" w14:textId="139DA3B7" w:rsidR="007632E0" w:rsidRDefault="007632E0" w:rsidP="007632E0">
      <w:pPr>
        <w:pStyle w:val="Heading3"/>
        <w:keepNext/>
        <w:keepLines/>
      </w:pPr>
      <w:bookmarkStart w:id="413" w:name="_Toc90892992"/>
      <w:r>
        <w:t>Risk considerations</w:t>
      </w:r>
      <w:bookmarkEnd w:id="413"/>
    </w:p>
    <w:p w14:paraId="2144CB39" w14:textId="51D169BD" w:rsidR="007632E0" w:rsidRDefault="007632E0" w:rsidP="007632E0">
      <w:r>
        <w:t>Agencies should consider all the potential risk</w:t>
      </w:r>
      <w:r w:rsidR="00BC1417">
        <w:t>s</w:t>
      </w:r>
      <w:r>
        <w:t xml:space="preserve"> to the </w:t>
      </w:r>
      <w:r w:rsidR="00BC1417">
        <w:t>NT</w:t>
      </w:r>
      <w:r>
        <w:t xml:space="preserve"> Government, on deciding whether to proceed with the providing loans or advances or not.  Agencies should consider the following risks, at a minimum:</w:t>
      </w:r>
    </w:p>
    <w:tbl>
      <w:tblPr>
        <w:tblStyle w:val="NTGtable1"/>
        <w:tblW w:w="0" w:type="auto"/>
        <w:tblLook w:val="04A0" w:firstRow="1" w:lastRow="0" w:firstColumn="1" w:lastColumn="0" w:noHBand="0" w:noVBand="1"/>
      </w:tblPr>
      <w:tblGrid>
        <w:gridCol w:w="2605"/>
        <w:gridCol w:w="7023"/>
      </w:tblGrid>
      <w:tr w:rsidR="007632E0" w14:paraId="3E74E934" w14:textId="77777777" w:rsidTr="00D116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43FF8DFB" w14:textId="19B5886B" w:rsidR="007632E0" w:rsidRDefault="007632E0" w:rsidP="00051773">
            <w:pPr>
              <w:jc w:val="center"/>
            </w:pPr>
            <w:r>
              <w:t>Risk</w:t>
            </w:r>
            <w:r w:rsidR="00BC1417">
              <w:t xml:space="preserve"> category</w:t>
            </w:r>
          </w:p>
        </w:tc>
        <w:tc>
          <w:tcPr>
            <w:tcW w:w="7023" w:type="dxa"/>
          </w:tcPr>
          <w:p w14:paraId="3DF6C1C8" w14:textId="77777777" w:rsidR="007632E0" w:rsidRDefault="007632E0" w:rsidP="00051773">
            <w:pPr>
              <w:jc w:val="center"/>
              <w:cnfStyle w:val="100000000000" w:firstRow="1" w:lastRow="0" w:firstColumn="0" w:lastColumn="0" w:oddVBand="0" w:evenVBand="0" w:oddHBand="0" w:evenHBand="0" w:firstRowFirstColumn="0" w:firstRowLastColumn="0" w:lastRowFirstColumn="0" w:lastRowLastColumn="0"/>
            </w:pPr>
            <w:r>
              <w:t>Examples of considerations</w:t>
            </w:r>
          </w:p>
        </w:tc>
      </w:tr>
      <w:tr w:rsidR="007632E0" w14:paraId="5542FD70" w14:textId="77777777" w:rsidTr="00D11602">
        <w:tc>
          <w:tcPr>
            <w:cnfStyle w:val="001000000000" w:firstRow="0" w:lastRow="0" w:firstColumn="1" w:lastColumn="0" w:oddVBand="0" w:evenVBand="0" w:oddHBand="0" w:evenHBand="0" w:firstRowFirstColumn="0" w:firstRowLastColumn="0" w:lastRowFirstColumn="0" w:lastRowLastColumn="0"/>
            <w:tcW w:w="2605" w:type="dxa"/>
          </w:tcPr>
          <w:p w14:paraId="262337AD" w14:textId="77777777" w:rsidR="007632E0" w:rsidRDefault="007632E0" w:rsidP="00051773">
            <w:r>
              <w:t>Financial and economic risk</w:t>
            </w:r>
          </w:p>
        </w:tc>
        <w:tc>
          <w:tcPr>
            <w:tcW w:w="7023" w:type="dxa"/>
          </w:tcPr>
          <w:p w14:paraId="612ACF26" w14:textId="140312DB" w:rsidR="007632E0" w:rsidRDefault="007632E0" w:rsidP="00D11602">
            <w:pPr>
              <w:pStyle w:val="ListParagraph"/>
              <w:numPr>
                <w:ilvl w:val="0"/>
                <w:numId w:val="46"/>
              </w:numPr>
              <w:spacing w:after="40"/>
              <w:ind w:left="319"/>
              <w:cnfStyle w:val="000000000000" w:firstRow="0" w:lastRow="0" w:firstColumn="0" w:lastColumn="0" w:oddVBand="0" w:evenVBand="0" w:oddHBand="0" w:evenHBand="0" w:firstRowFirstColumn="0" w:firstRowLastColumn="0" w:lastRowFirstColumn="0" w:lastRowLastColumn="0"/>
            </w:pPr>
            <w:r>
              <w:t xml:space="preserve">What is the risk of financial loss to the </w:t>
            </w:r>
            <w:r w:rsidR="00BC1417">
              <w:t>NT</w:t>
            </w:r>
            <w:r>
              <w:t xml:space="preserve"> Government?</w:t>
            </w:r>
          </w:p>
          <w:p w14:paraId="77247264" w14:textId="0FA360A1" w:rsidR="003C6403" w:rsidRDefault="003C6403" w:rsidP="00D11602">
            <w:pPr>
              <w:pStyle w:val="ListParagraph"/>
              <w:numPr>
                <w:ilvl w:val="0"/>
                <w:numId w:val="46"/>
              </w:numPr>
              <w:spacing w:after="40"/>
              <w:ind w:left="319"/>
              <w:cnfStyle w:val="000000000000" w:firstRow="0" w:lastRow="0" w:firstColumn="0" w:lastColumn="0" w:oddVBand="0" w:evenVBand="0" w:oddHBand="0" w:evenHBand="0" w:firstRowFirstColumn="0" w:firstRowLastColumn="0" w:lastRowFirstColumn="0" w:lastRowLastColumn="0"/>
            </w:pPr>
            <w:r>
              <w:t>Is there a risk that the borr</w:t>
            </w:r>
            <w:r w:rsidR="00BC1417">
              <w:t xml:space="preserve">ower won’t be able to repay the </w:t>
            </w:r>
            <w:r>
              <w:t>advance? (credit risk)</w:t>
            </w:r>
          </w:p>
          <w:p w14:paraId="14C14364" w14:textId="6CECA719" w:rsidR="003C6403" w:rsidRDefault="003C6403" w:rsidP="00D11602">
            <w:pPr>
              <w:pStyle w:val="ListParagraph"/>
              <w:numPr>
                <w:ilvl w:val="0"/>
                <w:numId w:val="46"/>
              </w:numPr>
              <w:spacing w:after="40"/>
              <w:ind w:left="319"/>
              <w:cnfStyle w:val="000000000000" w:firstRow="0" w:lastRow="0" w:firstColumn="0" w:lastColumn="0" w:oddVBand="0" w:evenVBand="0" w:oddHBand="0" w:evenHBand="0" w:firstRowFirstColumn="0" w:firstRowLastColumn="0" w:lastRowFirstColumn="0" w:lastRowLastColumn="0"/>
            </w:pPr>
            <w:r>
              <w:t>Is there a risk that the agency will not have sufficient funds to meet its financial commitments when the advance is provided?</w:t>
            </w:r>
            <w:r w:rsidR="004C6B34">
              <w:t xml:space="preserve"> (liquidity risk)</w:t>
            </w:r>
          </w:p>
        </w:tc>
      </w:tr>
      <w:tr w:rsidR="007632E0" w14:paraId="080095C2" w14:textId="77777777" w:rsidTr="00D116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06018EAD" w14:textId="77777777" w:rsidR="007632E0" w:rsidRDefault="007632E0" w:rsidP="00051773">
            <w:r>
              <w:t>Reputational risk</w:t>
            </w:r>
          </w:p>
        </w:tc>
        <w:tc>
          <w:tcPr>
            <w:tcW w:w="7023" w:type="dxa"/>
          </w:tcPr>
          <w:p w14:paraId="5F279A01" w14:textId="63369F9B" w:rsidR="007632E0" w:rsidRDefault="007632E0" w:rsidP="007632E0">
            <w:pPr>
              <w:pStyle w:val="ListParagraph"/>
              <w:numPr>
                <w:ilvl w:val="0"/>
                <w:numId w:val="46"/>
              </w:numPr>
              <w:spacing w:after="40"/>
              <w:ind w:left="319"/>
              <w:cnfStyle w:val="000000010000" w:firstRow="0" w:lastRow="0" w:firstColumn="0" w:lastColumn="0" w:oddVBand="0" w:evenVBand="0" w:oddHBand="0" w:evenHBand="1" w:firstRowFirstColumn="0" w:firstRowLastColumn="0" w:lastRowFirstColumn="0" w:lastRowLastColumn="0"/>
            </w:pPr>
            <w:r>
              <w:rPr>
                <w:lang w:eastAsia="en-AU"/>
              </w:rPr>
              <w:t>Is there actual or perceived undue advantage provided by NT Government to specific borrowers?</w:t>
            </w:r>
          </w:p>
          <w:p w14:paraId="05542448" w14:textId="6DAE982E" w:rsidR="007632E0" w:rsidRDefault="007632E0" w:rsidP="00D11602">
            <w:pPr>
              <w:pStyle w:val="ListParagraph"/>
              <w:numPr>
                <w:ilvl w:val="0"/>
                <w:numId w:val="46"/>
              </w:numPr>
              <w:spacing w:after="40"/>
              <w:ind w:left="319"/>
              <w:cnfStyle w:val="000000010000" w:firstRow="0" w:lastRow="0" w:firstColumn="0" w:lastColumn="0" w:oddVBand="0" w:evenVBand="0" w:oddHBand="0" w:evenHBand="1" w:firstRowFirstColumn="0" w:firstRowLastColumn="0" w:lastRowFirstColumn="0" w:lastRowLastColumn="0"/>
            </w:pPr>
            <w:r w:rsidRPr="00176459">
              <w:t>I</w:t>
            </w:r>
            <w:r w:rsidRPr="00F038E8">
              <w:t xml:space="preserve">s the </w:t>
            </w:r>
            <w:r>
              <w:t xml:space="preserve">advance </w:t>
            </w:r>
            <w:r w:rsidRPr="00176459">
              <w:t>politically sensitive?</w:t>
            </w:r>
            <w:r w:rsidRPr="00F038E8">
              <w:t xml:space="preserve"> </w:t>
            </w:r>
          </w:p>
        </w:tc>
      </w:tr>
      <w:tr w:rsidR="007632E0" w14:paraId="1CD42990" w14:textId="77777777" w:rsidTr="00D11602">
        <w:tc>
          <w:tcPr>
            <w:cnfStyle w:val="001000000000" w:firstRow="0" w:lastRow="0" w:firstColumn="1" w:lastColumn="0" w:oddVBand="0" w:evenVBand="0" w:oddHBand="0" w:evenHBand="0" w:firstRowFirstColumn="0" w:firstRowLastColumn="0" w:lastRowFirstColumn="0" w:lastRowLastColumn="0"/>
            <w:tcW w:w="2605" w:type="dxa"/>
          </w:tcPr>
          <w:p w14:paraId="197DDE6A" w14:textId="77777777" w:rsidR="007632E0" w:rsidRDefault="007632E0" w:rsidP="00051773">
            <w:r>
              <w:t>Operational risk</w:t>
            </w:r>
          </w:p>
        </w:tc>
        <w:tc>
          <w:tcPr>
            <w:tcW w:w="7023" w:type="dxa"/>
          </w:tcPr>
          <w:p w14:paraId="45E1DEEB" w14:textId="77777777" w:rsidR="007632E0" w:rsidRDefault="007632E0" w:rsidP="007632E0">
            <w:pPr>
              <w:pStyle w:val="ListParagraph"/>
              <w:numPr>
                <w:ilvl w:val="0"/>
                <w:numId w:val="46"/>
              </w:numPr>
              <w:spacing w:after="40"/>
              <w:ind w:left="319"/>
              <w:cnfStyle w:val="000000000000" w:firstRow="0" w:lastRow="0" w:firstColumn="0" w:lastColumn="0" w:oddVBand="0" w:evenVBand="0" w:oddHBand="0" w:evenHBand="0" w:firstRowFirstColumn="0" w:firstRowLastColumn="0" w:lastRowFirstColumn="0" w:lastRowLastColumn="0"/>
            </w:pPr>
            <w:r>
              <w:t>H</w:t>
            </w:r>
            <w:r w:rsidRPr="000B7109">
              <w:t>ow does this impact on the operations of the agency?</w:t>
            </w:r>
          </w:p>
          <w:p w14:paraId="5CEA1FD6" w14:textId="4F1042A0" w:rsidR="007632E0" w:rsidRDefault="007632E0" w:rsidP="00D11602">
            <w:pPr>
              <w:pStyle w:val="ListParagraph"/>
              <w:numPr>
                <w:ilvl w:val="0"/>
                <w:numId w:val="46"/>
              </w:numPr>
              <w:spacing w:after="40"/>
              <w:ind w:left="319"/>
              <w:cnfStyle w:val="000000000000" w:firstRow="0" w:lastRow="0" w:firstColumn="0" w:lastColumn="0" w:oddVBand="0" w:evenVBand="0" w:oddHBand="0" w:evenHBand="0" w:firstRowFirstColumn="0" w:firstRowLastColumn="0" w:lastRowFirstColumn="0" w:lastRowLastColumn="0"/>
            </w:pPr>
            <w:r>
              <w:t xml:space="preserve">Is there resources within the agency </w:t>
            </w:r>
            <w:r w:rsidR="003C6403">
              <w:t>to manage the ad</w:t>
            </w:r>
            <w:r w:rsidR="00BC1417">
              <w:t>vance</w:t>
            </w:r>
            <w:r>
              <w:t>?</w:t>
            </w:r>
          </w:p>
        </w:tc>
      </w:tr>
      <w:tr w:rsidR="007632E0" w14:paraId="6153EBB1" w14:textId="77777777" w:rsidTr="00D116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24B4478" w14:textId="77777777" w:rsidR="007632E0" w:rsidRDefault="007632E0" w:rsidP="00051773">
            <w:r>
              <w:t xml:space="preserve">Social risk </w:t>
            </w:r>
          </w:p>
        </w:tc>
        <w:tc>
          <w:tcPr>
            <w:tcW w:w="7023" w:type="dxa"/>
          </w:tcPr>
          <w:p w14:paraId="2E8C8EED" w14:textId="3FF5C752" w:rsidR="007632E0" w:rsidRDefault="007632E0" w:rsidP="00D11602">
            <w:pPr>
              <w:pStyle w:val="ListParagraph"/>
              <w:numPr>
                <w:ilvl w:val="0"/>
                <w:numId w:val="46"/>
              </w:numPr>
              <w:spacing w:after="40"/>
              <w:ind w:left="319"/>
              <w:cnfStyle w:val="000000010000" w:firstRow="0" w:lastRow="0" w:firstColumn="0" w:lastColumn="0" w:oddVBand="0" w:evenVBand="0" w:oddHBand="0" w:evenHBand="1" w:firstRowFirstColumn="0" w:firstRowLastColumn="0" w:lastRowFirstColumn="0" w:lastRowLastColumn="0"/>
            </w:pPr>
            <w:r w:rsidRPr="007A2264">
              <w:t xml:space="preserve">Does the </w:t>
            </w:r>
            <w:r w:rsidR="003C6403">
              <w:t>advance</w:t>
            </w:r>
            <w:r w:rsidRPr="007A2264">
              <w:t xml:space="preserve"> align with </w:t>
            </w:r>
            <w:r w:rsidR="00BC1417">
              <w:t>NT</w:t>
            </w:r>
            <w:r>
              <w:t xml:space="preserve"> </w:t>
            </w:r>
            <w:r w:rsidRPr="007A2264">
              <w:t>Government</w:t>
            </w:r>
            <w:r>
              <w:t>’s objectives or values?</w:t>
            </w:r>
          </w:p>
        </w:tc>
      </w:tr>
      <w:tr w:rsidR="007632E0" w14:paraId="79EA5AEA" w14:textId="77777777" w:rsidTr="00D11602">
        <w:tc>
          <w:tcPr>
            <w:cnfStyle w:val="001000000000" w:firstRow="0" w:lastRow="0" w:firstColumn="1" w:lastColumn="0" w:oddVBand="0" w:evenVBand="0" w:oddHBand="0" w:evenHBand="0" w:firstRowFirstColumn="0" w:firstRowLastColumn="0" w:lastRowFirstColumn="0" w:lastRowLastColumn="0"/>
            <w:tcW w:w="2605" w:type="dxa"/>
          </w:tcPr>
          <w:p w14:paraId="6B85DE15" w14:textId="77777777" w:rsidR="007632E0" w:rsidRDefault="007632E0" w:rsidP="00051773">
            <w:r>
              <w:t>Legal risk</w:t>
            </w:r>
          </w:p>
        </w:tc>
        <w:tc>
          <w:tcPr>
            <w:tcW w:w="7023" w:type="dxa"/>
          </w:tcPr>
          <w:p w14:paraId="376A090F" w14:textId="4CA04015" w:rsidR="007632E0" w:rsidRDefault="007632E0" w:rsidP="00D11602">
            <w:pPr>
              <w:pStyle w:val="ListParagraph"/>
              <w:numPr>
                <w:ilvl w:val="0"/>
                <w:numId w:val="46"/>
              </w:numPr>
              <w:spacing w:after="40"/>
              <w:ind w:left="319"/>
              <w:cnfStyle w:val="000000000000" w:firstRow="0" w:lastRow="0" w:firstColumn="0" w:lastColumn="0" w:oddVBand="0" w:evenVBand="0" w:oddHBand="0" w:evenHBand="0" w:firstRowFirstColumn="0" w:firstRowLastColumn="0" w:lastRowFirstColumn="0" w:lastRowLastColumn="0"/>
            </w:pPr>
            <w:r>
              <w:t xml:space="preserve">Is there a potential loss that the </w:t>
            </w:r>
            <w:r w:rsidR="00BC1417">
              <w:t>NT</w:t>
            </w:r>
            <w:r>
              <w:t xml:space="preserve"> Government could face because of a legal issue?</w:t>
            </w:r>
          </w:p>
        </w:tc>
      </w:tr>
      <w:tr w:rsidR="007632E0" w14:paraId="432C9268" w14:textId="77777777" w:rsidTr="00D116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369135EE" w14:textId="7283102C" w:rsidR="007632E0" w:rsidRDefault="007632E0" w:rsidP="00051773">
            <w:r>
              <w:t>Fraud risk</w:t>
            </w:r>
          </w:p>
        </w:tc>
        <w:tc>
          <w:tcPr>
            <w:tcW w:w="7023" w:type="dxa"/>
          </w:tcPr>
          <w:p w14:paraId="7BCEAF6B" w14:textId="14F07A73" w:rsidR="007632E0" w:rsidRDefault="004C6B34" w:rsidP="009476E1">
            <w:pPr>
              <w:pStyle w:val="ListParagraph"/>
              <w:numPr>
                <w:ilvl w:val="0"/>
                <w:numId w:val="46"/>
              </w:numPr>
              <w:spacing w:after="40"/>
              <w:ind w:left="319"/>
              <w:cnfStyle w:val="000000010000" w:firstRow="0" w:lastRow="0" w:firstColumn="0" w:lastColumn="0" w:oddVBand="0" w:evenVBand="0" w:oddHBand="0" w:evenHBand="1" w:firstRowFirstColumn="0" w:firstRowLastColumn="0" w:lastRowFirstColumn="0" w:lastRowLastColumn="0"/>
              <w:rPr>
                <w:lang w:eastAsia="en-AU"/>
              </w:rPr>
            </w:pPr>
            <w:r>
              <w:t>Is t</w:t>
            </w:r>
            <w:r w:rsidR="007632E0">
              <w:t>he</w:t>
            </w:r>
            <w:r>
              <w:t>re a</w:t>
            </w:r>
            <w:r w:rsidR="007632E0">
              <w:t xml:space="preserve"> risk that someone </w:t>
            </w:r>
            <w:r w:rsidR="007B4003">
              <w:t>could fraudulently</w:t>
            </w:r>
            <w:r w:rsidR="007632E0">
              <w:t xml:space="preserve"> gain </w:t>
            </w:r>
            <w:r w:rsidR="007B4003">
              <w:t xml:space="preserve">a </w:t>
            </w:r>
            <w:r w:rsidR="007632E0">
              <w:t xml:space="preserve">financial benefit from the </w:t>
            </w:r>
            <w:r w:rsidR="00BC1417">
              <w:t>advance</w:t>
            </w:r>
            <w:r>
              <w:t>?</w:t>
            </w:r>
          </w:p>
        </w:tc>
      </w:tr>
    </w:tbl>
    <w:p w14:paraId="72806546" w14:textId="7A2111E9" w:rsidR="00131FCC" w:rsidRDefault="00131FCC" w:rsidP="00131FCC"/>
    <w:p w14:paraId="42BA2D6F" w14:textId="6EA84849" w:rsidR="00131FCC" w:rsidRDefault="00131FCC" w:rsidP="00131FCC">
      <w:pPr>
        <w:pStyle w:val="Heading3"/>
        <w:keepNext/>
        <w:keepLines/>
      </w:pPr>
      <w:bookmarkStart w:id="414" w:name="_Toc2765951"/>
      <w:bookmarkStart w:id="415" w:name="_Toc2842475"/>
      <w:bookmarkStart w:id="416" w:name="_Toc3470233"/>
      <w:bookmarkStart w:id="417" w:name="_Toc3471906"/>
      <w:bookmarkStart w:id="418" w:name="_Toc3471907"/>
      <w:bookmarkStart w:id="419" w:name="_Toc22548889"/>
      <w:bookmarkStart w:id="420" w:name="_Toc90892993"/>
      <w:bookmarkEnd w:id="414"/>
      <w:bookmarkEnd w:id="415"/>
      <w:bookmarkEnd w:id="416"/>
      <w:bookmarkEnd w:id="417"/>
      <w:r>
        <w:t>Legal advice</w:t>
      </w:r>
      <w:bookmarkEnd w:id="418"/>
      <w:bookmarkEnd w:id="419"/>
      <w:bookmarkEnd w:id="420"/>
    </w:p>
    <w:p w14:paraId="7B6DD0AA" w14:textId="68963DA8" w:rsidR="00131FCC" w:rsidRPr="00287EF7" w:rsidRDefault="00131FCC" w:rsidP="00131FCC">
      <w:r w:rsidRPr="00667CBC">
        <w:t xml:space="preserve">Agencies </w:t>
      </w:r>
      <w:r w:rsidR="00A61BDA">
        <w:t>should determine if legal advice</w:t>
      </w:r>
      <w:r w:rsidR="004E602B">
        <w:t xml:space="preserve"> </w:t>
      </w:r>
      <w:r w:rsidR="00A61BDA">
        <w:t>is</w:t>
      </w:r>
      <w:r w:rsidRPr="00667CBC">
        <w:t xml:space="preserve"> </w:t>
      </w:r>
      <w:r w:rsidRPr="00287EF7">
        <w:t>required</w:t>
      </w:r>
      <w:r>
        <w:t xml:space="preserve"> for a particular advance. Some advances may be provided under a</w:t>
      </w:r>
      <w:r w:rsidR="00BC1417">
        <w:t>n</w:t>
      </w:r>
      <w:r>
        <w:t xml:space="preserve"> NT Government initiative approved by Cabinet, with pre-defined criteria and standardised </w:t>
      </w:r>
      <w:r w:rsidR="00BC1417">
        <w:t xml:space="preserve">advance </w:t>
      </w:r>
      <w:r>
        <w:t>agreements that have already undergone legal consultation. In these circumstances, legal consultation may not be required when individual advances are entered into.</w:t>
      </w:r>
    </w:p>
    <w:p w14:paraId="3EEB05B1" w14:textId="66C8327E" w:rsidR="00131FCC" w:rsidRDefault="00131FCC" w:rsidP="00131FCC">
      <w:r w:rsidRPr="00287EF7">
        <w:t>A legal review should</w:t>
      </w:r>
      <w:r w:rsidR="00CD54B6">
        <w:t xml:space="preserve"> assist</w:t>
      </w:r>
      <w:r w:rsidR="00D16F5D">
        <w:t xml:space="preserve"> the agency in</w:t>
      </w:r>
      <w:r w:rsidRPr="00287EF7">
        <w:t xml:space="preserve"> identify</w:t>
      </w:r>
      <w:r w:rsidR="00D16F5D">
        <w:t>ing</w:t>
      </w:r>
      <w:r w:rsidRPr="00287EF7">
        <w:t xml:space="preserve"> </w:t>
      </w:r>
      <w:r>
        <w:t xml:space="preserve">legal </w:t>
      </w:r>
      <w:r w:rsidRPr="00287EF7">
        <w:t xml:space="preserve">risks and concerns </w:t>
      </w:r>
      <w:r w:rsidR="00A61BDA">
        <w:t>arising from an</w:t>
      </w:r>
      <w:r w:rsidRPr="00287EF7">
        <w:t xml:space="preserve"> </w:t>
      </w:r>
      <w:r>
        <w:t>advance</w:t>
      </w:r>
      <w:r w:rsidR="00A61BDA">
        <w:t xml:space="preserve"> agreement or</w:t>
      </w:r>
      <w:r>
        <w:t xml:space="preserve"> arrangement</w:t>
      </w:r>
      <w:r w:rsidR="00A61BDA">
        <w:t xml:space="preserve"> </w:t>
      </w:r>
      <w:r w:rsidR="00D16F5D">
        <w:t>as part of its</w:t>
      </w:r>
      <w:r w:rsidR="00A61BDA">
        <w:t xml:space="preserve"> risk assessment</w:t>
      </w:r>
      <w:r w:rsidR="00D16F5D">
        <w:t xml:space="preserve"> process</w:t>
      </w:r>
      <w:r w:rsidRPr="002A06FB">
        <w:t>.</w:t>
      </w:r>
      <w:r w:rsidR="004E602B">
        <w:t xml:space="preserve"> If legal advice is required, agencies should contact</w:t>
      </w:r>
      <w:r w:rsidR="007B4003">
        <w:t xml:space="preserve"> the</w:t>
      </w:r>
      <w:r w:rsidR="004E602B">
        <w:t xml:space="preserve"> Solicitor for the Northern Territory </w:t>
      </w:r>
      <w:r w:rsidR="007B4003">
        <w:t>in</w:t>
      </w:r>
      <w:r w:rsidR="004E602B">
        <w:t xml:space="preserve"> the first instance.</w:t>
      </w:r>
    </w:p>
    <w:p w14:paraId="5B54C3FA" w14:textId="77777777" w:rsidR="00131FCC" w:rsidRDefault="00131FCC" w:rsidP="00131FCC">
      <w:pPr>
        <w:pStyle w:val="Heading2"/>
        <w:keepNext/>
        <w:keepLines/>
        <w:ind w:left="851" w:hanging="851"/>
      </w:pPr>
      <w:bookmarkStart w:id="421" w:name="_Toc77692158"/>
      <w:bookmarkStart w:id="422" w:name="_Toc77772603"/>
      <w:bookmarkStart w:id="423" w:name="_Toc77775153"/>
      <w:bookmarkStart w:id="424" w:name="_Toc77775418"/>
      <w:bookmarkStart w:id="425" w:name="_Toc89331398"/>
      <w:bookmarkStart w:id="426" w:name="_Toc89703447"/>
      <w:bookmarkStart w:id="427" w:name="_Toc89942616"/>
      <w:bookmarkStart w:id="428" w:name="_Toc77692159"/>
      <w:bookmarkStart w:id="429" w:name="_Toc77772604"/>
      <w:bookmarkStart w:id="430" w:name="_Toc77775154"/>
      <w:bookmarkStart w:id="431" w:name="_Toc77775419"/>
      <w:bookmarkStart w:id="432" w:name="_Toc89331399"/>
      <w:bookmarkStart w:id="433" w:name="_Toc89703448"/>
      <w:bookmarkStart w:id="434" w:name="_Toc89942617"/>
      <w:bookmarkStart w:id="435" w:name="_Toc77692160"/>
      <w:bookmarkStart w:id="436" w:name="_Toc77772605"/>
      <w:bookmarkStart w:id="437" w:name="_Toc77775155"/>
      <w:bookmarkStart w:id="438" w:name="_Toc77775420"/>
      <w:bookmarkStart w:id="439" w:name="_Toc89331400"/>
      <w:bookmarkStart w:id="440" w:name="_Toc89703449"/>
      <w:bookmarkStart w:id="441" w:name="_Toc89942618"/>
      <w:bookmarkStart w:id="442" w:name="_Toc2765953"/>
      <w:bookmarkStart w:id="443" w:name="_Toc2842477"/>
      <w:bookmarkStart w:id="444" w:name="_Toc3470235"/>
      <w:bookmarkStart w:id="445" w:name="_Toc3471908"/>
      <w:bookmarkStart w:id="446" w:name="_Toc2765955"/>
      <w:bookmarkStart w:id="447" w:name="_Toc2842479"/>
      <w:bookmarkStart w:id="448" w:name="_Toc3470237"/>
      <w:bookmarkStart w:id="449" w:name="_Toc3471910"/>
      <w:bookmarkStart w:id="450" w:name="_Toc528315571"/>
      <w:bookmarkStart w:id="451" w:name="_Toc528315572"/>
      <w:bookmarkStart w:id="452" w:name="_Toc3471911"/>
      <w:bookmarkStart w:id="453" w:name="_Toc22548891"/>
      <w:bookmarkStart w:id="454" w:name="_Toc90892994"/>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t>Monitoring and evaluation</w:t>
      </w:r>
      <w:bookmarkEnd w:id="452"/>
      <w:bookmarkEnd w:id="453"/>
      <w:bookmarkEnd w:id="454"/>
    </w:p>
    <w:p w14:paraId="7670BBD0" w14:textId="615E57F7" w:rsidR="00AD03C5" w:rsidRDefault="00AD03C5" w:rsidP="00131FCC">
      <w:r>
        <w:t>Continuous monitoring and evaluation are vital components of</w:t>
      </w:r>
      <w:r w:rsidR="007B4003">
        <w:t xml:space="preserve"> an</w:t>
      </w:r>
      <w:r>
        <w:t xml:space="preserve"> effective risk management process.</w:t>
      </w:r>
    </w:p>
    <w:p w14:paraId="0F308DCC" w14:textId="50F77FCD" w:rsidR="00AD03C5" w:rsidRDefault="00AD03C5" w:rsidP="00131FCC">
      <w:r>
        <w:t>The primary purpose of monitoring and evaluation is to determine whether risks still exist, whether new risks have arisen, whether the likelihood or impact of risks have changed, and to reassess the risk priorities within the internal and external context of the agency.</w:t>
      </w:r>
    </w:p>
    <w:p w14:paraId="27CC2DF3" w14:textId="70A49EE5" w:rsidR="00EA13EE" w:rsidRDefault="00090DE1" w:rsidP="00131FCC">
      <w:r>
        <w:t xml:space="preserve">TD - </w:t>
      </w:r>
      <w:r w:rsidR="00EA13EE">
        <w:t>Loans and advances requires the accountable officer to monitor risks relating to advances issued at least once every financial year or when required.</w:t>
      </w:r>
    </w:p>
    <w:p w14:paraId="574D4AF9" w14:textId="7267A4F0" w:rsidR="00EA13EE" w:rsidRDefault="00EA13EE" w:rsidP="00131FCC">
      <w:r>
        <w:t>Monitoring and evaluation activities must include the following, at a minimum:</w:t>
      </w:r>
    </w:p>
    <w:p w14:paraId="0D2F8D44" w14:textId="30AEEEAF" w:rsidR="00EA13EE" w:rsidRDefault="00090DE1" w:rsidP="00D11602">
      <w:pPr>
        <w:pStyle w:val="ListParagraph"/>
        <w:numPr>
          <w:ilvl w:val="0"/>
          <w:numId w:val="33"/>
        </w:numPr>
        <w:ind w:left="284" w:hanging="284"/>
      </w:pPr>
      <w:r>
        <w:t>checking repayments are received when due</w:t>
      </w:r>
    </w:p>
    <w:p w14:paraId="4CF5061B" w14:textId="121E8236" w:rsidR="00090DE1" w:rsidRDefault="00090DE1" w:rsidP="00D11602">
      <w:pPr>
        <w:pStyle w:val="ListParagraph"/>
        <w:numPr>
          <w:ilvl w:val="0"/>
          <w:numId w:val="33"/>
        </w:numPr>
        <w:ind w:left="284" w:hanging="284"/>
      </w:pPr>
      <w:r>
        <w:t>assessing if advances are impaired and, if applicable, recognising loss allowance</w:t>
      </w:r>
    </w:p>
    <w:p w14:paraId="22347621" w14:textId="77777777" w:rsidR="00051773" w:rsidRDefault="00090DE1" w:rsidP="00D11602">
      <w:pPr>
        <w:pStyle w:val="ListParagraph"/>
        <w:numPr>
          <w:ilvl w:val="0"/>
          <w:numId w:val="33"/>
        </w:numPr>
        <w:ind w:left="284" w:hanging="284"/>
      </w:pPr>
      <w:r>
        <w:t>where possible, taking action to mitigate or minimise identified risks within a reasonable timeframe, including recovery of overdue balances.</w:t>
      </w:r>
    </w:p>
    <w:p w14:paraId="37D4ADAA" w14:textId="0C986752" w:rsidR="00131FCC" w:rsidRDefault="00131FCC" w:rsidP="00D11602">
      <w:pPr>
        <w:pStyle w:val="Heading1"/>
      </w:pPr>
      <w:bookmarkStart w:id="455" w:name="_Toc77692171"/>
      <w:bookmarkStart w:id="456" w:name="_Toc77772616"/>
      <w:bookmarkStart w:id="457" w:name="_Toc77775166"/>
      <w:bookmarkStart w:id="458" w:name="_Toc77775431"/>
      <w:bookmarkStart w:id="459" w:name="_Toc89331411"/>
      <w:bookmarkStart w:id="460" w:name="_Toc89703460"/>
      <w:bookmarkStart w:id="461" w:name="_Toc89942629"/>
      <w:bookmarkStart w:id="462" w:name="_Toc77692172"/>
      <w:bookmarkStart w:id="463" w:name="_Toc77772617"/>
      <w:bookmarkStart w:id="464" w:name="_Toc77775167"/>
      <w:bookmarkStart w:id="465" w:name="_Toc77775432"/>
      <w:bookmarkStart w:id="466" w:name="_Toc89331412"/>
      <w:bookmarkStart w:id="467" w:name="_Toc89703461"/>
      <w:bookmarkStart w:id="468" w:name="_Toc89942630"/>
      <w:bookmarkStart w:id="469" w:name="_Toc77692173"/>
      <w:bookmarkStart w:id="470" w:name="_Toc77772618"/>
      <w:bookmarkStart w:id="471" w:name="_Toc77775168"/>
      <w:bookmarkStart w:id="472" w:name="_Toc77775433"/>
      <w:bookmarkStart w:id="473" w:name="_Toc89331413"/>
      <w:bookmarkStart w:id="474" w:name="_Toc89703462"/>
      <w:bookmarkStart w:id="475" w:name="_Toc89942631"/>
      <w:bookmarkStart w:id="476" w:name="_Toc77692174"/>
      <w:bookmarkStart w:id="477" w:name="_Toc77772619"/>
      <w:bookmarkStart w:id="478" w:name="_Toc77775169"/>
      <w:bookmarkStart w:id="479" w:name="_Toc77775434"/>
      <w:bookmarkStart w:id="480" w:name="_Toc89331414"/>
      <w:bookmarkStart w:id="481" w:name="_Toc89703463"/>
      <w:bookmarkStart w:id="482" w:name="_Toc89942632"/>
      <w:bookmarkStart w:id="483" w:name="_Toc77692175"/>
      <w:bookmarkStart w:id="484" w:name="_Toc77772620"/>
      <w:bookmarkStart w:id="485" w:name="_Toc77775170"/>
      <w:bookmarkStart w:id="486" w:name="_Toc77775435"/>
      <w:bookmarkStart w:id="487" w:name="_Toc89331415"/>
      <w:bookmarkStart w:id="488" w:name="_Toc89703464"/>
      <w:bookmarkStart w:id="489" w:name="_Toc89942633"/>
      <w:bookmarkStart w:id="490" w:name="_Toc22548892"/>
      <w:bookmarkStart w:id="491" w:name="_Toc90892995"/>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t>Approval process</w:t>
      </w:r>
      <w:bookmarkEnd w:id="490"/>
      <w:bookmarkEnd w:id="491"/>
    </w:p>
    <w:p w14:paraId="63FA4F5E" w14:textId="77777777" w:rsidR="006E58C0" w:rsidRDefault="006E58C0" w:rsidP="00D11602">
      <w:pPr>
        <w:pStyle w:val="ListNumber"/>
      </w:pPr>
      <w:bookmarkStart w:id="492" w:name="_Ref6217237"/>
      <w:bookmarkStart w:id="493" w:name="_Ref5114988"/>
      <w:bookmarkStart w:id="494" w:name="_Ref5117295"/>
      <w:bookmarkStart w:id="495" w:name="_Ref4686883"/>
      <w:r>
        <w:t>A contractual agreement to provide an advance on behalf of the NT Government can only be approved and signed in accordance with section 31 of the FMA, by either:</w:t>
      </w:r>
      <w:bookmarkEnd w:id="492"/>
    </w:p>
    <w:p w14:paraId="14C3C11D" w14:textId="77777777" w:rsidR="006E58C0" w:rsidRDefault="006E58C0" w:rsidP="00D11602">
      <w:pPr>
        <w:pStyle w:val="ListNumber2"/>
        <w:numPr>
          <w:ilvl w:val="1"/>
          <w:numId w:val="34"/>
        </w:numPr>
        <w:ind w:hanging="714"/>
      </w:pPr>
      <w:r>
        <w:t>the Treasurer</w:t>
      </w:r>
    </w:p>
    <w:p w14:paraId="34D42198" w14:textId="6A764A12" w:rsidR="006E58C0" w:rsidRDefault="006E58C0" w:rsidP="00D11602">
      <w:pPr>
        <w:pStyle w:val="ListNumber2"/>
        <w:numPr>
          <w:ilvl w:val="1"/>
          <w:numId w:val="34"/>
        </w:numPr>
        <w:ind w:hanging="714"/>
      </w:pPr>
      <w:bookmarkStart w:id="496" w:name="_Ref6734173"/>
      <w:r>
        <w:t>a delegate authorised by section 39(1) of the FMA</w:t>
      </w:r>
      <w:bookmarkEnd w:id="493"/>
      <w:r>
        <w:t>.</w:t>
      </w:r>
      <w:bookmarkEnd w:id="494"/>
      <w:bookmarkEnd w:id="496"/>
    </w:p>
    <w:p w14:paraId="5DBA6679" w14:textId="7A5B4022" w:rsidR="00131FCC" w:rsidRDefault="00131FCC" w:rsidP="00131FCC">
      <w:pPr>
        <w:pStyle w:val="Heading2"/>
        <w:keepNext/>
        <w:keepLines/>
        <w:ind w:left="851" w:hanging="851"/>
      </w:pPr>
      <w:bookmarkStart w:id="497" w:name="_Toc77692177"/>
      <w:bookmarkStart w:id="498" w:name="_Toc77772622"/>
      <w:bookmarkStart w:id="499" w:name="_Toc77775172"/>
      <w:bookmarkStart w:id="500" w:name="_Toc77775437"/>
      <w:bookmarkStart w:id="501" w:name="_Toc89331417"/>
      <w:bookmarkStart w:id="502" w:name="_Toc89703466"/>
      <w:bookmarkStart w:id="503" w:name="_Toc89942635"/>
      <w:bookmarkStart w:id="504" w:name="_Toc77692178"/>
      <w:bookmarkStart w:id="505" w:name="_Toc77772623"/>
      <w:bookmarkStart w:id="506" w:name="_Toc77775173"/>
      <w:bookmarkStart w:id="507" w:name="_Toc77775438"/>
      <w:bookmarkStart w:id="508" w:name="_Toc89331418"/>
      <w:bookmarkStart w:id="509" w:name="_Toc89703467"/>
      <w:bookmarkStart w:id="510" w:name="_Toc89942636"/>
      <w:bookmarkStart w:id="511" w:name="_Toc77692179"/>
      <w:bookmarkStart w:id="512" w:name="_Toc77772624"/>
      <w:bookmarkStart w:id="513" w:name="_Toc77775174"/>
      <w:bookmarkStart w:id="514" w:name="_Toc77775439"/>
      <w:bookmarkStart w:id="515" w:name="_Toc89331419"/>
      <w:bookmarkStart w:id="516" w:name="_Toc89703468"/>
      <w:bookmarkStart w:id="517" w:name="_Toc89942637"/>
      <w:bookmarkStart w:id="518" w:name="_Toc77692180"/>
      <w:bookmarkStart w:id="519" w:name="_Toc77772625"/>
      <w:bookmarkStart w:id="520" w:name="_Toc77775175"/>
      <w:bookmarkStart w:id="521" w:name="_Toc77775440"/>
      <w:bookmarkStart w:id="522" w:name="_Toc89331420"/>
      <w:bookmarkStart w:id="523" w:name="_Toc89703469"/>
      <w:bookmarkStart w:id="524" w:name="_Toc89942638"/>
      <w:bookmarkStart w:id="525" w:name="_Toc22548893"/>
      <w:bookmarkStart w:id="526" w:name="_Ref90887097"/>
      <w:bookmarkStart w:id="527" w:name="_Toc90892996"/>
      <w:bookmarkEnd w:id="495"/>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t>Accountable officer</w:t>
      </w:r>
      <w:r w:rsidR="006B1556">
        <w:t xml:space="preserve"> </w:t>
      </w:r>
      <w:r>
        <w:t>approval</w:t>
      </w:r>
      <w:bookmarkEnd w:id="525"/>
      <w:bookmarkEnd w:id="526"/>
      <w:bookmarkEnd w:id="527"/>
    </w:p>
    <w:p w14:paraId="52FA1CE7" w14:textId="0B8DE8C4" w:rsidR="00131FCC" w:rsidRDefault="00131FCC" w:rsidP="00131FCC">
      <w:r>
        <w:t>The Treasurer’s powers under section 31(1) of the FMA have been delegated to accountable officers</w:t>
      </w:r>
      <w:r w:rsidR="006B1556">
        <w:t xml:space="preserve"> </w:t>
      </w:r>
      <w:r>
        <w:t>subject to conditions and limitations discussed in detail below. This delegation cannot be further delegated to any other person, for example, to another staff member.</w:t>
      </w:r>
    </w:p>
    <w:p w14:paraId="6033A7CD" w14:textId="273EB1D7" w:rsidR="00131FCC" w:rsidRDefault="00131FCC" w:rsidP="00131FCC">
      <w:r>
        <w:t xml:space="preserve">An accountable officer </w:t>
      </w:r>
      <w:r w:rsidR="006E58C0">
        <w:t xml:space="preserve">must not </w:t>
      </w:r>
      <w:r>
        <w:t>approve and sign a contractual agreement to provide an advance</w:t>
      </w:r>
      <w:r w:rsidR="006E58C0">
        <w:t xml:space="preserve"> unless:</w:t>
      </w:r>
    </w:p>
    <w:p w14:paraId="38B9542A" w14:textId="51D428E8" w:rsidR="00131FCC" w:rsidRDefault="006E58C0" w:rsidP="00131FCC">
      <w:pPr>
        <w:pStyle w:val="ListParagraph"/>
        <w:numPr>
          <w:ilvl w:val="0"/>
          <w:numId w:val="21"/>
        </w:numPr>
        <w:ind w:left="357" w:hanging="357"/>
      </w:pPr>
      <w:r>
        <w:t>the risks assumed for the advance are considered</w:t>
      </w:r>
      <w:r w:rsidR="00131FCC">
        <w:t xml:space="preserve"> appropriate</w:t>
      </w:r>
    </w:p>
    <w:p w14:paraId="71411883" w14:textId="77777777" w:rsidR="006E58C0" w:rsidRDefault="006E58C0" w:rsidP="00131FCC">
      <w:pPr>
        <w:pStyle w:val="ListParagraph"/>
        <w:numPr>
          <w:ilvl w:val="0"/>
          <w:numId w:val="21"/>
        </w:numPr>
        <w:ind w:left="357" w:hanging="357"/>
      </w:pPr>
      <w:r>
        <w:t>the advance:</w:t>
      </w:r>
    </w:p>
    <w:p w14:paraId="38DEB04A" w14:textId="3088A631" w:rsidR="00131FCC" w:rsidRDefault="00131FCC" w:rsidP="00D11602">
      <w:pPr>
        <w:pStyle w:val="ListParagraph"/>
        <w:numPr>
          <w:ilvl w:val="1"/>
          <w:numId w:val="21"/>
        </w:numPr>
        <w:ind w:left="567" w:hanging="283"/>
      </w:pPr>
      <w:r>
        <w:t xml:space="preserve">is of a type or part of an established NT Government initiative approved by </w:t>
      </w:r>
      <w:r w:rsidR="00BC1417">
        <w:t xml:space="preserve">the </w:t>
      </w:r>
      <w:r>
        <w:t>Cabinet</w:t>
      </w:r>
    </w:p>
    <w:p w14:paraId="521DE956" w14:textId="06925430" w:rsidR="00131FCC" w:rsidRDefault="00131FCC" w:rsidP="00D11602">
      <w:pPr>
        <w:pStyle w:val="ListParagraph"/>
        <w:numPr>
          <w:ilvl w:val="1"/>
          <w:numId w:val="21"/>
        </w:numPr>
        <w:ind w:left="567" w:hanging="283"/>
      </w:pPr>
      <w:r>
        <w:t>is within the budget approved by Cabinet</w:t>
      </w:r>
    </w:p>
    <w:p w14:paraId="608D7C01" w14:textId="5EADC1A7" w:rsidR="00131FCC" w:rsidRDefault="00131FCC" w:rsidP="00D11602">
      <w:pPr>
        <w:pStyle w:val="ListParagraph"/>
        <w:numPr>
          <w:ilvl w:val="1"/>
          <w:numId w:val="21"/>
        </w:numPr>
        <w:ind w:left="567" w:hanging="283"/>
      </w:pPr>
      <w:r>
        <w:t>is within the accountable officer’s area of responsibility.</w:t>
      </w:r>
    </w:p>
    <w:p w14:paraId="2EDB248E" w14:textId="463AE171" w:rsidR="00131FCC" w:rsidRDefault="00895724" w:rsidP="00131FCC">
      <w:pPr>
        <w:pStyle w:val="Heading2"/>
        <w:keepNext/>
        <w:keepLines/>
        <w:ind w:left="851" w:hanging="851"/>
      </w:pPr>
      <w:bookmarkStart w:id="528" w:name="_Toc77692182"/>
      <w:bookmarkStart w:id="529" w:name="_Toc77772627"/>
      <w:bookmarkStart w:id="530" w:name="_Toc77775177"/>
      <w:bookmarkStart w:id="531" w:name="_Toc77775442"/>
      <w:bookmarkStart w:id="532" w:name="_Toc89331422"/>
      <w:bookmarkStart w:id="533" w:name="_Toc89703471"/>
      <w:bookmarkStart w:id="534" w:name="_Toc89942640"/>
      <w:bookmarkStart w:id="535" w:name="_Toc22548894"/>
      <w:bookmarkStart w:id="536" w:name="_Toc90892997"/>
      <w:bookmarkEnd w:id="528"/>
      <w:bookmarkEnd w:id="529"/>
      <w:bookmarkEnd w:id="530"/>
      <w:bookmarkEnd w:id="531"/>
      <w:bookmarkEnd w:id="532"/>
      <w:bookmarkEnd w:id="533"/>
      <w:bookmarkEnd w:id="534"/>
      <w:r>
        <w:t>Other</w:t>
      </w:r>
      <w:r w:rsidR="00131FCC">
        <w:t xml:space="preserve"> approval</w:t>
      </w:r>
      <w:bookmarkEnd w:id="535"/>
      <w:r>
        <w:t>s</w:t>
      </w:r>
      <w:bookmarkEnd w:id="536"/>
    </w:p>
    <w:p w14:paraId="10BAEA85" w14:textId="6055248B" w:rsidR="00131FCC" w:rsidRDefault="00131FCC" w:rsidP="006772CA">
      <w:pPr>
        <w:spacing w:before="240"/>
      </w:pPr>
      <w:r>
        <w:t>All</w:t>
      </w:r>
      <w:r w:rsidR="00AE6015">
        <w:t xml:space="preserve"> loans, apart from those issued by NTTC, and</w:t>
      </w:r>
      <w:r>
        <w:t xml:space="preserve"> other advances which do not meet the requirements above can only be approved by the Treasurer</w:t>
      </w:r>
      <w:r w:rsidR="00BB1534">
        <w:t>.</w:t>
      </w:r>
      <w:r>
        <w:t xml:space="preserve"> </w:t>
      </w:r>
    </w:p>
    <w:p w14:paraId="715C986B" w14:textId="4151A054" w:rsidR="00693C9A" w:rsidRPr="009E40CF" w:rsidRDefault="00670FBB" w:rsidP="00693C9A">
      <w:r>
        <w:t>Request</w:t>
      </w:r>
      <w:r w:rsidR="007B4003">
        <w:t>s</w:t>
      </w:r>
      <w:r>
        <w:t xml:space="preserve"> </w:t>
      </w:r>
      <w:r w:rsidR="007B4003">
        <w:t xml:space="preserve">for </w:t>
      </w:r>
      <w:r w:rsidR="00AE6015">
        <w:t xml:space="preserve">loans and </w:t>
      </w:r>
      <w:r>
        <w:t>all other advances</w:t>
      </w:r>
      <w:r w:rsidR="00056E2E">
        <w:t xml:space="preserve"> that do not meet paragraph </w:t>
      </w:r>
      <w:r w:rsidR="00056E2E">
        <w:fldChar w:fldCharType="begin"/>
      </w:r>
      <w:r w:rsidR="00056E2E">
        <w:instrText xml:space="preserve"> REF _Ref90887097 \r \h </w:instrText>
      </w:r>
      <w:r w:rsidR="00056E2E">
        <w:fldChar w:fldCharType="separate"/>
      </w:r>
      <w:r w:rsidR="00056E2E">
        <w:t>5.1</w:t>
      </w:r>
      <w:r w:rsidR="00056E2E">
        <w:fldChar w:fldCharType="end"/>
      </w:r>
      <w:r w:rsidR="00056E2E">
        <w:t xml:space="preserve"> must be sought from the</w:t>
      </w:r>
      <w:r w:rsidR="00AE6015">
        <w:t xml:space="preserve"> Treasurer</w:t>
      </w:r>
      <w:r>
        <w:t xml:space="preserve"> by ministerial </w:t>
      </w:r>
      <w:r w:rsidR="00056E2E">
        <w:t>request</w:t>
      </w:r>
      <w:r>
        <w:t>.</w:t>
      </w:r>
      <w:r w:rsidR="00693C9A">
        <w:t xml:space="preserve"> Prior to seeking </w:t>
      </w:r>
      <w:r w:rsidR="00056E2E">
        <w:t xml:space="preserve">a </w:t>
      </w:r>
      <w:r w:rsidR="00693C9A">
        <w:t xml:space="preserve">ministerial </w:t>
      </w:r>
      <w:r w:rsidR="00056E2E">
        <w:t>request</w:t>
      </w:r>
      <w:r w:rsidR="00693C9A">
        <w:t xml:space="preserve">, an accountable officer must conduct a comprehensive review and assessment of the </w:t>
      </w:r>
      <w:r w:rsidR="00AE6015">
        <w:t>loan or advance</w:t>
      </w:r>
      <w:r w:rsidR="00693C9A">
        <w:t xml:space="preserve">. </w:t>
      </w:r>
    </w:p>
    <w:p w14:paraId="6F3C5E1F" w14:textId="05E66E65" w:rsidR="00AE6015" w:rsidRDefault="00AE6015" w:rsidP="00AE6015">
      <w:r>
        <w:t>Also, while the Treasurer will form a view of the terms and conditions of the loan or advance, the portfolio minister is expected to have a more comprehensive understanding of the potential benefit and risks associated with the loan or advance</w:t>
      </w:r>
      <w:r w:rsidR="000A589D">
        <w:t>.</w:t>
      </w:r>
    </w:p>
    <w:p w14:paraId="06DF11E3" w14:textId="63C599C0" w:rsidR="00131FCC" w:rsidRDefault="00131FCC" w:rsidP="00D11602">
      <w:pPr>
        <w:pStyle w:val="Heading1"/>
      </w:pPr>
      <w:bookmarkStart w:id="537" w:name="_Toc90892588"/>
      <w:bookmarkStart w:id="538" w:name="_Toc89331424"/>
      <w:bookmarkStart w:id="539" w:name="_Toc89703473"/>
      <w:bookmarkStart w:id="540" w:name="_Toc89942642"/>
      <w:bookmarkStart w:id="541" w:name="_Toc77692184"/>
      <w:bookmarkStart w:id="542" w:name="_Toc77772629"/>
      <w:bookmarkStart w:id="543" w:name="_Toc77775179"/>
      <w:bookmarkStart w:id="544" w:name="_Toc77775444"/>
      <w:bookmarkStart w:id="545" w:name="_Toc89331425"/>
      <w:bookmarkStart w:id="546" w:name="_Toc89703474"/>
      <w:bookmarkStart w:id="547" w:name="_Toc89942643"/>
      <w:bookmarkStart w:id="548" w:name="_Toc22548895"/>
      <w:bookmarkStart w:id="549" w:name="_Toc90892998"/>
      <w:bookmarkEnd w:id="537"/>
      <w:bookmarkEnd w:id="538"/>
      <w:bookmarkEnd w:id="539"/>
      <w:bookmarkEnd w:id="540"/>
      <w:bookmarkEnd w:id="541"/>
      <w:bookmarkEnd w:id="542"/>
      <w:bookmarkEnd w:id="543"/>
      <w:bookmarkEnd w:id="544"/>
      <w:bookmarkEnd w:id="545"/>
      <w:bookmarkEnd w:id="546"/>
      <w:bookmarkEnd w:id="547"/>
      <w:r>
        <w:t>Recognition and measurement</w:t>
      </w:r>
      <w:bookmarkEnd w:id="548"/>
      <w:bookmarkEnd w:id="549"/>
    </w:p>
    <w:p w14:paraId="36BDE4CB" w14:textId="61F63B1A" w:rsidR="00131FCC" w:rsidRDefault="00131FCC" w:rsidP="00131FCC">
      <w:r>
        <w:t xml:space="preserve">Loans and advances are recognised and measured in accordance with </w:t>
      </w:r>
      <w:hyperlink r:id="rId15" w:history="1">
        <w:r w:rsidRPr="00FF4132">
          <w:rPr>
            <w:rStyle w:val="Hyperlink"/>
          </w:rPr>
          <w:t>AASB 9 Financial Instruments</w:t>
        </w:r>
      </w:hyperlink>
      <w:r>
        <w:t xml:space="preserve">. Under this standard, </w:t>
      </w:r>
      <w:r w:rsidR="00FF4132">
        <w:t>loans and advances are recognised</w:t>
      </w:r>
      <w:r>
        <w:t xml:space="preserve"> when an agency becomes party to the contractual provisions of the legal instrument </w:t>
      </w:r>
      <w:r w:rsidR="00FF4132">
        <w:t>and measured</w:t>
      </w:r>
      <w:r>
        <w:t xml:space="preserve"> </w:t>
      </w:r>
      <w:r w:rsidR="00FF4132">
        <w:t xml:space="preserve">depending </w:t>
      </w:r>
      <w:r>
        <w:t xml:space="preserve">on the classification of the loan or advance. </w:t>
      </w:r>
    </w:p>
    <w:p w14:paraId="755BAE29" w14:textId="2268239F" w:rsidR="0093355F" w:rsidRDefault="0093355F" w:rsidP="00131FCC">
      <w:r>
        <w:t>The following are the classification of financial assets based on AASB 9 Financial Instruments:</w:t>
      </w:r>
    </w:p>
    <w:p w14:paraId="102B40A3" w14:textId="70CE5F01" w:rsidR="0093355F" w:rsidRDefault="0093355F" w:rsidP="00D11602">
      <w:pPr>
        <w:pStyle w:val="ListParagraph"/>
        <w:numPr>
          <w:ilvl w:val="0"/>
          <w:numId w:val="39"/>
        </w:numPr>
        <w:ind w:left="284" w:hanging="284"/>
      </w:pPr>
      <w:r>
        <w:t>amortised cost</w:t>
      </w:r>
    </w:p>
    <w:p w14:paraId="04C3C8E4" w14:textId="437C64B1" w:rsidR="0093355F" w:rsidRDefault="0093355F" w:rsidP="00D11602">
      <w:pPr>
        <w:pStyle w:val="ListParagraph"/>
        <w:numPr>
          <w:ilvl w:val="0"/>
          <w:numId w:val="39"/>
        </w:numPr>
        <w:ind w:left="284" w:hanging="284"/>
      </w:pPr>
      <w:r>
        <w:t>fair value through other comprehensive income</w:t>
      </w:r>
    </w:p>
    <w:p w14:paraId="6E033666" w14:textId="7C9BACE1" w:rsidR="0093355F" w:rsidRDefault="0093355F" w:rsidP="00D11602">
      <w:pPr>
        <w:pStyle w:val="ListParagraph"/>
        <w:numPr>
          <w:ilvl w:val="0"/>
          <w:numId w:val="39"/>
        </w:numPr>
        <w:ind w:left="284" w:hanging="284"/>
      </w:pPr>
      <w:r>
        <w:t>fair value through profit or loss.</w:t>
      </w:r>
    </w:p>
    <w:p w14:paraId="2DFF037C" w14:textId="6D7F5F5C" w:rsidR="00131FCC" w:rsidRDefault="00131FCC" w:rsidP="00131FCC">
      <w:r>
        <w:t xml:space="preserve">As the majority of loans and advances issued by the </w:t>
      </w:r>
      <w:r w:rsidR="00C63287">
        <w:t xml:space="preserve">NT </w:t>
      </w:r>
      <w:r>
        <w:t xml:space="preserve">Government </w:t>
      </w:r>
      <w:r w:rsidR="000949E1">
        <w:t>generally meet the criteria for</w:t>
      </w:r>
      <w:r>
        <w:t xml:space="preserve"> </w:t>
      </w:r>
      <w:r w:rsidR="000949E1">
        <w:t xml:space="preserve">classification </w:t>
      </w:r>
      <w:r>
        <w:t xml:space="preserve">as amortised cost, the </w:t>
      </w:r>
      <w:r w:rsidR="00BE0623">
        <w:t xml:space="preserve">guidance on </w:t>
      </w:r>
      <w:r>
        <w:t xml:space="preserve">measurement </w:t>
      </w:r>
      <w:r w:rsidR="00BE0623">
        <w:t>included in this document is</w:t>
      </w:r>
      <w:r>
        <w:t xml:space="preserve"> based on this classification. </w:t>
      </w:r>
    </w:p>
    <w:p w14:paraId="2B356751" w14:textId="47F550D6" w:rsidR="00131FCC" w:rsidRDefault="00131FCC" w:rsidP="00131FCC">
      <w:pPr>
        <w:spacing w:before="240"/>
      </w:pPr>
      <w:r>
        <w:t>Where the</w:t>
      </w:r>
      <w:r w:rsidR="000949E1">
        <w:t xml:space="preserve"> </w:t>
      </w:r>
      <w:r>
        <w:t xml:space="preserve">amortised cost classification does not apply to your agency’s loans and advances, </w:t>
      </w:r>
      <w:r w:rsidR="00056E2E">
        <w:t xml:space="preserve">the </w:t>
      </w:r>
      <w:r w:rsidR="00BE0623">
        <w:t xml:space="preserve">appropriate </w:t>
      </w:r>
      <w:r>
        <w:t xml:space="preserve">measurement </w:t>
      </w:r>
      <w:r w:rsidR="00BE0623">
        <w:t xml:space="preserve">method </w:t>
      </w:r>
      <w:r w:rsidR="00056E2E">
        <w:t>must be applied</w:t>
      </w:r>
      <w:r>
        <w:t xml:space="preserve">. </w:t>
      </w:r>
      <w:r w:rsidR="00BE0623">
        <w:t>Additional guidance and i</w:t>
      </w:r>
      <w:r>
        <w:t>nformation on the classification of financial instruments</w:t>
      </w:r>
      <w:r w:rsidR="00BE0623">
        <w:t>,</w:t>
      </w:r>
      <w:r>
        <w:t xml:space="preserve"> including other measurement bases, </w:t>
      </w:r>
      <w:r w:rsidR="00BE0623">
        <w:t xml:space="preserve">are </w:t>
      </w:r>
      <w:r>
        <w:t xml:space="preserve">available in the </w:t>
      </w:r>
      <w:hyperlink r:id="rId16" w:history="1">
        <w:r w:rsidR="00BE0623" w:rsidRPr="00BE0623">
          <w:rPr>
            <w:rStyle w:val="Hyperlink"/>
          </w:rPr>
          <w:t>DTF</w:t>
        </w:r>
        <w:r w:rsidRPr="00BE0623">
          <w:rPr>
            <w:rStyle w:val="Hyperlink"/>
          </w:rPr>
          <w:t>’s guidance document on financial instruments</w:t>
        </w:r>
      </w:hyperlink>
      <w:r>
        <w:t>.</w:t>
      </w:r>
    </w:p>
    <w:p w14:paraId="556DB379" w14:textId="77777777" w:rsidR="00131FCC" w:rsidRDefault="00131FCC" w:rsidP="00131FCC">
      <w:pPr>
        <w:pStyle w:val="Heading2"/>
        <w:keepNext/>
        <w:keepLines/>
        <w:ind w:left="851" w:hanging="851"/>
      </w:pPr>
      <w:bookmarkStart w:id="550" w:name="_Toc77692186"/>
      <w:bookmarkStart w:id="551" w:name="_Toc77772631"/>
      <w:bookmarkStart w:id="552" w:name="_Toc77775181"/>
      <w:bookmarkStart w:id="553" w:name="_Toc77775446"/>
      <w:bookmarkStart w:id="554" w:name="_Toc89331427"/>
      <w:bookmarkStart w:id="555" w:name="_Toc89703476"/>
      <w:bookmarkStart w:id="556" w:name="_Toc89942645"/>
      <w:bookmarkStart w:id="557" w:name="_Toc77692187"/>
      <w:bookmarkStart w:id="558" w:name="_Toc77772632"/>
      <w:bookmarkStart w:id="559" w:name="_Toc77775182"/>
      <w:bookmarkStart w:id="560" w:name="_Toc77775447"/>
      <w:bookmarkStart w:id="561" w:name="_Toc89331428"/>
      <w:bookmarkStart w:id="562" w:name="_Toc89703477"/>
      <w:bookmarkStart w:id="563" w:name="_Toc89942646"/>
      <w:bookmarkStart w:id="564" w:name="_Toc77692188"/>
      <w:bookmarkStart w:id="565" w:name="_Toc77772633"/>
      <w:bookmarkStart w:id="566" w:name="_Toc77775183"/>
      <w:bookmarkStart w:id="567" w:name="_Toc77775448"/>
      <w:bookmarkStart w:id="568" w:name="_Toc89331429"/>
      <w:bookmarkStart w:id="569" w:name="_Toc89703478"/>
      <w:bookmarkStart w:id="570" w:name="_Toc89942647"/>
      <w:bookmarkStart w:id="571" w:name="_Toc21686260"/>
      <w:bookmarkStart w:id="572" w:name="_Toc21686423"/>
      <w:bookmarkStart w:id="573" w:name="_Toc21704174"/>
      <w:bookmarkStart w:id="574" w:name="_Toc22032741"/>
      <w:bookmarkStart w:id="575" w:name="_Toc22288236"/>
      <w:bookmarkStart w:id="576" w:name="_Toc22542918"/>
      <w:bookmarkStart w:id="577" w:name="_Toc22546151"/>
      <w:bookmarkStart w:id="578" w:name="_Toc22548896"/>
      <w:bookmarkStart w:id="579" w:name="_Toc21686261"/>
      <w:bookmarkStart w:id="580" w:name="_Toc21686424"/>
      <w:bookmarkStart w:id="581" w:name="_Toc21704175"/>
      <w:bookmarkStart w:id="582" w:name="_Toc22032742"/>
      <w:bookmarkStart w:id="583" w:name="_Toc22288237"/>
      <w:bookmarkStart w:id="584" w:name="_Toc22542919"/>
      <w:bookmarkStart w:id="585" w:name="_Toc22546152"/>
      <w:bookmarkStart w:id="586" w:name="_Toc22548897"/>
      <w:bookmarkStart w:id="587" w:name="_Toc21686262"/>
      <w:bookmarkStart w:id="588" w:name="_Toc21686425"/>
      <w:bookmarkStart w:id="589" w:name="_Toc21704176"/>
      <w:bookmarkStart w:id="590" w:name="_Toc22032743"/>
      <w:bookmarkStart w:id="591" w:name="_Toc22288238"/>
      <w:bookmarkStart w:id="592" w:name="_Toc22542920"/>
      <w:bookmarkStart w:id="593" w:name="_Toc22546153"/>
      <w:bookmarkStart w:id="594" w:name="_Toc22548898"/>
      <w:bookmarkStart w:id="595" w:name="_Toc21686263"/>
      <w:bookmarkStart w:id="596" w:name="_Toc21686426"/>
      <w:bookmarkStart w:id="597" w:name="_Toc21704177"/>
      <w:bookmarkStart w:id="598" w:name="_Toc22032744"/>
      <w:bookmarkStart w:id="599" w:name="_Toc22288239"/>
      <w:bookmarkStart w:id="600" w:name="_Toc22542921"/>
      <w:bookmarkStart w:id="601" w:name="_Toc22546154"/>
      <w:bookmarkStart w:id="602" w:name="_Toc22548899"/>
      <w:bookmarkStart w:id="603" w:name="_Toc21686264"/>
      <w:bookmarkStart w:id="604" w:name="_Toc21686427"/>
      <w:bookmarkStart w:id="605" w:name="_Toc21704178"/>
      <w:bookmarkStart w:id="606" w:name="_Toc22032745"/>
      <w:bookmarkStart w:id="607" w:name="_Toc22288240"/>
      <w:bookmarkStart w:id="608" w:name="_Toc22542922"/>
      <w:bookmarkStart w:id="609" w:name="_Toc22546155"/>
      <w:bookmarkStart w:id="610" w:name="_Toc22548900"/>
      <w:bookmarkStart w:id="611" w:name="_Toc22548901"/>
      <w:bookmarkStart w:id="612" w:name="_Ref77159108"/>
      <w:bookmarkStart w:id="613" w:name="_Toc9089299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t>Initial measurement</w:t>
      </w:r>
      <w:bookmarkEnd w:id="611"/>
      <w:bookmarkEnd w:id="612"/>
      <w:bookmarkEnd w:id="613"/>
    </w:p>
    <w:p w14:paraId="6C8AFA54" w14:textId="43D16515" w:rsidR="00131FCC" w:rsidRDefault="00131FCC" w:rsidP="00131FCC">
      <w:r>
        <w:t xml:space="preserve">Loans and advances classified </w:t>
      </w:r>
      <w:r w:rsidR="00366322">
        <w:t xml:space="preserve">as </w:t>
      </w:r>
      <w:r>
        <w:t>amortised cost are initially measured at fair value plus transaction costs</w:t>
      </w:r>
      <w:r w:rsidR="00BE695F">
        <w:t xml:space="preserve"> that are directly attributable to the issuance of the loan or advance</w:t>
      </w:r>
      <w:r>
        <w:t xml:space="preserve">. </w:t>
      </w:r>
    </w:p>
    <w:p w14:paraId="7917218F" w14:textId="5FB403F5" w:rsidR="00D47CC3" w:rsidRDefault="00D47CC3" w:rsidP="00131FCC">
      <w:r>
        <w:t>Transaction costs are costs that are directly attributable to the acquisition or issue of the financial asset (for example, fees and commissions, levies, transfer taxes and duties).</w:t>
      </w:r>
    </w:p>
    <w:p w14:paraId="2AB24C66" w14:textId="77777777" w:rsidR="00131FCC" w:rsidRPr="00A22418" w:rsidRDefault="00131FCC" w:rsidP="00131FCC">
      <w:r>
        <w:t>The initial fair value measurement of loans and advances depends on whether the loan or advance is non-concessional or concessional.</w:t>
      </w:r>
    </w:p>
    <w:p w14:paraId="15299D7B" w14:textId="77777777" w:rsidR="00131FCC" w:rsidRPr="001532E5" w:rsidRDefault="00131FCC" w:rsidP="00131FCC">
      <w:pPr>
        <w:pStyle w:val="Heading3"/>
        <w:keepNext/>
        <w:keepLines/>
      </w:pPr>
      <w:bookmarkStart w:id="614" w:name="_Toc21686266"/>
      <w:bookmarkStart w:id="615" w:name="_Toc21686386"/>
      <w:bookmarkStart w:id="616" w:name="_Toc21686429"/>
      <w:bookmarkStart w:id="617" w:name="_Toc21704180"/>
      <w:bookmarkStart w:id="618" w:name="_Toc22032747"/>
      <w:bookmarkStart w:id="619" w:name="_Toc22288242"/>
      <w:bookmarkStart w:id="620" w:name="_Toc22542924"/>
      <w:bookmarkStart w:id="621" w:name="_Toc22546157"/>
      <w:bookmarkStart w:id="622" w:name="_Toc22548902"/>
      <w:bookmarkStart w:id="623" w:name="_Toc22548903"/>
      <w:bookmarkStart w:id="624" w:name="_Ref77155741"/>
      <w:bookmarkStart w:id="625" w:name="_Toc90893000"/>
      <w:bookmarkEnd w:id="614"/>
      <w:bookmarkEnd w:id="615"/>
      <w:bookmarkEnd w:id="616"/>
      <w:bookmarkEnd w:id="617"/>
      <w:bookmarkEnd w:id="618"/>
      <w:bookmarkEnd w:id="619"/>
      <w:bookmarkEnd w:id="620"/>
      <w:bookmarkEnd w:id="621"/>
      <w:bookmarkEnd w:id="622"/>
      <w:r>
        <w:t>Non-concessional loan or advance</w:t>
      </w:r>
      <w:bookmarkEnd w:id="623"/>
      <w:bookmarkEnd w:id="624"/>
      <w:bookmarkEnd w:id="625"/>
    </w:p>
    <w:p w14:paraId="788B228A" w14:textId="6E6A52AC" w:rsidR="00131FCC" w:rsidRDefault="000622BE" w:rsidP="00131FCC">
      <w:r>
        <w:t>N</w:t>
      </w:r>
      <w:r w:rsidR="00131FCC">
        <w:t>on-concessional loan</w:t>
      </w:r>
      <w:r>
        <w:t>s</w:t>
      </w:r>
      <w:r w:rsidR="00131FCC">
        <w:t xml:space="preserve"> or advance</w:t>
      </w:r>
      <w:r>
        <w:t>s</w:t>
      </w:r>
      <w:r w:rsidR="00131FCC">
        <w:t xml:space="preserve"> </w:t>
      </w:r>
      <w:r w:rsidR="006B25CC">
        <w:t>are provided</w:t>
      </w:r>
      <w:r w:rsidR="00131FCC">
        <w:t xml:space="preserve"> </w:t>
      </w:r>
      <w:r>
        <w:t>at terms and condition that would be expected between parties at an</w:t>
      </w:r>
      <w:r w:rsidR="00A44223">
        <w:t xml:space="preserve"> arms-</w:t>
      </w:r>
      <w:r>
        <w:t>length transaction</w:t>
      </w:r>
      <w:r w:rsidR="00131FCC">
        <w:t>.</w:t>
      </w:r>
    </w:p>
    <w:p w14:paraId="7333B31A" w14:textId="52DF4358" w:rsidR="00C219D2" w:rsidRDefault="00131FCC" w:rsidP="00131FCC">
      <w:r>
        <w:t>The fair value of a non-concessional loan or advance</w:t>
      </w:r>
      <w:r w:rsidR="00C606B9">
        <w:t xml:space="preserve"> usually equals its</w:t>
      </w:r>
      <w:r w:rsidR="00366322">
        <w:t xml:space="preserve"> transaction price, which is the fair value</w:t>
      </w:r>
      <w:r>
        <w:t xml:space="preserve"> </w:t>
      </w:r>
      <w:r w:rsidR="00BA2C3F">
        <w:t xml:space="preserve">of </w:t>
      </w:r>
      <w:r>
        <w:t>cash paid or transferred to the borrower</w:t>
      </w:r>
      <w:r w:rsidR="00C606B9">
        <w:t>.</w:t>
      </w:r>
      <w:r>
        <w:t xml:space="preserve"> </w:t>
      </w:r>
    </w:p>
    <w:p w14:paraId="30EC23B7" w14:textId="77777777" w:rsidR="00131FCC" w:rsidRDefault="00131FCC" w:rsidP="00131FCC">
      <w:r>
        <w:t>Figure 1 below illustrates the concept of a non</w:t>
      </w:r>
      <w:r>
        <w:noBreakHyphen/>
        <w:t>concessional loan or advance and the typical journal entry in the financial accounts.</w:t>
      </w:r>
    </w:p>
    <w:p w14:paraId="23E4D557" w14:textId="77777777" w:rsidR="00A44223" w:rsidRDefault="00A44223" w:rsidP="00131FCC">
      <w:pPr>
        <w:rPr>
          <w:b/>
        </w:rPr>
      </w:pPr>
    </w:p>
    <w:p w14:paraId="28BC6F4D" w14:textId="77777777" w:rsidR="00A44223" w:rsidRDefault="00A44223" w:rsidP="00131FCC">
      <w:pPr>
        <w:rPr>
          <w:b/>
        </w:rPr>
      </w:pPr>
    </w:p>
    <w:p w14:paraId="07CD38F3" w14:textId="77777777" w:rsidR="00A44223" w:rsidRDefault="00A44223" w:rsidP="00131FCC">
      <w:pPr>
        <w:rPr>
          <w:b/>
        </w:rPr>
      </w:pPr>
    </w:p>
    <w:p w14:paraId="097C1D1E" w14:textId="77777777" w:rsidR="00A44223" w:rsidRDefault="00A44223" w:rsidP="00131FCC">
      <w:pPr>
        <w:rPr>
          <w:b/>
        </w:rPr>
      </w:pPr>
    </w:p>
    <w:p w14:paraId="6E22F3F3" w14:textId="7C48A202" w:rsidR="00131FCC" w:rsidRDefault="00131FCC" w:rsidP="00131FCC">
      <w:pPr>
        <w:rPr>
          <w:b/>
        </w:rPr>
      </w:pPr>
      <w:r w:rsidRPr="00447D5A">
        <w:rPr>
          <w:b/>
        </w:rPr>
        <w:t xml:space="preserve">Figure 1: </w:t>
      </w:r>
      <w:r>
        <w:rPr>
          <w:b/>
        </w:rPr>
        <w:t>Non-c</w:t>
      </w:r>
      <w:r w:rsidRPr="00447D5A">
        <w:rPr>
          <w:b/>
        </w:rPr>
        <w:t xml:space="preserve">oncessional </w:t>
      </w:r>
      <w:r>
        <w:rPr>
          <w:b/>
        </w:rPr>
        <w:t>loan or advance</w:t>
      </w:r>
    </w:p>
    <w:p w14:paraId="3805A517" w14:textId="1AE3F73B" w:rsidR="00C219D2" w:rsidRPr="00447D5A" w:rsidRDefault="00C219D2" w:rsidP="00131FCC">
      <w:pPr>
        <w:rPr>
          <w:b/>
        </w:rPr>
      </w:pPr>
      <w:r>
        <w:rPr>
          <w:b/>
          <w:noProof/>
          <w:lang w:eastAsia="en-AU"/>
        </w:rPr>
        <w:drawing>
          <wp:inline distT="0" distB="0" distL="0" distR="0" wp14:anchorId="36904ED4" wp14:editId="0C1ABCE0">
            <wp:extent cx="6058894" cy="1677725"/>
            <wp:effectExtent l="0" t="0" r="18415"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tbl>
      <w:tblPr>
        <w:tblStyle w:val="TableGrid"/>
        <w:tblW w:w="9653" w:type="dxa"/>
        <w:tblBorders>
          <w:top w:val="single" w:sz="4" w:space="0" w:color="983544" w:themeColor="accent1" w:themeShade="BF"/>
          <w:left w:val="single" w:sz="4" w:space="0" w:color="983544" w:themeColor="accent1" w:themeShade="BF"/>
          <w:bottom w:val="single" w:sz="4" w:space="0" w:color="983544" w:themeColor="accent1" w:themeShade="BF"/>
          <w:right w:val="single" w:sz="4" w:space="0" w:color="983544" w:themeColor="accent1" w:themeShade="BF"/>
          <w:insideH w:val="single" w:sz="4" w:space="0" w:color="983544" w:themeColor="accent1" w:themeShade="BF"/>
          <w:insideV w:val="single" w:sz="4" w:space="0" w:color="983544" w:themeColor="accent1" w:themeShade="BF"/>
        </w:tblBorders>
        <w:tblLook w:val="04A0" w:firstRow="1" w:lastRow="0" w:firstColumn="1" w:lastColumn="0" w:noHBand="0" w:noVBand="1"/>
      </w:tblPr>
      <w:tblGrid>
        <w:gridCol w:w="592"/>
        <w:gridCol w:w="5114"/>
        <w:gridCol w:w="1524"/>
        <w:gridCol w:w="1134"/>
        <w:gridCol w:w="1289"/>
      </w:tblGrid>
      <w:tr w:rsidR="002C76C3" w14:paraId="2A45B90C" w14:textId="4660F194" w:rsidTr="00D11602">
        <w:tc>
          <w:tcPr>
            <w:tcW w:w="7230" w:type="dxa"/>
            <w:gridSpan w:val="3"/>
            <w:tcBorders>
              <w:top w:val="nil"/>
              <w:left w:val="nil"/>
              <w:bottom w:val="single" w:sz="4" w:space="0" w:color="auto"/>
              <w:right w:val="nil"/>
            </w:tcBorders>
            <w:shd w:val="clear" w:color="auto" w:fill="D9D9D9" w:themeFill="background2" w:themeFillShade="D9"/>
          </w:tcPr>
          <w:p w14:paraId="12AEA78C" w14:textId="7FF2891E" w:rsidR="002C76C3" w:rsidRPr="00D11602" w:rsidRDefault="002C76C3" w:rsidP="009476E1">
            <w:pPr>
              <w:tabs>
                <w:tab w:val="left" w:pos="0"/>
              </w:tabs>
              <w:rPr>
                <w:rFonts w:eastAsiaTheme="majorEastAsia" w:cstheme="majorBidi"/>
                <w:b/>
                <w:bCs/>
                <w:i/>
                <w:kern w:val="32"/>
              </w:rPr>
            </w:pPr>
            <w:bookmarkStart w:id="626" w:name="_Toc22548904"/>
            <w:bookmarkStart w:id="627" w:name="_Toc22548905"/>
            <w:bookmarkStart w:id="628" w:name="_Toc22548906"/>
            <w:bookmarkStart w:id="629" w:name="_Toc21686275"/>
            <w:bookmarkStart w:id="630" w:name="_Toc21686437"/>
            <w:bookmarkStart w:id="631" w:name="_Toc21704188"/>
            <w:bookmarkStart w:id="632" w:name="_Toc22032755"/>
            <w:bookmarkStart w:id="633" w:name="_Toc22288250"/>
            <w:bookmarkStart w:id="634" w:name="_Toc22542932"/>
            <w:bookmarkStart w:id="635" w:name="_Toc22546165"/>
            <w:bookmarkStart w:id="636" w:name="_Toc22548930"/>
            <w:bookmarkStart w:id="637" w:name="_Toc22548931"/>
            <w:bookmarkEnd w:id="626"/>
            <w:bookmarkEnd w:id="627"/>
            <w:bookmarkEnd w:id="628"/>
            <w:bookmarkEnd w:id="629"/>
            <w:bookmarkEnd w:id="630"/>
            <w:bookmarkEnd w:id="631"/>
            <w:bookmarkEnd w:id="632"/>
            <w:bookmarkEnd w:id="633"/>
            <w:bookmarkEnd w:id="634"/>
            <w:bookmarkEnd w:id="635"/>
            <w:bookmarkEnd w:id="636"/>
            <w:r w:rsidRPr="00D11602">
              <w:rPr>
                <w:rFonts w:eastAsiaTheme="majorEastAsia" w:cstheme="majorBidi"/>
                <w:bCs/>
                <w:i/>
                <w:kern w:val="32"/>
              </w:rPr>
              <w:t xml:space="preserve">Journal to </w:t>
            </w:r>
            <w:r w:rsidRPr="007B524E">
              <w:rPr>
                <w:i/>
                <w:color w:val="000000"/>
                <w:lang w:eastAsia="en-AU"/>
              </w:rPr>
              <w:t xml:space="preserve">record </w:t>
            </w:r>
            <w:r w:rsidR="000622BE">
              <w:rPr>
                <w:i/>
                <w:color w:val="000000"/>
                <w:lang w:eastAsia="en-AU"/>
              </w:rPr>
              <w:t>issuance</w:t>
            </w:r>
            <w:r w:rsidR="000622BE" w:rsidRPr="007B524E">
              <w:rPr>
                <w:i/>
                <w:color w:val="000000"/>
                <w:lang w:eastAsia="en-AU"/>
              </w:rPr>
              <w:t xml:space="preserve"> </w:t>
            </w:r>
            <w:r w:rsidRPr="007B524E">
              <w:rPr>
                <w:i/>
                <w:color w:val="000000"/>
                <w:lang w:eastAsia="en-AU"/>
              </w:rPr>
              <w:t>of the loan</w:t>
            </w:r>
            <w:r w:rsidR="00643B52" w:rsidRPr="00D11602">
              <w:rPr>
                <w:i/>
                <w:color w:val="000000"/>
                <w:lang w:eastAsia="en-AU"/>
              </w:rPr>
              <w:t xml:space="preserve"> or advance</w:t>
            </w:r>
            <w:r w:rsidRPr="007B524E">
              <w:rPr>
                <w:i/>
                <w:color w:val="000000"/>
                <w:lang w:eastAsia="en-AU"/>
              </w:rPr>
              <w:t xml:space="preserve"> - initial recognition</w:t>
            </w:r>
            <w:r w:rsidRPr="00D11602">
              <w:rPr>
                <w:rFonts w:eastAsiaTheme="majorEastAsia" w:cstheme="majorBidi"/>
                <w:bCs/>
                <w:i/>
                <w:kern w:val="32"/>
              </w:rPr>
              <w:t>:</w:t>
            </w:r>
          </w:p>
        </w:tc>
        <w:tc>
          <w:tcPr>
            <w:tcW w:w="1134" w:type="dxa"/>
            <w:tcBorders>
              <w:top w:val="nil"/>
              <w:left w:val="nil"/>
              <w:bottom w:val="single" w:sz="4" w:space="0" w:color="auto"/>
              <w:right w:val="nil"/>
            </w:tcBorders>
            <w:shd w:val="clear" w:color="auto" w:fill="D9D9D9" w:themeFill="background2" w:themeFillShade="D9"/>
          </w:tcPr>
          <w:p w14:paraId="515E5091" w14:textId="77777777" w:rsidR="002C76C3" w:rsidRPr="007E43D2" w:rsidRDefault="002C76C3" w:rsidP="0006163E">
            <w:pPr>
              <w:jc w:val="center"/>
              <w:rPr>
                <w:rFonts w:eastAsiaTheme="majorEastAsia" w:cstheme="majorBidi"/>
                <w:b/>
                <w:bCs/>
                <w:kern w:val="32"/>
              </w:rPr>
            </w:pPr>
          </w:p>
        </w:tc>
        <w:tc>
          <w:tcPr>
            <w:tcW w:w="1289" w:type="dxa"/>
            <w:tcBorders>
              <w:top w:val="nil"/>
              <w:left w:val="nil"/>
              <w:bottom w:val="single" w:sz="4" w:space="0" w:color="auto"/>
              <w:right w:val="nil"/>
            </w:tcBorders>
            <w:shd w:val="clear" w:color="auto" w:fill="D9D9D9" w:themeFill="background2" w:themeFillShade="D9"/>
          </w:tcPr>
          <w:p w14:paraId="1020888B" w14:textId="77777777" w:rsidR="002C76C3" w:rsidRPr="007E43D2" w:rsidRDefault="002C76C3" w:rsidP="0006163E">
            <w:pPr>
              <w:jc w:val="center"/>
              <w:rPr>
                <w:rFonts w:eastAsiaTheme="majorEastAsia" w:cstheme="majorBidi"/>
                <w:b/>
                <w:bCs/>
                <w:kern w:val="32"/>
              </w:rPr>
            </w:pPr>
          </w:p>
        </w:tc>
      </w:tr>
      <w:tr w:rsidR="002C76C3" w14:paraId="77D1CF92" w14:textId="4B2304CD" w:rsidTr="00D11602">
        <w:tc>
          <w:tcPr>
            <w:tcW w:w="592" w:type="dxa"/>
            <w:tcBorders>
              <w:top w:val="single" w:sz="4" w:space="0" w:color="auto"/>
              <w:left w:val="nil"/>
              <w:bottom w:val="nil"/>
              <w:right w:val="nil"/>
            </w:tcBorders>
          </w:tcPr>
          <w:p w14:paraId="4FD8CA30" w14:textId="77777777" w:rsidR="002C76C3" w:rsidRDefault="002C76C3" w:rsidP="0006163E">
            <w:pPr>
              <w:ind w:right="-108"/>
              <w:rPr>
                <w:rFonts w:eastAsiaTheme="majorEastAsia" w:cstheme="majorBidi"/>
                <w:bCs/>
                <w:kern w:val="32"/>
              </w:rPr>
            </w:pPr>
            <w:r>
              <w:rPr>
                <w:rFonts w:eastAsiaTheme="majorEastAsia" w:cstheme="majorBidi"/>
                <w:bCs/>
                <w:kern w:val="32"/>
              </w:rPr>
              <w:t>DR</w:t>
            </w:r>
          </w:p>
        </w:tc>
        <w:tc>
          <w:tcPr>
            <w:tcW w:w="5114" w:type="dxa"/>
            <w:tcBorders>
              <w:top w:val="single" w:sz="4" w:space="0" w:color="auto"/>
              <w:left w:val="nil"/>
              <w:bottom w:val="nil"/>
              <w:right w:val="nil"/>
            </w:tcBorders>
            <w:vAlign w:val="center"/>
          </w:tcPr>
          <w:p w14:paraId="4AD1828E" w14:textId="00546BFF" w:rsidR="002C76C3" w:rsidRDefault="002C76C3" w:rsidP="0006163E">
            <w:pPr>
              <w:ind w:right="-108"/>
              <w:rPr>
                <w:rFonts w:eastAsiaTheme="majorEastAsia" w:cstheme="majorBidi"/>
                <w:bCs/>
                <w:kern w:val="32"/>
              </w:rPr>
            </w:pPr>
            <w:r>
              <w:t>Loan</w:t>
            </w:r>
            <w:r w:rsidR="00CE33A8">
              <w:t>s</w:t>
            </w:r>
            <w:r>
              <w:t xml:space="preserve"> or a</w:t>
            </w:r>
            <w:r w:rsidRPr="00D57D87">
              <w:t>dvance</w:t>
            </w:r>
            <w:r w:rsidR="00CE33A8">
              <w:t>s</w:t>
            </w:r>
            <w:r w:rsidRPr="00D57D87">
              <w:t xml:space="preserve"> </w:t>
            </w:r>
            <w:r>
              <w:t>paid (816110 or 833110*, 817110 or 834110)</w:t>
            </w:r>
          </w:p>
        </w:tc>
        <w:tc>
          <w:tcPr>
            <w:tcW w:w="1524" w:type="dxa"/>
            <w:tcBorders>
              <w:top w:val="single" w:sz="4" w:space="0" w:color="auto"/>
              <w:left w:val="nil"/>
              <w:bottom w:val="nil"/>
              <w:right w:val="nil"/>
            </w:tcBorders>
            <w:vAlign w:val="center"/>
          </w:tcPr>
          <w:p w14:paraId="628A69BC" w14:textId="1B362BA3" w:rsidR="002C76C3" w:rsidRDefault="002C76C3" w:rsidP="00261BA8">
            <w:pPr>
              <w:jc w:val="right"/>
              <w:rPr>
                <w:rFonts w:eastAsiaTheme="majorEastAsia" w:cstheme="majorBidi"/>
                <w:bCs/>
                <w:kern w:val="32"/>
              </w:rPr>
            </w:pPr>
            <w:r>
              <w:t>$XXX</w:t>
            </w:r>
          </w:p>
        </w:tc>
        <w:tc>
          <w:tcPr>
            <w:tcW w:w="1134" w:type="dxa"/>
            <w:tcBorders>
              <w:top w:val="single" w:sz="4" w:space="0" w:color="auto"/>
              <w:left w:val="nil"/>
              <w:bottom w:val="nil"/>
              <w:right w:val="nil"/>
            </w:tcBorders>
            <w:vAlign w:val="center"/>
          </w:tcPr>
          <w:p w14:paraId="73073D91" w14:textId="77777777" w:rsidR="002C76C3" w:rsidRDefault="002C76C3" w:rsidP="00261BA8">
            <w:pPr>
              <w:jc w:val="right"/>
              <w:rPr>
                <w:rFonts w:eastAsiaTheme="majorEastAsia" w:cstheme="majorBidi"/>
                <w:bCs/>
                <w:kern w:val="32"/>
              </w:rPr>
            </w:pPr>
          </w:p>
        </w:tc>
        <w:tc>
          <w:tcPr>
            <w:tcW w:w="1289" w:type="dxa"/>
            <w:tcBorders>
              <w:top w:val="single" w:sz="4" w:space="0" w:color="auto"/>
              <w:left w:val="nil"/>
              <w:bottom w:val="nil"/>
              <w:right w:val="nil"/>
            </w:tcBorders>
          </w:tcPr>
          <w:p w14:paraId="197C112E" w14:textId="6FFCFE9C" w:rsidR="002C76C3" w:rsidRPr="00D11602" w:rsidRDefault="002C76C3" w:rsidP="00D11602">
            <w:pPr>
              <w:spacing w:after="0"/>
              <w:jc w:val="right"/>
              <w:rPr>
                <w:b/>
                <w:color w:val="0D5C8F" w:themeColor="accent2" w:themeShade="BF"/>
              </w:rPr>
            </w:pPr>
            <w:r w:rsidRPr="00D11602">
              <w:rPr>
                <w:b/>
                <w:color w:val="0D5C8F" w:themeColor="accent2" w:themeShade="BF"/>
              </w:rPr>
              <w:t>C</w:t>
            </w:r>
          </w:p>
        </w:tc>
      </w:tr>
      <w:tr w:rsidR="002C76C3" w14:paraId="50FEA4DD" w14:textId="47ABC9FB" w:rsidTr="00D11602">
        <w:tc>
          <w:tcPr>
            <w:tcW w:w="592" w:type="dxa"/>
            <w:tcBorders>
              <w:top w:val="nil"/>
              <w:left w:val="nil"/>
              <w:bottom w:val="single" w:sz="4" w:space="0" w:color="auto"/>
              <w:right w:val="nil"/>
            </w:tcBorders>
            <w:vAlign w:val="center"/>
          </w:tcPr>
          <w:p w14:paraId="47150375" w14:textId="77777777" w:rsidR="002C76C3" w:rsidRDefault="002C76C3" w:rsidP="0006163E">
            <w:pPr>
              <w:rPr>
                <w:rFonts w:eastAsiaTheme="majorEastAsia" w:cstheme="majorBidi"/>
                <w:bCs/>
                <w:kern w:val="32"/>
              </w:rPr>
            </w:pPr>
            <w:r>
              <w:rPr>
                <w:rFonts w:eastAsiaTheme="majorEastAsia" w:cstheme="majorBidi"/>
                <w:bCs/>
                <w:kern w:val="32"/>
              </w:rPr>
              <w:t>CR</w:t>
            </w:r>
          </w:p>
        </w:tc>
        <w:tc>
          <w:tcPr>
            <w:tcW w:w="5114" w:type="dxa"/>
            <w:tcBorders>
              <w:top w:val="nil"/>
              <w:left w:val="nil"/>
              <w:bottom w:val="single" w:sz="4" w:space="0" w:color="auto"/>
              <w:right w:val="nil"/>
            </w:tcBorders>
            <w:vAlign w:val="center"/>
          </w:tcPr>
          <w:p w14:paraId="0C327D3E" w14:textId="68C2EC5D" w:rsidR="002C76C3" w:rsidRDefault="002C76C3" w:rsidP="0006163E">
            <w:pPr>
              <w:rPr>
                <w:rFonts w:eastAsiaTheme="majorEastAsia" w:cstheme="majorBidi"/>
                <w:bCs/>
                <w:kern w:val="32"/>
              </w:rPr>
            </w:pPr>
            <w:r w:rsidRPr="00D57D87">
              <w:t>Cash at bank</w:t>
            </w:r>
            <w:r>
              <w:t xml:space="preserve"> (811100)</w:t>
            </w:r>
          </w:p>
        </w:tc>
        <w:tc>
          <w:tcPr>
            <w:tcW w:w="1524" w:type="dxa"/>
            <w:tcBorders>
              <w:top w:val="nil"/>
              <w:left w:val="nil"/>
              <w:bottom w:val="single" w:sz="4" w:space="0" w:color="auto"/>
              <w:right w:val="nil"/>
            </w:tcBorders>
            <w:vAlign w:val="center"/>
          </w:tcPr>
          <w:p w14:paraId="07FB6FEB" w14:textId="77777777" w:rsidR="002C76C3" w:rsidRDefault="002C76C3" w:rsidP="00261BA8">
            <w:pPr>
              <w:jc w:val="right"/>
              <w:rPr>
                <w:rFonts w:eastAsiaTheme="majorEastAsia" w:cstheme="majorBidi"/>
                <w:bCs/>
                <w:kern w:val="32"/>
              </w:rPr>
            </w:pPr>
          </w:p>
        </w:tc>
        <w:tc>
          <w:tcPr>
            <w:tcW w:w="1134" w:type="dxa"/>
            <w:tcBorders>
              <w:top w:val="nil"/>
              <w:left w:val="nil"/>
              <w:bottom w:val="single" w:sz="4" w:space="0" w:color="auto"/>
              <w:right w:val="nil"/>
            </w:tcBorders>
            <w:vAlign w:val="center"/>
          </w:tcPr>
          <w:p w14:paraId="54014D48" w14:textId="1276F422" w:rsidR="002C76C3" w:rsidRDefault="002C76C3" w:rsidP="00261BA8">
            <w:pPr>
              <w:jc w:val="right"/>
              <w:rPr>
                <w:rFonts w:eastAsiaTheme="majorEastAsia" w:cstheme="majorBidi"/>
                <w:bCs/>
                <w:kern w:val="32"/>
              </w:rPr>
            </w:pPr>
            <w:r>
              <w:t>$XXX</w:t>
            </w:r>
          </w:p>
        </w:tc>
        <w:tc>
          <w:tcPr>
            <w:tcW w:w="1289" w:type="dxa"/>
            <w:tcBorders>
              <w:top w:val="nil"/>
              <w:left w:val="nil"/>
              <w:bottom w:val="single" w:sz="4" w:space="0" w:color="auto"/>
              <w:right w:val="nil"/>
            </w:tcBorders>
          </w:tcPr>
          <w:p w14:paraId="24708BD6" w14:textId="7E6CB793" w:rsidR="002C76C3" w:rsidRDefault="002C76C3" w:rsidP="0006163E">
            <w:pPr>
              <w:jc w:val="right"/>
            </w:pPr>
            <w:r w:rsidRPr="0078214D">
              <w:rPr>
                <w:b/>
                <w:color w:val="0D5C8F" w:themeColor="accent2" w:themeShade="BF"/>
              </w:rPr>
              <w:t>A + B</w:t>
            </w:r>
          </w:p>
        </w:tc>
      </w:tr>
    </w:tbl>
    <w:p w14:paraId="4E9A3EF4" w14:textId="77777777" w:rsidR="002C76C3" w:rsidRDefault="002C76C3" w:rsidP="00D11602">
      <w:pPr>
        <w:spacing w:after="360"/>
      </w:pPr>
      <w:r>
        <w:t>*use restricted to NTTC</w:t>
      </w:r>
    </w:p>
    <w:p w14:paraId="2985095D" w14:textId="26BCDA6A" w:rsidR="00131FCC" w:rsidRDefault="00131FCC" w:rsidP="00131FCC">
      <w:pPr>
        <w:pStyle w:val="Heading3"/>
        <w:keepNext/>
        <w:keepLines/>
      </w:pPr>
      <w:bookmarkStart w:id="638" w:name="_Toc90893001"/>
      <w:r>
        <w:t>Concessional advance</w:t>
      </w:r>
      <w:bookmarkEnd w:id="637"/>
      <w:bookmarkEnd w:id="638"/>
    </w:p>
    <w:p w14:paraId="6FC50BC6" w14:textId="36491963" w:rsidR="00131FCC" w:rsidRDefault="00131FCC" w:rsidP="00131FCC">
      <w:r>
        <w:t xml:space="preserve">A concessional advance is an advance provided to another party on </w:t>
      </w:r>
      <w:r w:rsidR="0019620B">
        <w:t>m</w:t>
      </w:r>
      <w:r>
        <w:t xml:space="preserve">ore favourable terms than what that party could obtain in the market place (refer to section </w:t>
      </w:r>
      <w:r w:rsidR="00283FF0">
        <w:fldChar w:fldCharType="begin"/>
      </w:r>
      <w:r w:rsidR="00283FF0">
        <w:instrText xml:space="preserve"> REF _Ref77153825 \r \h </w:instrText>
      </w:r>
      <w:r w:rsidR="00283FF0">
        <w:fldChar w:fldCharType="separate"/>
      </w:r>
      <w:r w:rsidR="00987347">
        <w:t>3.2</w:t>
      </w:r>
      <w:r w:rsidR="00283FF0">
        <w:fldChar w:fldCharType="end"/>
      </w:r>
      <w:r>
        <w:t xml:space="preserve"> for further information on ‘favourable terms’).</w:t>
      </w:r>
    </w:p>
    <w:p w14:paraId="20BFB9F0" w14:textId="4B2845E0" w:rsidR="008F6BC3" w:rsidRDefault="00131FCC" w:rsidP="00131FCC">
      <w:r>
        <w:t xml:space="preserve">The fair value of a concessional advance </w:t>
      </w:r>
      <w:r w:rsidR="006B2B4B">
        <w:t xml:space="preserve">usually differs from its transaction price and </w:t>
      </w:r>
      <w:r w:rsidR="00545A0C">
        <w:t xml:space="preserve">should be calculated through a </w:t>
      </w:r>
      <w:r>
        <w:t>valuation technique, such as a discounted cash flow analysis</w:t>
      </w:r>
      <w:r w:rsidR="004C4803">
        <w:t>.</w:t>
      </w:r>
      <w:r w:rsidR="00404FF0">
        <w:t xml:space="preserve"> </w:t>
      </w:r>
    </w:p>
    <w:p w14:paraId="49F43AA1" w14:textId="5CDCE5E6" w:rsidR="001D4D6E" w:rsidRDefault="00000833" w:rsidP="00FF2EA0">
      <w:r>
        <w:t>The</w:t>
      </w:r>
      <w:r w:rsidR="001D4D6E">
        <w:t xml:space="preserve"> difference between the </w:t>
      </w:r>
      <w:r w:rsidR="006B2B4B">
        <w:t>transaction price</w:t>
      </w:r>
      <w:r>
        <w:t xml:space="preserve"> of the advance at concessional rate</w:t>
      </w:r>
      <w:r w:rsidR="000622BE">
        <w:t>s</w:t>
      </w:r>
      <w:r>
        <w:t xml:space="preserve"> and the fair value of the advance</w:t>
      </w:r>
      <w:r w:rsidR="002457D7">
        <w:t xml:space="preserve"> at market rate</w:t>
      </w:r>
      <w:r w:rsidR="000622BE">
        <w:t>s</w:t>
      </w:r>
      <w:r w:rsidR="001D4D6E">
        <w:t xml:space="preserve"> </w:t>
      </w:r>
      <w:r>
        <w:t xml:space="preserve">is the discount component </w:t>
      </w:r>
      <w:r w:rsidR="00D413CF">
        <w:t xml:space="preserve">which </w:t>
      </w:r>
      <w:r>
        <w:t xml:space="preserve">should </w:t>
      </w:r>
      <w:r w:rsidR="000622BE">
        <w:t xml:space="preserve">be </w:t>
      </w:r>
      <w:r w:rsidR="001D4D6E">
        <w:t xml:space="preserve">recognised </w:t>
      </w:r>
      <w:r w:rsidR="000622BE">
        <w:t>in accordance with</w:t>
      </w:r>
      <w:r w:rsidR="001D4D6E">
        <w:t xml:space="preserve"> </w:t>
      </w:r>
      <w:hyperlink r:id="rId22" w:history="1">
        <w:r w:rsidR="001D4D6E" w:rsidRPr="001D4D6E">
          <w:rPr>
            <w:rStyle w:val="Hyperlink"/>
          </w:rPr>
          <w:t>AASB 9 Financial Instruments</w:t>
        </w:r>
      </w:hyperlink>
      <w:r w:rsidR="001D4D6E">
        <w:t>.</w:t>
      </w:r>
    </w:p>
    <w:p w14:paraId="1C23C0F1" w14:textId="77777777" w:rsidR="00C80D3D" w:rsidRDefault="00C80D3D" w:rsidP="00C80D3D">
      <w:pPr>
        <w:pStyle w:val="Heading4"/>
        <w:keepNext/>
        <w:keepLines/>
        <w:ind w:left="1276" w:hanging="1276"/>
      </w:pPr>
      <w:bookmarkStart w:id="639" w:name="_Toc90893002"/>
      <w:r>
        <w:t>Estimating the concessional advance – discounted cash flow analysis</w:t>
      </w:r>
      <w:bookmarkEnd w:id="639"/>
    </w:p>
    <w:p w14:paraId="44DA441B" w14:textId="77777777" w:rsidR="0019620B" w:rsidRDefault="00C80D3D" w:rsidP="00C80D3D">
      <w:r>
        <w:t xml:space="preserve">The discounted cash flow analysis </w:t>
      </w:r>
      <w:r w:rsidR="0019620B">
        <w:t xml:space="preserve">is a valuation method used to </w:t>
      </w:r>
      <w:r>
        <w:t xml:space="preserve">estimate the fair value </w:t>
      </w:r>
      <w:r w:rsidR="0019620B">
        <w:t>based on</w:t>
      </w:r>
      <w:r>
        <w:t xml:space="preserve"> present value of </w:t>
      </w:r>
      <w:r w:rsidR="0019620B">
        <w:t>expected</w:t>
      </w:r>
      <w:r>
        <w:t xml:space="preserve"> future cash flows</w:t>
      </w:r>
      <w:r w:rsidR="0019620B">
        <w:t>.</w:t>
      </w:r>
      <w:r>
        <w:t xml:space="preserve"> </w:t>
      </w:r>
    </w:p>
    <w:p w14:paraId="22ADA1BD" w14:textId="06752071" w:rsidR="00C80D3D" w:rsidRDefault="0019620B" w:rsidP="00C80D3D">
      <w:r>
        <w:t xml:space="preserve">Future cash flows are </w:t>
      </w:r>
      <w:r w:rsidR="00C80D3D">
        <w:t xml:space="preserve">discounted using the prevailing market </w:t>
      </w:r>
      <w:r w:rsidR="002457D7">
        <w:t>interest rate</w:t>
      </w:r>
      <w:r w:rsidR="00C80D3D">
        <w:t xml:space="preserve"> </w:t>
      </w:r>
      <w:r>
        <w:t xml:space="preserve">that </w:t>
      </w:r>
      <w:r w:rsidR="00C80D3D">
        <w:t xml:space="preserve">the borrower would be subject to in the market for a similar </w:t>
      </w:r>
      <w:r>
        <w:t>advance</w:t>
      </w:r>
      <w:r w:rsidR="00C80D3D">
        <w:t>.</w:t>
      </w:r>
    </w:p>
    <w:p w14:paraId="7A228E5F" w14:textId="72E06FC9" w:rsidR="00C80D3D" w:rsidRPr="00D11602" w:rsidRDefault="00C80D3D" w:rsidP="00C80D3D">
      <w:pPr>
        <w:spacing w:before="240"/>
        <w:rPr>
          <w:b/>
          <w:color w:val="0D5C8F" w:themeColor="accent2" w:themeShade="BF"/>
        </w:rPr>
      </w:pPr>
      <w:r w:rsidRPr="00D11602">
        <w:rPr>
          <w:b/>
          <w:color w:val="0D5C8F" w:themeColor="accent2" w:themeShade="BF"/>
        </w:rPr>
        <w:t>Present value of future cash flows</w:t>
      </w:r>
    </w:p>
    <w:p w14:paraId="1ABCD3FE" w14:textId="13508626" w:rsidR="00C80D3D" w:rsidRDefault="00C80D3D" w:rsidP="00C80D3D">
      <w:r>
        <w:t>To calculate the present value of a future cash flow, the following formula can be used:</w:t>
      </w:r>
    </w:p>
    <w:tbl>
      <w:tblPr>
        <w:tblStyle w:val="NTGTable"/>
        <w:tblW w:w="4774" w:type="pct"/>
        <w:tblLook w:val="04A0" w:firstRow="1" w:lastRow="0" w:firstColumn="1" w:lastColumn="0" w:noHBand="0" w:noVBand="1"/>
      </w:tblPr>
      <w:tblGrid>
        <w:gridCol w:w="3576"/>
        <w:gridCol w:w="388"/>
        <w:gridCol w:w="5229"/>
      </w:tblGrid>
      <w:tr w:rsidR="00C80D3D" w:rsidRPr="005B104C" w14:paraId="38524460" w14:textId="77777777" w:rsidTr="00D11602">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100" w:firstRow="0" w:lastRow="0" w:firstColumn="1" w:lastColumn="0" w:oddVBand="0" w:evenVBand="0" w:oddHBand="0" w:evenHBand="0" w:firstRowFirstColumn="1" w:firstRowLastColumn="0" w:lastRowFirstColumn="0" w:lastRowLastColumn="0"/>
            <w:tcW w:w="1945" w:type="pct"/>
            <w:vMerge w:val="restart"/>
            <w:tcBorders>
              <w:top w:val="none" w:sz="0" w:space="0" w:color="auto"/>
              <w:left w:val="none" w:sz="0" w:space="0" w:color="auto"/>
              <w:bottom w:val="none" w:sz="0" w:space="0" w:color="auto"/>
              <w:right w:val="none" w:sz="0" w:space="0" w:color="auto"/>
            </w:tcBorders>
            <w:shd w:val="clear" w:color="auto" w:fill="auto"/>
          </w:tcPr>
          <w:p w14:paraId="591D65F4" w14:textId="77777777" w:rsidR="00C80D3D" w:rsidRPr="008D21BB" w:rsidRDefault="00C80D3D" w:rsidP="001007B9">
            <w:pPr>
              <w:rPr>
                <w:b w:val="0"/>
                <w:i/>
              </w:rPr>
            </w:pPr>
            <w:r w:rsidRPr="00883285">
              <w:t>Present value of future cash flow</w:t>
            </w:r>
          </w:p>
        </w:tc>
        <w:tc>
          <w:tcPr>
            <w:tcW w:w="211" w:type="pct"/>
            <w:vMerge w:val="restart"/>
            <w:tcBorders>
              <w:top w:val="none" w:sz="0" w:space="0" w:color="auto"/>
              <w:left w:val="none" w:sz="0" w:space="0" w:color="auto"/>
              <w:bottom w:val="none" w:sz="0" w:space="0" w:color="auto"/>
              <w:right w:val="none" w:sz="0" w:space="0" w:color="auto"/>
            </w:tcBorders>
            <w:shd w:val="clear" w:color="auto" w:fill="auto"/>
          </w:tcPr>
          <w:p w14:paraId="57DD21B3" w14:textId="77777777" w:rsidR="00C80D3D" w:rsidRPr="00511D2F" w:rsidRDefault="00C80D3D" w:rsidP="001007B9">
            <w:pPr>
              <w:spacing w:before="0" w:after="40"/>
              <w:cnfStyle w:val="100000000000" w:firstRow="1" w:lastRow="0" w:firstColumn="0" w:lastColumn="0" w:oddVBand="0" w:evenVBand="0" w:oddHBand="0" w:evenHBand="0" w:firstRowFirstColumn="0" w:firstRowLastColumn="0" w:lastRowFirstColumn="0" w:lastRowLastColumn="0"/>
              <w:rPr>
                <w:b w:val="0"/>
              </w:rPr>
            </w:pPr>
            <w:r w:rsidRPr="00511D2F">
              <w:t>=</w:t>
            </w:r>
          </w:p>
        </w:tc>
        <w:tc>
          <w:tcPr>
            <w:tcW w:w="2844" w:type="pct"/>
            <w:tcBorders>
              <w:top w:val="none" w:sz="0" w:space="0" w:color="auto"/>
              <w:left w:val="none" w:sz="0" w:space="0" w:color="auto"/>
              <w:right w:val="none" w:sz="0" w:space="0" w:color="auto"/>
            </w:tcBorders>
            <w:shd w:val="clear" w:color="auto" w:fill="auto"/>
          </w:tcPr>
          <w:p w14:paraId="5962A49F" w14:textId="203EA372" w:rsidR="00C80D3D" w:rsidRPr="00721AAA" w:rsidRDefault="00643B52" w:rsidP="00261BA8">
            <w:pPr>
              <w:spacing w:after="120"/>
              <w:jc w:val="center"/>
              <w:cnfStyle w:val="100000000000" w:firstRow="1" w:lastRow="0" w:firstColumn="0" w:lastColumn="0" w:oddVBand="0" w:evenVBand="0" w:oddHBand="0" w:evenHBand="0" w:firstRowFirstColumn="0" w:firstRowLastColumn="0" w:lastRowFirstColumn="0" w:lastRowLastColumn="0"/>
              <w:rPr>
                <w:b w:val="0"/>
                <w:sz w:val="19"/>
                <w:szCs w:val="19"/>
                <w:vertAlign w:val="subscript"/>
              </w:rPr>
            </w:pPr>
            <w:r w:rsidRPr="00721AAA">
              <w:t xml:space="preserve">∑ </w:t>
            </w:r>
            <w:r w:rsidR="00C80D3D" w:rsidRPr="00721AAA">
              <w:t>Cash flow</w:t>
            </w:r>
            <w:r w:rsidRPr="00D11602">
              <w:t>s</w:t>
            </w:r>
          </w:p>
        </w:tc>
      </w:tr>
      <w:tr w:rsidR="00C80D3D" w:rsidRPr="005B104C" w14:paraId="195FF414" w14:textId="77777777" w:rsidTr="00D11602">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1945" w:type="pct"/>
            <w:vMerge/>
            <w:shd w:val="clear" w:color="auto" w:fill="auto"/>
          </w:tcPr>
          <w:p w14:paraId="4715DDD5" w14:textId="77777777" w:rsidR="00C80D3D" w:rsidRPr="005B104C" w:rsidRDefault="00C80D3D" w:rsidP="001007B9">
            <w:pPr>
              <w:rPr>
                <w:i/>
              </w:rPr>
            </w:pPr>
          </w:p>
        </w:tc>
        <w:tc>
          <w:tcPr>
            <w:tcW w:w="211" w:type="pct"/>
            <w:vMerge/>
          </w:tcPr>
          <w:p w14:paraId="2CEC0EBE" w14:textId="77777777" w:rsidR="00C80D3D" w:rsidRPr="005B104C" w:rsidRDefault="00C80D3D" w:rsidP="001007B9">
            <w:pPr>
              <w:cnfStyle w:val="000000100000" w:firstRow="0" w:lastRow="0" w:firstColumn="0" w:lastColumn="0" w:oddVBand="0" w:evenVBand="0" w:oddHBand="1" w:evenHBand="0" w:firstRowFirstColumn="0" w:firstRowLastColumn="0" w:lastRowFirstColumn="0" w:lastRowLastColumn="0"/>
            </w:pPr>
          </w:p>
        </w:tc>
        <w:tc>
          <w:tcPr>
            <w:tcW w:w="2844" w:type="pct"/>
            <w:tcBorders>
              <w:top w:val="single" w:sz="4" w:space="0" w:color="auto"/>
            </w:tcBorders>
            <w:vAlign w:val="center"/>
          </w:tcPr>
          <w:p w14:paraId="76FE6B1B" w14:textId="77777777" w:rsidR="00C80D3D" w:rsidRPr="008D21BB" w:rsidRDefault="00C80D3D" w:rsidP="001007B9">
            <w:pPr>
              <w:spacing w:after="0"/>
              <w:jc w:val="center"/>
              <w:cnfStyle w:val="000000100000" w:firstRow="0" w:lastRow="0" w:firstColumn="0" w:lastColumn="0" w:oddVBand="0" w:evenVBand="0" w:oddHBand="1" w:evenHBand="0" w:firstRowFirstColumn="0" w:firstRowLastColumn="0" w:lastRowFirstColumn="0" w:lastRowLastColumn="0"/>
            </w:pPr>
            <w:r w:rsidRPr="005B104C">
              <w:t>(1 + discount rate)</w:t>
            </w:r>
            <w:r w:rsidRPr="005B104C">
              <w:rPr>
                <w:sz w:val="19"/>
                <w:szCs w:val="19"/>
              </w:rPr>
              <w:t xml:space="preserve"> </w:t>
            </w:r>
            <w:r w:rsidRPr="005B104C">
              <w:rPr>
                <w:sz w:val="19"/>
                <w:szCs w:val="19"/>
                <w:vertAlign w:val="superscript"/>
              </w:rPr>
              <w:t>Time period</w:t>
            </w:r>
          </w:p>
        </w:tc>
      </w:tr>
    </w:tbl>
    <w:p w14:paraId="1123741E" w14:textId="77777777" w:rsidR="00C80D3D" w:rsidRDefault="00C80D3D" w:rsidP="00C80D3D">
      <w:r>
        <w:br/>
        <w:t>where:</w:t>
      </w:r>
    </w:p>
    <w:p w14:paraId="1CFACDA3" w14:textId="4BB590DA" w:rsidR="000622BE" w:rsidRPr="006772CA" w:rsidRDefault="000622BE" w:rsidP="00C80D3D">
      <w:pPr>
        <w:pStyle w:val="ListParagraph"/>
        <w:numPr>
          <w:ilvl w:val="0"/>
          <w:numId w:val="23"/>
        </w:numPr>
        <w:ind w:left="357" w:hanging="357"/>
      </w:pPr>
      <w:r w:rsidRPr="006772CA">
        <w:rPr>
          <w:b/>
        </w:rPr>
        <w:t>∑</w:t>
      </w:r>
      <w:r>
        <w:t xml:space="preserve"> means </w:t>
      </w:r>
      <w:r w:rsidR="0075234B">
        <w:t>summation</w:t>
      </w:r>
    </w:p>
    <w:p w14:paraId="563E8C06" w14:textId="5A557F20" w:rsidR="00643B52" w:rsidRDefault="00643B52" w:rsidP="00C80D3D">
      <w:pPr>
        <w:pStyle w:val="ListParagraph"/>
        <w:numPr>
          <w:ilvl w:val="0"/>
          <w:numId w:val="23"/>
        </w:numPr>
        <w:ind w:left="357" w:hanging="357"/>
      </w:pPr>
      <w:r w:rsidRPr="00D11602">
        <w:rPr>
          <w:b/>
        </w:rPr>
        <w:t>cash flows</w:t>
      </w:r>
      <w:r>
        <w:t xml:space="preserve"> are the cash receipts for the </w:t>
      </w:r>
      <w:r w:rsidR="0019620B">
        <w:t xml:space="preserve">time </w:t>
      </w:r>
      <w:r>
        <w:t>period (principal and interest repayments)</w:t>
      </w:r>
    </w:p>
    <w:p w14:paraId="182A5601" w14:textId="2A73940A" w:rsidR="00C80D3D" w:rsidRPr="008D21BB" w:rsidRDefault="00C80D3D" w:rsidP="00C80D3D">
      <w:pPr>
        <w:pStyle w:val="ListParagraph"/>
        <w:numPr>
          <w:ilvl w:val="0"/>
          <w:numId w:val="23"/>
        </w:numPr>
        <w:ind w:left="357" w:hanging="357"/>
      </w:pPr>
      <w:r w:rsidRPr="00D11602">
        <w:rPr>
          <w:b/>
        </w:rPr>
        <w:t>discount rate</w:t>
      </w:r>
      <w:r>
        <w:t xml:space="preserve"> is the prevailing market </w:t>
      </w:r>
      <w:r w:rsidR="00BB5C69">
        <w:t>interest rate</w:t>
      </w:r>
      <w:r w:rsidR="00511D2F">
        <w:t xml:space="preserve"> for a similar </w:t>
      </w:r>
      <w:r w:rsidR="0019620B">
        <w:t>advance</w:t>
      </w:r>
    </w:p>
    <w:p w14:paraId="2B321332" w14:textId="2DF4218F" w:rsidR="00C80D3D" w:rsidRDefault="00C80D3D" w:rsidP="00C80D3D">
      <w:pPr>
        <w:pStyle w:val="ListParagraph"/>
        <w:numPr>
          <w:ilvl w:val="0"/>
          <w:numId w:val="23"/>
        </w:numPr>
        <w:ind w:left="357" w:hanging="357"/>
      </w:pPr>
      <w:r w:rsidRPr="00D11602">
        <w:rPr>
          <w:b/>
        </w:rPr>
        <w:t>time peri</w:t>
      </w:r>
      <w:r w:rsidR="00643B52" w:rsidRPr="00D11602">
        <w:rPr>
          <w:b/>
        </w:rPr>
        <w:t>od</w:t>
      </w:r>
      <w:r w:rsidR="00643B52">
        <w:t xml:space="preserve"> is the number of years over which the present value calculation is performed</w:t>
      </w:r>
      <w:r w:rsidR="0019620B">
        <w:t xml:space="preserve"> (generally, this is from measurement date to the date of repayment)</w:t>
      </w:r>
      <w:r w:rsidR="00643B52">
        <w:t>.</w:t>
      </w:r>
    </w:p>
    <w:p w14:paraId="3B172CCC" w14:textId="216C9368" w:rsidR="00C80D3D" w:rsidRPr="00CB4844" w:rsidRDefault="00C80D3D" w:rsidP="00C80D3D">
      <w:pPr>
        <w:spacing w:before="240"/>
      </w:pPr>
      <w:r>
        <w:t>The present value of an advance is the sum of the present value for all cash flows of the advance.</w:t>
      </w:r>
    </w:p>
    <w:p w14:paraId="031E5A77" w14:textId="6C0642A3" w:rsidR="00C80D3D" w:rsidRPr="00D11602" w:rsidRDefault="00C80D3D" w:rsidP="00C80D3D">
      <w:pPr>
        <w:spacing w:before="240"/>
        <w:rPr>
          <w:b/>
          <w:color w:val="0D5C8F" w:themeColor="accent2" w:themeShade="BF"/>
        </w:rPr>
      </w:pPr>
      <w:r w:rsidRPr="00D11602">
        <w:rPr>
          <w:b/>
          <w:color w:val="0D5C8F" w:themeColor="accent2" w:themeShade="BF"/>
        </w:rPr>
        <w:t xml:space="preserve">Determine </w:t>
      </w:r>
      <w:r w:rsidR="000622BE">
        <w:rPr>
          <w:b/>
          <w:color w:val="0D5C8F" w:themeColor="accent2" w:themeShade="BF"/>
        </w:rPr>
        <w:t xml:space="preserve">a </w:t>
      </w:r>
      <w:r w:rsidRPr="00D11602">
        <w:rPr>
          <w:b/>
          <w:color w:val="0D5C8F" w:themeColor="accent2" w:themeShade="BF"/>
        </w:rPr>
        <w:t>prevailing market rate of interest</w:t>
      </w:r>
    </w:p>
    <w:p w14:paraId="3E813E3A" w14:textId="77777777" w:rsidR="00C80D3D" w:rsidRDefault="00C80D3D" w:rsidP="00C80D3D">
      <w:r>
        <w:t>To determine the prevailing market rate of interest, at a minimum, the following factors should be considered:</w:t>
      </w:r>
    </w:p>
    <w:p w14:paraId="7F3D1D59" w14:textId="77777777" w:rsidR="00C80D3D" w:rsidRDefault="00C80D3D" w:rsidP="00C80D3D">
      <w:pPr>
        <w:pStyle w:val="ListParagraph"/>
        <w:numPr>
          <w:ilvl w:val="0"/>
          <w:numId w:val="23"/>
        </w:numPr>
        <w:ind w:left="357" w:hanging="357"/>
      </w:pPr>
      <w:r>
        <w:t>currency</w:t>
      </w:r>
    </w:p>
    <w:p w14:paraId="669BCDD9" w14:textId="414B440F" w:rsidR="00C80D3D" w:rsidRDefault="00C80D3D" w:rsidP="00C80D3D">
      <w:pPr>
        <w:pStyle w:val="ListParagraph"/>
        <w:numPr>
          <w:ilvl w:val="0"/>
          <w:numId w:val="23"/>
        </w:numPr>
        <w:ind w:left="357" w:hanging="357"/>
      </w:pPr>
      <w:r>
        <w:t>term of advance</w:t>
      </w:r>
    </w:p>
    <w:p w14:paraId="0234FB0B" w14:textId="018CCDAE" w:rsidR="00C80D3D" w:rsidRDefault="00C80D3D" w:rsidP="00C80D3D">
      <w:pPr>
        <w:pStyle w:val="ListParagraph"/>
        <w:numPr>
          <w:ilvl w:val="0"/>
          <w:numId w:val="23"/>
        </w:numPr>
        <w:ind w:left="357" w:hanging="357"/>
      </w:pPr>
      <w:r>
        <w:t>type of advance</w:t>
      </w:r>
      <w:r w:rsidR="00612095">
        <w:t xml:space="preserve"> (for example, business, home or personal)</w:t>
      </w:r>
    </w:p>
    <w:p w14:paraId="458F761D" w14:textId="77777777" w:rsidR="00C80D3D" w:rsidRDefault="00C80D3D" w:rsidP="00C80D3D">
      <w:pPr>
        <w:pStyle w:val="ListParagraph"/>
        <w:numPr>
          <w:ilvl w:val="0"/>
          <w:numId w:val="23"/>
        </w:numPr>
        <w:ind w:left="357" w:hanging="357"/>
      </w:pPr>
      <w:r>
        <w:t>security held by the NT Government (if any)</w:t>
      </w:r>
    </w:p>
    <w:p w14:paraId="2BB31B51" w14:textId="77777777" w:rsidR="00C80D3D" w:rsidRDefault="00C80D3D" w:rsidP="00C80D3D">
      <w:pPr>
        <w:pStyle w:val="ListParagraph"/>
        <w:numPr>
          <w:ilvl w:val="0"/>
          <w:numId w:val="23"/>
        </w:numPr>
        <w:ind w:left="357" w:hanging="357"/>
      </w:pPr>
      <w:r>
        <w:t>credit risk of the borrower</w:t>
      </w:r>
    </w:p>
    <w:p w14:paraId="112BC8AC" w14:textId="77777777" w:rsidR="00C80D3D" w:rsidRDefault="00C80D3D" w:rsidP="00C80D3D">
      <w:pPr>
        <w:pStyle w:val="ListParagraph"/>
        <w:numPr>
          <w:ilvl w:val="0"/>
          <w:numId w:val="23"/>
        </w:numPr>
        <w:ind w:left="357" w:hanging="357"/>
      </w:pPr>
      <w:r>
        <w:t>any other relevant factors to assist in setting an interest rate which is reasonably reflective of current market conditions.</w:t>
      </w:r>
    </w:p>
    <w:p w14:paraId="57BE2495" w14:textId="775457E6" w:rsidR="00C80D3D" w:rsidRDefault="00C80D3D" w:rsidP="00C80D3D">
      <w:pPr>
        <w:spacing w:before="240"/>
      </w:pPr>
      <w:r>
        <w:t>If a market rate of interest cannot be determined, the following interest rate must be used:</w:t>
      </w:r>
    </w:p>
    <w:tbl>
      <w:tblPr>
        <w:tblStyle w:val="NTGTable"/>
        <w:tblW w:w="4700" w:type="pct"/>
        <w:tblLook w:val="04A0" w:firstRow="1" w:lastRow="0" w:firstColumn="1" w:lastColumn="0" w:noHBand="0" w:noVBand="1"/>
      </w:tblPr>
      <w:tblGrid>
        <w:gridCol w:w="3526"/>
        <w:gridCol w:w="344"/>
        <w:gridCol w:w="5180"/>
      </w:tblGrid>
      <w:tr w:rsidR="00511D2F" w:rsidRPr="005B104C" w14:paraId="5DF477B6" w14:textId="77777777" w:rsidTr="00D11602">
        <w:trPr>
          <w:cnfStyle w:val="100000000000" w:firstRow="1" w:lastRow="0" w:firstColumn="0" w:lastColumn="0" w:oddVBand="0" w:evenVBand="0" w:oddHBand="0" w:evenHBand="0" w:firstRowFirstColumn="0" w:firstRowLastColumn="0" w:lastRowFirstColumn="0" w:lastRowLastColumn="0"/>
          <w:trHeight w:val="759"/>
        </w:trPr>
        <w:tc>
          <w:tcPr>
            <w:cnfStyle w:val="001000000100" w:firstRow="0" w:lastRow="0" w:firstColumn="1" w:lastColumn="0" w:oddVBand="0" w:evenVBand="0" w:oddHBand="0" w:evenHBand="0" w:firstRowFirstColumn="1" w:firstRowLastColumn="0" w:lastRowFirstColumn="0" w:lastRowLastColumn="0"/>
            <w:tcW w:w="1975" w:type="pct"/>
            <w:shd w:val="clear" w:color="auto" w:fill="auto"/>
          </w:tcPr>
          <w:p w14:paraId="3CB3E170" w14:textId="3F51AF2C" w:rsidR="00511D2F" w:rsidRPr="00D11602" w:rsidRDefault="00511D2F" w:rsidP="003D30B1">
            <w:pPr>
              <w:rPr>
                <w:i/>
              </w:rPr>
            </w:pPr>
            <w:r w:rsidRPr="00511D2F">
              <w:t>Market interest rate</w:t>
            </w:r>
          </w:p>
        </w:tc>
        <w:tc>
          <w:tcPr>
            <w:tcW w:w="136" w:type="pct"/>
            <w:shd w:val="clear" w:color="auto" w:fill="auto"/>
          </w:tcPr>
          <w:p w14:paraId="5BDC5D94" w14:textId="77777777" w:rsidR="00511D2F" w:rsidRPr="00511D2F" w:rsidRDefault="00511D2F" w:rsidP="003D30B1">
            <w:pPr>
              <w:spacing w:before="0" w:after="40"/>
              <w:cnfStyle w:val="100000000000" w:firstRow="1" w:lastRow="0" w:firstColumn="0" w:lastColumn="0" w:oddVBand="0" w:evenVBand="0" w:oddHBand="0" w:evenHBand="0" w:firstRowFirstColumn="0" w:firstRowLastColumn="0" w:lastRowFirstColumn="0" w:lastRowLastColumn="0"/>
              <w:rPr>
                <w:b w:val="0"/>
              </w:rPr>
            </w:pPr>
            <w:r w:rsidRPr="00511D2F">
              <w:t>=</w:t>
            </w:r>
          </w:p>
        </w:tc>
        <w:tc>
          <w:tcPr>
            <w:tcW w:w="2888" w:type="pct"/>
            <w:shd w:val="clear" w:color="auto" w:fill="auto"/>
          </w:tcPr>
          <w:p w14:paraId="2FFED314" w14:textId="4CF35C9A" w:rsidR="00511D2F" w:rsidRPr="00721AAA" w:rsidRDefault="00721AAA" w:rsidP="003D30B1">
            <w:pPr>
              <w:spacing w:before="0" w:after="0"/>
              <w:jc w:val="center"/>
              <w:cnfStyle w:val="100000000000" w:firstRow="1" w:lastRow="0" w:firstColumn="0" w:lastColumn="0" w:oddVBand="0" w:evenVBand="0" w:oddHBand="0" w:evenHBand="0" w:firstRowFirstColumn="0" w:firstRowLastColumn="0" w:lastRowFirstColumn="0" w:lastRowLastColumn="0"/>
              <w:rPr>
                <w:b w:val="0"/>
                <w:sz w:val="19"/>
                <w:szCs w:val="19"/>
                <w:vertAlign w:val="subscript"/>
              </w:rPr>
            </w:pPr>
            <w:r>
              <w:t>Territory b</w:t>
            </w:r>
            <w:r w:rsidR="00511D2F" w:rsidRPr="00721AAA">
              <w:t>ond yearly interest rate + 2% risk margin</w:t>
            </w:r>
          </w:p>
        </w:tc>
      </w:tr>
    </w:tbl>
    <w:p w14:paraId="2A5D8226" w14:textId="77777777" w:rsidR="00511D2F" w:rsidRDefault="00511D2F" w:rsidP="00D11602">
      <w:pPr>
        <w:spacing w:after="0"/>
      </w:pPr>
    </w:p>
    <w:p w14:paraId="3A91BD52" w14:textId="5D5FB101" w:rsidR="00C80D3D" w:rsidRDefault="00C80D3D" w:rsidP="00C80D3D">
      <w:r>
        <w:t xml:space="preserve">The Territory bond rate to be used must be the one </w:t>
      </w:r>
      <w:r w:rsidR="000622BE">
        <w:t xml:space="preserve">available </w:t>
      </w:r>
      <w:r>
        <w:t xml:space="preserve">and published in </w:t>
      </w:r>
      <w:hyperlink r:id="rId23" w:history="1">
        <w:r w:rsidRPr="008F7677">
          <w:rPr>
            <w:rStyle w:val="Hyperlink"/>
          </w:rPr>
          <w:t>NT Government website</w:t>
        </w:r>
      </w:hyperlink>
      <w:r>
        <w:t xml:space="preserve"> at the time of the execution of the loan or advance. </w:t>
      </w:r>
    </w:p>
    <w:p w14:paraId="0418BEEC" w14:textId="6514CD99" w:rsidR="00C80D3D" w:rsidRDefault="00695A8C" w:rsidP="00C80D3D">
      <w:r>
        <w:t>If</w:t>
      </w:r>
      <w:r w:rsidR="00C80D3D">
        <w:t xml:space="preserve"> the Territory bond rate </w:t>
      </w:r>
      <w:r w:rsidR="00226997">
        <w:t>i</w:t>
      </w:r>
      <w:r w:rsidR="00C80D3D">
        <w:t xml:space="preserve">s not available or </w:t>
      </w:r>
      <w:r w:rsidR="000622BE">
        <w:t xml:space="preserve">to seek </w:t>
      </w:r>
      <w:r w:rsidR="00C80D3D">
        <w:t xml:space="preserve">more information, </w:t>
      </w:r>
      <w:r w:rsidR="000622BE">
        <w:t>please</w:t>
      </w:r>
      <w:r w:rsidR="00C80D3D">
        <w:t xml:space="preserve"> contact NTTC by:</w:t>
      </w:r>
    </w:p>
    <w:p w14:paraId="446105D4" w14:textId="77777777" w:rsidR="00C80D3D" w:rsidRDefault="00C80D3D" w:rsidP="00C80D3D">
      <w:pPr>
        <w:numPr>
          <w:ilvl w:val="0"/>
          <w:numId w:val="37"/>
        </w:numPr>
        <w:shd w:val="clear" w:color="auto" w:fill="FFFFFF"/>
        <w:tabs>
          <w:tab w:val="clear" w:pos="720"/>
          <w:tab w:val="num" w:pos="284"/>
        </w:tabs>
        <w:spacing w:before="100" w:beforeAutospacing="1" w:after="150"/>
        <w:ind w:hanging="720"/>
        <w:rPr>
          <w:color w:val="141414"/>
        </w:rPr>
      </w:pPr>
      <w:r>
        <w:rPr>
          <w:color w:val="141414"/>
        </w:rPr>
        <w:t>email </w:t>
      </w:r>
      <w:hyperlink r:id="rId24" w:history="1">
        <w:r w:rsidRPr="00971463">
          <w:rPr>
            <w:rStyle w:val="Hyperlink"/>
            <w:color w:val="1F1F5F"/>
          </w:rPr>
          <w:t>territory.bonds@nt.gov.au</w:t>
        </w:r>
      </w:hyperlink>
    </w:p>
    <w:p w14:paraId="5929624B" w14:textId="77777777" w:rsidR="00C80D3D" w:rsidRPr="009B0109" w:rsidRDefault="00C80D3D" w:rsidP="00C80D3D">
      <w:pPr>
        <w:numPr>
          <w:ilvl w:val="0"/>
          <w:numId w:val="37"/>
        </w:numPr>
        <w:shd w:val="clear" w:color="auto" w:fill="FFFFFF"/>
        <w:tabs>
          <w:tab w:val="clear" w:pos="720"/>
          <w:tab w:val="num" w:pos="284"/>
        </w:tabs>
        <w:spacing w:before="100" w:beforeAutospacing="1" w:after="150"/>
        <w:ind w:hanging="720"/>
        <w:rPr>
          <w:color w:val="141414"/>
        </w:rPr>
      </w:pPr>
      <w:r>
        <w:rPr>
          <w:color w:val="141414"/>
        </w:rPr>
        <w:t>call </w:t>
      </w:r>
      <w:r w:rsidRPr="009B0109">
        <w:rPr>
          <w:color w:val="141414"/>
        </w:rPr>
        <w:t>08 8999 7745</w:t>
      </w:r>
      <w:r>
        <w:rPr>
          <w:color w:val="141414"/>
        </w:rPr>
        <w:t>.</w:t>
      </w:r>
    </w:p>
    <w:p w14:paraId="23ACADA4" w14:textId="77777777" w:rsidR="00C80D3D" w:rsidRPr="008D21BB" w:rsidRDefault="00C80D3D" w:rsidP="00C80D3D">
      <w:pPr>
        <w:pStyle w:val="Heading4"/>
        <w:keepNext/>
        <w:keepLines/>
        <w:ind w:left="1276" w:hanging="1276"/>
        <w:rPr>
          <w:color w:val="606060"/>
        </w:rPr>
      </w:pPr>
      <w:bookmarkStart w:id="640" w:name="_Toc90893003"/>
      <w:r w:rsidRPr="008D21BB">
        <w:rPr>
          <w:b/>
          <w:color w:val="606060"/>
        </w:rPr>
        <w:t>Discount component</w:t>
      </w:r>
      <w:bookmarkEnd w:id="640"/>
    </w:p>
    <w:p w14:paraId="328E309D" w14:textId="3C816BCB" w:rsidR="00C80D3D" w:rsidRDefault="00C80D3D" w:rsidP="00C80D3D">
      <w:r>
        <w:t xml:space="preserve">The discount component is the difference between the </w:t>
      </w:r>
      <w:r w:rsidR="00180710">
        <w:t>transaction price</w:t>
      </w:r>
      <w:r>
        <w:t xml:space="preserve"> and the fair value of the advance. This difference represents the opportunity cost of value foregone in providing the </w:t>
      </w:r>
      <w:r w:rsidR="00721AAA">
        <w:t>advance</w:t>
      </w:r>
      <w:r>
        <w:t xml:space="preserve"> at </w:t>
      </w:r>
      <w:r w:rsidR="00180710">
        <w:t>favourable terms compared to the</w:t>
      </w:r>
      <w:r>
        <w:t xml:space="preserve"> market. </w:t>
      </w:r>
    </w:p>
    <w:p w14:paraId="06774F57" w14:textId="53FC6055" w:rsidR="00311D0F" w:rsidRDefault="00CF783D" w:rsidP="00311D0F">
      <w:pPr>
        <w:rPr>
          <w:rFonts w:ascii="Calibri" w:hAnsi="Calibri"/>
        </w:rPr>
      </w:pPr>
      <w:hyperlink r:id="rId25" w:history="1">
        <w:r w:rsidR="00311D0F" w:rsidRPr="001D4D6E">
          <w:rPr>
            <w:rStyle w:val="Hyperlink"/>
          </w:rPr>
          <w:t>AASB 9 Financial Instruments</w:t>
        </w:r>
      </w:hyperlink>
      <w:r w:rsidR="00311D0F">
        <w:t xml:space="preserve"> states that any difference between the fair value measured by the entity and the </w:t>
      </w:r>
      <w:r w:rsidR="00180710">
        <w:t>transaction price</w:t>
      </w:r>
      <w:r w:rsidR="00311D0F">
        <w:t xml:space="preserve"> is recognised depending on the basis of fair value measurement as follows: </w:t>
      </w:r>
    </w:p>
    <w:p w14:paraId="2A2B6119" w14:textId="6A205EEA" w:rsidR="00311D0F" w:rsidRDefault="00311D0F" w:rsidP="00311D0F">
      <w:pPr>
        <w:pStyle w:val="ListParagraph"/>
        <w:numPr>
          <w:ilvl w:val="0"/>
          <w:numId w:val="38"/>
        </w:numPr>
        <w:spacing w:after="0"/>
        <w:ind w:left="284" w:hanging="284"/>
      </w:pPr>
      <w:r>
        <w:t>Method 1: in profit or loss, if the estimate is measured by a quoted price in an active market or based on a valuation technique that uses data from observable markets</w:t>
      </w:r>
      <w:r w:rsidR="00721AAA">
        <w:t xml:space="preserve"> (level 1 or level 2 inputs)</w:t>
      </w:r>
    </w:p>
    <w:p w14:paraId="5D38C12A" w14:textId="4B34F998" w:rsidR="00311D0F" w:rsidRDefault="00311D0F" w:rsidP="00311D0F">
      <w:pPr>
        <w:pStyle w:val="ListParagraph"/>
        <w:numPr>
          <w:ilvl w:val="0"/>
          <w:numId w:val="38"/>
        </w:numPr>
        <w:spacing w:after="0"/>
        <w:ind w:left="284" w:hanging="284"/>
      </w:pPr>
      <w:r>
        <w:t>Method 2: deferred as an adjustment to the carrying amount of the financial instrument in all other cases</w:t>
      </w:r>
      <w:r w:rsidR="00721AAA">
        <w:t xml:space="preserve"> (level 3 inputs)</w:t>
      </w:r>
      <w:r>
        <w:t>.</w:t>
      </w:r>
    </w:p>
    <w:p w14:paraId="541BD1A3" w14:textId="77777777" w:rsidR="00050661" w:rsidRDefault="00050661" w:rsidP="00D11602">
      <w:pPr>
        <w:spacing w:after="0"/>
      </w:pPr>
    </w:p>
    <w:p w14:paraId="593CAA32" w14:textId="0AFA09F3" w:rsidR="009924D0" w:rsidRDefault="009924D0" w:rsidP="009924D0">
      <w:r>
        <w:t>Figure</w:t>
      </w:r>
      <w:r w:rsidR="0002482A">
        <w:t>s</w:t>
      </w:r>
      <w:r>
        <w:t> 2</w:t>
      </w:r>
      <w:r w:rsidR="00180710">
        <w:t xml:space="preserve"> and 3</w:t>
      </w:r>
      <w:r>
        <w:t xml:space="preserve"> below illustrates the concept of a concessional advance</w:t>
      </w:r>
      <w:r w:rsidR="00180710">
        <w:t xml:space="preserve"> and typical journal entries</w:t>
      </w:r>
      <w:r>
        <w:t>.</w:t>
      </w:r>
    </w:p>
    <w:p w14:paraId="20D26266" w14:textId="77777777" w:rsidR="002305F4" w:rsidRDefault="002305F4" w:rsidP="00FF2EA0">
      <w:pPr>
        <w:rPr>
          <w:b/>
        </w:rPr>
      </w:pPr>
    </w:p>
    <w:p w14:paraId="652DE418" w14:textId="77777777" w:rsidR="002305F4" w:rsidRDefault="002305F4" w:rsidP="00FF2EA0">
      <w:pPr>
        <w:rPr>
          <w:b/>
        </w:rPr>
      </w:pPr>
    </w:p>
    <w:p w14:paraId="5C16E375" w14:textId="77777777" w:rsidR="002305F4" w:rsidRDefault="002305F4" w:rsidP="00FF2EA0">
      <w:pPr>
        <w:rPr>
          <w:b/>
        </w:rPr>
      </w:pPr>
    </w:p>
    <w:p w14:paraId="046C818A" w14:textId="58C36C19" w:rsidR="009924D0" w:rsidRPr="00D11602" w:rsidRDefault="009924D0" w:rsidP="00FF2EA0">
      <w:pPr>
        <w:rPr>
          <w:b/>
        </w:rPr>
      </w:pPr>
      <w:r w:rsidRPr="00447D5A">
        <w:rPr>
          <w:b/>
        </w:rPr>
        <w:t xml:space="preserve">Figure </w:t>
      </w:r>
      <w:r w:rsidR="002074F9">
        <w:rPr>
          <w:b/>
        </w:rPr>
        <w:t>2</w:t>
      </w:r>
      <w:r w:rsidRPr="00447D5A">
        <w:rPr>
          <w:b/>
        </w:rPr>
        <w:t xml:space="preserve">: </w:t>
      </w:r>
      <w:r>
        <w:rPr>
          <w:b/>
        </w:rPr>
        <w:t>C</w:t>
      </w:r>
      <w:r w:rsidRPr="00447D5A">
        <w:rPr>
          <w:b/>
        </w:rPr>
        <w:t xml:space="preserve">oncessional </w:t>
      </w:r>
      <w:r>
        <w:rPr>
          <w:b/>
        </w:rPr>
        <w:t>advance</w:t>
      </w:r>
      <w:r w:rsidR="008163B6">
        <w:rPr>
          <w:b/>
        </w:rPr>
        <w:t xml:space="preserve"> – cash component</w:t>
      </w:r>
    </w:p>
    <w:p w14:paraId="1A320473" w14:textId="3D0594AE" w:rsidR="001D4D6E" w:rsidRDefault="002E70ED" w:rsidP="00FF2EA0">
      <w:r>
        <w:rPr>
          <w:b/>
          <w:noProof/>
          <w:lang w:eastAsia="en-AU"/>
        </w:rPr>
        <w:drawing>
          <wp:inline distT="0" distB="0" distL="0" distR="0" wp14:anchorId="139C2512" wp14:editId="125BBEDA">
            <wp:extent cx="6019137" cy="1717482"/>
            <wp:effectExtent l="0" t="0" r="20320"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33CFA73D" w14:textId="4BABE9C0" w:rsidR="008163B6" w:rsidRPr="00475820" w:rsidRDefault="008163B6" w:rsidP="008163B6">
      <w:pPr>
        <w:rPr>
          <w:b/>
        </w:rPr>
      </w:pPr>
      <w:r w:rsidRPr="00447D5A">
        <w:rPr>
          <w:b/>
        </w:rPr>
        <w:t xml:space="preserve">Figure </w:t>
      </w:r>
      <w:r>
        <w:rPr>
          <w:b/>
        </w:rPr>
        <w:t>3</w:t>
      </w:r>
      <w:r w:rsidRPr="00447D5A">
        <w:rPr>
          <w:b/>
        </w:rPr>
        <w:t xml:space="preserve">: </w:t>
      </w:r>
      <w:r>
        <w:rPr>
          <w:b/>
        </w:rPr>
        <w:t>C</w:t>
      </w:r>
      <w:r w:rsidRPr="00447D5A">
        <w:rPr>
          <w:b/>
        </w:rPr>
        <w:t xml:space="preserve">oncessional </w:t>
      </w:r>
      <w:r>
        <w:rPr>
          <w:b/>
        </w:rPr>
        <w:t>advance – discount component</w:t>
      </w:r>
      <w:r w:rsidR="000622BE">
        <w:rPr>
          <w:b/>
        </w:rPr>
        <w:t xml:space="preserve"> (non cash component)</w:t>
      </w:r>
    </w:p>
    <w:p w14:paraId="1A259900" w14:textId="59F5D2DF" w:rsidR="008163B6" w:rsidRDefault="008163B6" w:rsidP="00FF2EA0">
      <w:r>
        <w:rPr>
          <w:b/>
          <w:noProof/>
          <w:lang w:eastAsia="en-AU"/>
        </w:rPr>
        <w:drawing>
          <wp:inline distT="0" distB="0" distL="0" distR="0" wp14:anchorId="46A7A87A" wp14:editId="3F2C4E59">
            <wp:extent cx="5995283" cy="1749287"/>
            <wp:effectExtent l="0" t="0" r="24765"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75EDF10C" w14:textId="748E6B61" w:rsidR="00AB71FA" w:rsidRDefault="00AB71FA" w:rsidP="00D11602">
      <w:r>
        <w:t>*Generally, this is equal to the present value of future cash flows.</w:t>
      </w:r>
    </w:p>
    <w:p w14:paraId="173FF2D8" w14:textId="2BD248A9" w:rsidR="00837B9A" w:rsidRPr="00D11602" w:rsidRDefault="00A13527" w:rsidP="00D11602">
      <w:pPr>
        <w:rPr>
          <w:b/>
        </w:rPr>
      </w:pPr>
      <w:r w:rsidRPr="00D11602">
        <w:rPr>
          <w:b/>
        </w:rPr>
        <w:t>Journal entries</w:t>
      </w:r>
      <w:r w:rsidR="009607DC" w:rsidRPr="00D11602">
        <w:rPr>
          <w:b/>
        </w:rPr>
        <w:t xml:space="preserve"> at initial recognition using method 1</w:t>
      </w:r>
    </w:p>
    <w:tbl>
      <w:tblPr>
        <w:tblStyle w:val="TableGrid"/>
        <w:tblW w:w="9639" w:type="dxa"/>
        <w:tblBorders>
          <w:top w:val="single" w:sz="4" w:space="0" w:color="983544" w:themeColor="accent1" w:themeShade="BF"/>
          <w:left w:val="single" w:sz="4" w:space="0" w:color="983544" w:themeColor="accent1" w:themeShade="BF"/>
          <w:bottom w:val="single" w:sz="4" w:space="0" w:color="983544" w:themeColor="accent1" w:themeShade="BF"/>
          <w:right w:val="single" w:sz="4" w:space="0" w:color="983544" w:themeColor="accent1" w:themeShade="BF"/>
          <w:insideH w:val="single" w:sz="4" w:space="0" w:color="983544" w:themeColor="accent1" w:themeShade="BF"/>
          <w:insideV w:val="single" w:sz="4" w:space="0" w:color="983544" w:themeColor="accent1" w:themeShade="BF"/>
        </w:tblBorders>
        <w:tblLook w:val="04A0" w:firstRow="1" w:lastRow="0" w:firstColumn="1" w:lastColumn="0" w:noHBand="0" w:noVBand="1"/>
      </w:tblPr>
      <w:tblGrid>
        <w:gridCol w:w="592"/>
        <w:gridCol w:w="5504"/>
        <w:gridCol w:w="1134"/>
        <w:gridCol w:w="1027"/>
        <w:gridCol w:w="1382"/>
      </w:tblGrid>
      <w:tr w:rsidR="00472DF2" w14:paraId="21E27279" w14:textId="77777777" w:rsidTr="00D11602">
        <w:tc>
          <w:tcPr>
            <w:tcW w:w="9639" w:type="dxa"/>
            <w:gridSpan w:val="5"/>
            <w:tcBorders>
              <w:top w:val="nil"/>
              <w:left w:val="nil"/>
              <w:bottom w:val="single" w:sz="4" w:space="0" w:color="auto"/>
              <w:right w:val="nil"/>
            </w:tcBorders>
            <w:shd w:val="clear" w:color="auto" w:fill="D9D9D9" w:themeFill="background2" w:themeFillShade="D9"/>
          </w:tcPr>
          <w:p w14:paraId="1A35ED6F" w14:textId="76E62C44" w:rsidR="00472DF2" w:rsidRPr="00D11602" w:rsidRDefault="00472DF2" w:rsidP="009476E1">
            <w:pPr>
              <w:rPr>
                <w:rFonts w:eastAsiaTheme="majorEastAsia" w:cstheme="majorBidi"/>
                <w:b/>
                <w:bCs/>
                <w:i/>
                <w:kern w:val="32"/>
              </w:rPr>
            </w:pPr>
            <w:r w:rsidRPr="00D11602">
              <w:rPr>
                <w:rFonts w:eastAsiaTheme="majorEastAsia" w:cstheme="majorBidi"/>
                <w:bCs/>
                <w:i/>
                <w:kern w:val="32"/>
              </w:rPr>
              <w:t xml:space="preserve">Journal to </w:t>
            </w:r>
            <w:r w:rsidRPr="00D11602">
              <w:rPr>
                <w:i/>
                <w:color w:val="000000"/>
                <w:lang w:eastAsia="en-AU"/>
              </w:rPr>
              <w:t xml:space="preserve">record </w:t>
            </w:r>
            <w:r w:rsidR="000622BE">
              <w:rPr>
                <w:i/>
                <w:color w:val="000000"/>
                <w:lang w:eastAsia="en-AU"/>
              </w:rPr>
              <w:t>issuance</w:t>
            </w:r>
            <w:r w:rsidR="000622BE" w:rsidRPr="00E646B4">
              <w:rPr>
                <w:i/>
                <w:color w:val="000000"/>
                <w:lang w:eastAsia="en-AU"/>
              </w:rPr>
              <w:t xml:space="preserve"> </w:t>
            </w:r>
            <w:r w:rsidRPr="00E646B4">
              <w:rPr>
                <w:i/>
                <w:color w:val="000000"/>
                <w:lang w:eastAsia="en-AU"/>
              </w:rPr>
              <w:t xml:space="preserve">of the </w:t>
            </w:r>
            <w:r w:rsidRPr="00D11602">
              <w:rPr>
                <w:i/>
                <w:color w:val="000000"/>
                <w:lang w:eastAsia="en-AU"/>
              </w:rPr>
              <w:t xml:space="preserve">advance </w:t>
            </w:r>
            <w:r w:rsidRPr="00E646B4">
              <w:rPr>
                <w:i/>
                <w:color w:val="000000"/>
                <w:lang w:eastAsia="en-AU"/>
              </w:rPr>
              <w:t>(cash component) - initial recognition</w:t>
            </w:r>
            <w:r w:rsidRPr="00D11602">
              <w:rPr>
                <w:rFonts w:eastAsiaTheme="majorEastAsia" w:cstheme="majorBidi"/>
                <w:bCs/>
                <w:i/>
                <w:kern w:val="32"/>
              </w:rPr>
              <w:t>:</w:t>
            </w:r>
          </w:p>
        </w:tc>
      </w:tr>
      <w:tr w:rsidR="00472DF2" w14:paraId="707031D5" w14:textId="77777777" w:rsidTr="00D11602">
        <w:tc>
          <w:tcPr>
            <w:tcW w:w="592" w:type="dxa"/>
            <w:tcBorders>
              <w:top w:val="single" w:sz="4" w:space="0" w:color="auto"/>
              <w:left w:val="nil"/>
              <w:bottom w:val="nil"/>
              <w:right w:val="nil"/>
            </w:tcBorders>
          </w:tcPr>
          <w:p w14:paraId="074E59D0" w14:textId="77777777" w:rsidR="00472DF2" w:rsidRDefault="00472DF2" w:rsidP="0006163E">
            <w:pPr>
              <w:ind w:right="-108"/>
              <w:rPr>
                <w:rFonts w:eastAsiaTheme="majorEastAsia" w:cstheme="majorBidi"/>
                <w:bCs/>
                <w:kern w:val="32"/>
              </w:rPr>
            </w:pPr>
            <w:r>
              <w:rPr>
                <w:rFonts w:eastAsiaTheme="majorEastAsia" w:cstheme="majorBidi"/>
                <w:bCs/>
                <w:kern w:val="32"/>
              </w:rPr>
              <w:t>DR</w:t>
            </w:r>
          </w:p>
        </w:tc>
        <w:tc>
          <w:tcPr>
            <w:tcW w:w="5504" w:type="dxa"/>
            <w:tcBorders>
              <w:top w:val="single" w:sz="4" w:space="0" w:color="auto"/>
              <w:left w:val="nil"/>
              <w:bottom w:val="nil"/>
              <w:right w:val="nil"/>
            </w:tcBorders>
            <w:vAlign w:val="center"/>
          </w:tcPr>
          <w:p w14:paraId="63D82979" w14:textId="75FE6721" w:rsidR="00472DF2" w:rsidRDefault="00472DF2" w:rsidP="0006163E">
            <w:pPr>
              <w:ind w:right="-108"/>
              <w:rPr>
                <w:rFonts w:eastAsiaTheme="majorEastAsia" w:cstheme="majorBidi"/>
                <w:bCs/>
                <w:kern w:val="32"/>
              </w:rPr>
            </w:pPr>
            <w:r w:rsidRPr="00830428">
              <w:t>Advance</w:t>
            </w:r>
            <w:r w:rsidR="00CE33A8">
              <w:t>s</w:t>
            </w:r>
            <w:r w:rsidRPr="00830428">
              <w:t xml:space="preserve"> paid (817110 or 834110)</w:t>
            </w:r>
          </w:p>
        </w:tc>
        <w:tc>
          <w:tcPr>
            <w:tcW w:w="1134" w:type="dxa"/>
            <w:tcBorders>
              <w:top w:val="single" w:sz="4" w:space="0" w:color="auto"/>
              <w:left w:val="nil"/>
              <w:bottom w:val="nil"/>
              <w:right w:val="nil"/>
            </w:tcBorders>
            <w:vAlign w:val="center"/>
          </w:tcPr>
          <w:p w14:paraId="76BBE789" w14:textId="77777777" w:rsidR="00472DF2" w:rsidRDefault="00472DF2" w:rsidP="0006163E">
            <w:pPr>
              <w:jc w:val="right"/>
              <w:rPr>
                <w:rFonts w:eastAsiaTheme="majorEastAsia" w:cstheme="majorBidi"/>
                <w:bCs/>
                <w:kern w:val="32"/>
              </w:rPr>
            </w:pPr>
            <w:r>
              <w:t>$XXX</w:t>
            </w:r>
          </w:p>
        </w:tc>
        <w:tc>
          <w:tcPr>
            <w:tcW w:w="1027" w:type="dxa"/>
            <w:tcBorders>
              <w:top w:val="single" w:sz="4" w:space="0" w:color="auto"/>
              <w:left w:val="nil"/>
              <w:bottom w:val="nil"/>
              <w:right w:val="nil"/>
            </w:tcBorders>
            <w:vAlign w:val="center"/>
          </w:tcPr>
          <w:p w14:paraId="21AE7825" w14:textId="77777777" w:rsidR="00472DF2" w:rsidRDefault="00472DF2" w:rsidP="0006163E">
            <w:pPr>
              <w:jc w:val="right"/>
              <w:rPr>
                <w:rFonts w:eastAsiaTheme="majorEastAsia" w:cstheme="majorBidi"/>
                <w:bCs/>
                <w:kern w:val="32"/>
              </w:rPr>
            </w:pPr>
          </w:p>
        </w:tc>
        <w:tc>
          <w:tcPr>
            <w:tcW w:w="1382" w:type="dxa"/>
            <w:vMerge w:val="restart"/>
            <w:tcBorders>
              <w:top w:val="single" w:sz="4" w:space="0" w:color="auto"/>
              <w:left w:val="nil"/>
              <w:right w:val="nil"/>
            </w:tcBorders>
            <w:vAlign w:val="center"/>
          </w:tcPr>
          <w:p w14:paraId="3D43E335" w14:textId="77777777" w:rsidR="00472DF2" w:rsidRPr="0078214D" w:rsidRDefault="00472DF2" w:rsidP="00D11602">
            <w:pPr>
              <w:spacing w:after="0"/>
              <w:jc w:val="center"/>
              <w:rPr>
                <w:b/>
                <w:color w:val="0D5C8F" w:themeColor="accent2" w:themeShade="BF"/>
              </w:rPr>
            </w:pPr>
            <w:r w:rsidRPr="0078214D">
              <w:rPr>
                <w:b/>
                <w:color w:val="0D5C8F" w:themeColor="accent2" w:themeShade="BF"/>
              </w:rPr>
              <w:t>C</w:t>
            </w:r>
          </w:p>
        </w:tc>
      </w:tr>
      <w:tr w:rsidR="00472DF2" w14:paraId="04FEF298" w14:textId="77777777" w:rsidTr="0006163E">
        <w:tc>
          <w:tcPr>
            <w:tcW w:w="592" w:type="dxa"/>
            <w:tcBorders>
              <w:top w:val="nil"/>
              <w:left w:val="nil"/>
              <w:bottom w:val="single" w:sz="4" w:space="0" w:color="auto"/>
              <w:right w:val="nil"/>
            </w:tcBorders>
            <w:vAlign w:val="center"/>
          </w:tcPr>
          <w:p w14:paraId="1B34A075" w14:textId="77777777" w:rsidR="00472DF2" w:rsidRDefault="00472DF2" w:rsidP="0006163E">
            <w:pPr>
              <w:rPr>
                <w:rFonts w:eastAsiaTheme="majorEastAsia" w:cstheme="majorBidi"/>
                <w:bCs/>
                <w:kern w:val="32"/>
              </w:rPr>
            </w:pPr>
            <w:r>
              <w:rPr>
                <w:rFonts w:eastAsiaTheme="majorEastAsia" w:cstheme="majorBidi"/>
                <w:bCs/>
                <w:kern w:val="32"/>
              </w:rPr>
              <w:t>CR</w:t>
            </w:r>
          </w:p>
        </w:tc>
        <w:tc>
          <w:tcPr>
            <w:tcW w:w="5504" w:type="dxa"/>
            <w:tcBorders>
              <w:top w:val="nil"/>
              <w:left w:val="nil"/>
              <w:bottom w:val="single" w:sz="4" w:space="0" w:color="auto"/>
              <w:right w:val="nil"/>
            </w:tcBorders>
            <w:vAlign w:val="center"/>
          </w:tcPr>
          <w:p w14:paraId="4CFC6785" w14:textId="77777777" w:rsidR="00472DF2" w:rsidRDefault="00472DF2" w:rsidP="0006163E">
            <w:pPr>
              <w:rPr>
                <w:rFonts w:eastAsiaTheme="majorEastAsia" w:cstheme="majorBidi"/>
                <w:bCs/>
                <w:kern w:val="32"/>
              </w:rPr>
            </w:pPr>
            <w:r w:rsidRPr="00D57D87">
              <w:t>Cash at bank</w:t>
            </w:r>
            <w:r>
              <w:t xml:space="preserve"> (811100)</w:t>
            </w:r>
          </w:p>
        </w:tc>
        <w:tc>
          <w:tcPr>
            <w:tcW w:w="1134" w:type="dxa"/>
            <w:tcBorders>
              <w:top w:val="nil"/>
              <w:left w:val="nil"/>
              <w:bottom w:val="single" w:sz="4" w:space="0" w:color="auto"/>
              <w:right w:val="nil"/>
            </w:tcBorders>
            <w:vAlign w:val="center"/>
          </w:tcPr>
          <w:p w14:paraId="0A1C29F1" w14:textId="77777777" w:rsidR="00472DF2" w:rsidRDefault="00472DF2" w:rsidP="0006163E">
            <w:pPr>
              <w:jc w:val="right"/>
              <w:rPr>
                <w:rFonts w:eastAsiaTheme="majorEastAsia" w:cstheme="majorBidi"/>
                <w:bCs/>
                <w:kern w:val="32"/>
              </w:rPr>
            </w:pPr>
          </w:p>
        </w:tc>
        <w:tc>
          <w:tcPr>
            <w:tcW w:w="1027" w:type="dxa"/>
            <w:tcBorders>
              <w:top w:val="nil"/>
              <w:left w:val="nil"/>
              <w:bottom w:val="single" w:sz="4" w:space="0" w:color="auto"/>
              <w:right w:val="nil"/>
            </w:tcBorders>
            <w:vAlign w:val="center"/>
          </w:tcPr>
          <w:p w14:paraId="7581C71B" w14:textId="77777777" w:rsidR="00472DF2" w:rsidRDefault="00472DF2" w:rsidP="0006163E">
            <w:pPr>
              <w:jc w:val="right"/>
              <w:rPr>
                <w:rFonts w:eastAsiaTheme="majorEastAsia" w:cstheme="majorBidi"/>
                <w:bCs/>
                <w:kern w:val="32"/>
              </w:rPr>
            </w:pPr>
            <w:r>
              <w:t>$XXX</w:t>
            </w:r>
          </w:p>
        </w:tc>
        <w:tc>
          <w:tcPr>
            <w:tcW w:w="1382" w:type="dxa"/>
            <w:vMerge/>
            <w:tcBorders>
              <w:left w:val="nil"/>
              <w:bottom w:val="single" w:sz="4" w:space="0" w:color="auto"/>
              <w:right w:val="nil"/>
            </w:tcBorders>
          </w:tcPr>
          <w:p w14:paraId="0EC05EBB" w14:textId="5BB0CBC0" w:rsidR="00472DF2" w:rsidRDefault="00472DF2" w:rsidP="0006163E">
            <w:pPr>
              <w:jc w:val="right"/>
            </w:pPr>
          </w:p>
        </w:tc>
      </w:tr>
    </w:tbl>
    <w:p w14:paraId="3D3A4054" w14:textId="766335D7" w:rsidR="001A68D4" w:rsidRDefault="001A68D4" w:rsidP="00D11602"/>
    <w:tbl>
      <w:tblPr>
        <w:tblStyle w:val="TableGrid"/>
        <w:tblW w:w="9639" w:type="dxa"/>
        <w:tblBorders>
          <w:top w:val="single" w:sz="4" w:space="0" w:color="983544" w:themeColor="accent1" w:themeShade="BF"/>
          <w:left w:val="single" w:sz="4" w:space="0" w:color="983544" w:themeColor="accent1" w:themeShade="BF"/>
          <w:bottom w:val="single" w:sz="4" w:space="0" w:color="983544" w:themeColor="accent1" w:themeShade="BF"/>
          <w:right w:val="single" w:sz="4" w:space="0" w:color="983544" w:themeColor="accent1" w:themeShade="BF"/>
          <w:insideH w:val="single" w:sz="4" w:space="0" w:color="983544" w:themeColor="accent1" w:themeShade="BF"/>
          <w:insideV w:val="single" w:sz="4" w:space="0" w:color="983544" w:themeColor="accent1" w:themeShade="BF"/>
        </w:tblBorders>
        <w:tblLayout w:type="fixed"/>
        <w:tblLook w:val="04A0" w:firstRow="1" w:lastRow="0" w:firstColumn="1" w:lastColumn="0" w:noHBand="0" w:noVBand="1"/>
      </w:tblPr>
      <w:tblGrid>
        <w:gridCol w:w="592"/>
        <w:gridCol w:w="5645"/>
        <w:gridCol w:w="1134"/>
        <w:gridCol w:w="1027"/>
        <w:gridCol w:w="1241"/>
      </w:tblGrid>
      <w:tr w:rsidR="00472DF2" w14:paraId="2757AF73" w14:textId="77777777" w:rsidTr="00D11602">
        <w:tc>
          <w:tcPr>
            <w:tcW w:w="9639" w:type="dxa"/>
            <w:gridSpan w:val="5"/>
            <w:tcBorders>
              <w:top w:val="nil"/>
              <w:left w:val="nil"/>
              <w:bottom w:val="single" w:sz="4" w:space="0" w:color="auto"/>
              <w:right w:val="nil"/>
            </w:tcBorders>
            <w:shd w:val="clear" w:color="auto" w:fill="D9D9D9" w:themeFill="background2" w:themeFillShade="D9"/>
          </w:tcPr>
          <w:p w14:paraId="49A057DE" w14:textId="0D1C0A4E" w:rsidR="00472DF2" w:rsidRPr="00D11602" w:rsidRDefault="00472DF2">
            <w:pPr>
              <w:rPr>
                <w:rFonts w:eastAsiaTheme="majorEastAsia" w:cstheme="majorBidi"/>
                <w:b/>
                <w:bCs/>
                <w:i/>
                <w:kern w:val="32"/>
              </w:rPr>
            </w:pPr>
            <w:r w:rsidRPr="00D11602">
              <w:rPr>
                <w:rFonts w:eastAsiaTheme="majorEastAsia" w:cstheme="majorBidi"/>
                <w:bCs/>
                <w:i/>
                <w:kern w:val="32"/>
              </w:rPr>
              <w:t xml:space="preserve">Journal to </w:t>
            </w:r>
            <w:r w:rsidRPr="00D11602">
              <w:rPr>
                <w:i/>
                <w:color w:val="000000"/>
                <w:lang w:eastAsia="en-AU"/>
              </w:rPr>
              <w:t xml:space="preserve">record </w:t>
            </w:r>
            <w:r w:rsidRPr="00E646B4">
              <w:rPr>
                <w:i/>
                <w:color w:val="000000"/>
                <w:lang w:eastAsia="en-AU"/>
              </w:rPr>
              <w:t xml:space="preserve">concessional discount portion of the </w:t>
            </w:r>
            <w:r w:rsidR="004E602B">
              <w:rPr>
                <w:i/>
                <w:color w:val="000000"/>
                <w:lang w:eastAsia="en-AU"/>
              </w:rPr>
              <w:t>advance</w:t>
            </w:r>
            <w:r w:rsidRPr="00E646B4">
              <w:rPr>
                <w:i/>
                <w:color w:val="000000"/>
                <w:lang w:eastAsia="en-AU"/>
              </w:rPr>
              <w:t xml:space="preserve"> (non-cash component) and recognise discount portion in profit or loss - initial recognition</w:t>
            </w:r>
            <w:r w:rsidRPr="00D11602">
              <w:rPr>
                <w:rFonts w:eastAsiaTheme="majorEastAsia" w:cstheme="majorBidi"/>
                <w:bCs/>
                <w:i/>
                <w:kern w:val="32"/>
              </w:rPr>
              <w:t>:</w:t>
            </w:r>
          </w:p>
        </w:tc>
      </w:tr>
      <w:tr w:rsidR="00472DF2" w14:paraId="1C4C1D71" w14:textId="77777777" w:rsidTr="00D11602">
        <w:tc>
          <w:tcPr>
            <w:tcW w:w="592" w:type="dxa"/>
            <w:tcBorders>
              <w:top w:val="single" w:sz="4" w:space="0" w:color="auto"/>
              <w:left w:val="nil"/>
              <w:bottom w:val="nil"/>
              <w:right w:val="nil"/>
            </w:tcBorders>
          </w:tcPr>
          <w:p w14:paraId="69F29EE0" w14:textId="77777777" w:rsidR="00472DF2" w:rsidRDefault="00472DF2" w:rsidP="0006163E">
            <w:pPr>
              <w:ind w:right="-108"/>
              <w:rPr>
                <w:rFonts w:eastAsiaTheme="majorEastAsia" w:cstheme="majorBidi"/>
                <w:bCs/>
                <w:kern w:val="32"/>
              </w:rPr>
            </w:pPr>
            <w:r>
              <w:rPr>
                <w:rFonts w:eastAsiaTheme="majorEastAsia" w:cstheme="majorBidi"/>
                <w:bCs/>
                <w:kern w:val="32"/>
              </w:rPr>
              <w:t>DR</w:t>
            </w:r>
          </w:p>
        </w:tc>
        <w:tc>
          <w:tcPr>
            <w:tcW w:w="5645" w:type="dxa"/>
            <w:tcBorders>
              <w:top w:val="single" w:sz="4" w:space="0" w:color="auto"/>
              <w:left w:val="nil"/>
              <w:bottom w:val="nil"/>
              <w:right w:val="nil"/>
            </w:tcBorders>
            <w:vAlign w:val="center"/>
          </w:tcPr>
          <w:p w14:paraId="1BC5D7E3" w14:textId="28B54244" w:rsidR="00472DF2" w:rsidRDefault="00472DF2" w:rsidP="0006163E">
            <w:pPr>
              <w:ind w:right="-108"/>
              <w:rPr>
                <w:rFonts w:eastAsiaTheme="majorEastAsia" w:cstheme="majorBidi"/>
                <w:bCs/>
                <w:kern w:val="32"/>
              </w:rPr>
            </w:pPr>
            <w:r w:rsidRPr="00830428">
              <w:t>Concessional discount expense (413400)</w:t>
            </w:r>
          </w:p>
        </w:tc>
        <w:tc>
          <w:tcPr>
            <w:tcW w:w="1134" w:type="dxa"/>
            <w:tcBorders>
              <w:top w:val="single" w:sz="4" w:space="0" w:color="auto"/>
              <w:left w:val="nil"/>
              <w:bottom w:val="nil"/>
              <w:right w:val="nil"/>
            </w:tcBorders>
            <w:vAlign w:val="center"/>
          </w:tcPr>
          <w:p w14:paraId="0FF7D125" w14:textId="77777777" w:rsidR="00472DF2" w:rsidRDefault="00472DF2" w:rsidP="0006163E">
            <w:pPr>
              <w:jc w:val="right"/>
              <w:rPr>
                <w:rFonts w:eastAsiaTheme="majorEastAsia" w:cstheme="majorBidi"/>
                <w:bCs/>
                <w:kern w:val="32"/>
              </w:rPr>
            </w:pPr>
            <w:r>
              <w:t>$XXX</w:t>
            </w:r>
          </w:p>
        </w:tc>
        <w:tc>
          <w:tcPr>
            <w:tcW w:w="1027" w:type="dxa"/>
            <w:tcBorders>
              <w:top w:val="single" w:sz="4" w:space="0" w:color="auto"/>
              <w:left w:val="nil"/>
              <w:bottom w:val="nil"/>
              <w:right w:val="nil"/>
            </w:tcBorders>
            <w:vAlign w:val="center"/>
          </w:tcPr>
          <w:p w14:paraId="311F3C54" w14:textId="77777777" w:rsidR="00472DF2" w:rsidRDefault="00472DF2" w:rsidP="0006163E">
            <w:pPr>
              <w:jc w:val="right"/>
              <w:rPr>
                <w:rFonts w:eastAsiaTheme="majorEastAsia" w:cstheme="majorBidi"/>
                <w:bCs/>
                <w:kern w:val="32"/>
              </w:rPr>
            </w:pPr>
          </w:p>
        </w:tc>
        <w:tc>
          <w:tcPr>
            <w:tcW w:w="1241" w:type="dxa"/>
            <w:vMerge w:val="restart"/>
            <w:tcBorders>
              <w:top w:val="single" w:sz="4" w:space="0" w:color="auto"/>
              <w:left w:val="nil"/>
              <w:right w:val="nil"/>
            </w:tcBorders>
            <w:vAlign w:val="center"/>
          </w:tcPr>
          <w:p w14:paraId="165A2BB9" w14:textId="47DF4E11" w:rsidR="00472DF2" w:rsidRPr="0078214D" w:rsidRDefault="00472DF2" w:rsidP="0006163E">
            <w:pPr>
              <w:spacing w:after="0"/>
              <w:jc w:val="center"/>
              <w:rPr>
                <w:b/>
                <w:color w:val="0D5C8F" w:themeColor="accent2" w:themeShade="BF"/>
              </w:rPr>
            </w:pPr>
            <w:r>
              <w:rPr>
                <w:b/>
                <w:color w:val="0D5C8F" w:themeColor="accent2" w:themeShade="BF"/>
              </w:rPr>
              <w:t>E</w:t>
            </w:r>
          </w:p>
        </w:tc>
      </w:tr>
      <w:tr w:rsidR="00472DF2" w14:paraId="1F25AAD6" w14:textId="77777777" w:rsidTr="00D11602">
        <w:tc>
          <w:tcPr>
            <w:tcW w:w="592" w:type="dxa"/>
            <w:tcBorders>
              <w:top w:val="nil"/>
              <w:left w:val="nil"/>
              <w:bottom w:val="single" w:sz="4" w:space="0" w:color="auto"/>
              <w:right w:val="nil"/>
            </w:tcBorders>
            <w:vAlign w:val="center"/>
          </w:tcPr>
          <w:p w14:paraId="2F124B99" w14:textId="77777777" w:rsidR="00472DF2" w:rsidRDefault="00472DF2" w:rsidP="0006163E">
            <w:pPr>
              <w:rPr>
                <w:rFonts w:eastAsiaTheme="majorEastAsia" w:cstheme="majorBidi"/>
                <w:bCs/>
                <w:kern w:val="32"/>
              </w:rPr>
            </w:pPr>
            <w:r>
              <w:rPr>
                <w:rFonts w:eastAsiaTheme="majorEastAsia" w:cstheme="majorBidi"/>
                <w:bCs/>
                <w:kern w:val="32"/>
              </w:rPr>
              <w:t>CR</w:t>
            </w:r>
          </w:p>
        </w:tc>
        <w:tc>
          <w:tcPr>
            <w:tcW w:w="5645" w:type="dxa"/>
            <w:tcBorders>
              <w:top w:val="nil"/>
              <w:left w:val="nil"/>
              <w:bottom w:val="single" w:sz="4" w:space="0" w:color="auto"/>
              <w:right w:val="nil"/>
            </w:tcBorders>
            <w:vAlign w:val="center"/>
          </w:tcPr>
          <w:p w14:paraId="6BEAF45C" w14:textId="57489263" w:rsidR="00472DF2" w:rsidRDefault="00472DF2" w:rsidP="0006163E">
            <w:pPr>
              <w:rPr>
                <w:rFonts w:eastAsiaTheme="majorEastAsia" w:cstheme="majorBidi"/>
                <w:bCs/>
                <w:kern w:val="32"/>
              </w:rPr>
            </w:pPr>
            <w:r>
              <w:t>Advances – increment/decrement (817160 or 834160)</w:t>
            </w:r>
          </w:p>
        </w:tc>
        <w:tc>
          <w:tcPr>
            <w:tcW w:w="1134" w:type="dxa"/>
            <w:tcBorders>
              <w:top w:val="nil"/>
              <w:left w:val="nil"/>
              <w:bottom w:val="single" w:sz="4" w:space="0" w:color="auto"/>
              <w:right w:val="nil"/>
            </w:tcBorders>
            <w:vAlign w:val="center"/>
          </w:tcPr>
          <w:p w14:paraId="2FAD6E13" w14:textId="77777777" w:rsidR="00472DF2" w:rsidRDefault="00472DF2" w:rsidP="0006163E">
            <w:pPr>
              <w:jc w:val="right"/>
              <w:rPr>
                <w:rFonts w:eastAsiaTheme="majorEastAsia" w:cstheme="majorBidi"/>
                <w:bCs/>
                <w:kern w:val="32"/>
              </w:rPr>
            </w:pPr>
          </w:p>
        </w:tc>
        <w:tc>
          <w:tcPr>
            <w:tcW w:w="1027" w:type="dxa"/>
            <w:tcBorders>
              <w:top w:val="nil"/>
              <w:left w:val="nil"/>
              <w:bottom w:val="single" w:sz="4" w:space="0" w:color="auto"/>
              <w:right w:val="nil"/>
            </w:tcBorders>
            <w:vAlign w:val="center"/>
          </w:tcPr>
          <w:p w14:paraId="2B64A419" w14:textId="77777777" w:rsidR="00472DF2" w:rsidRDefault="00472DF2" w:rsidP="0006163E">
            <w:pPr>
              <w:jc w:val="right"/>
              <w:rPr>
                <w:rFonts w:eastAsiaTheme="majorEastAsia" w:cstheme="majorBidi"/>
                <w:bCs/>
                <w:kern w:val="32"/>
              </w:rPr>
            </w:pPr>
            <w:r>
              <w:t>$XXX</w:t>
            </w:r>
          </w:p>
        </w:tc>
        <w:tc>
          <w:tcPr>
            <w:tcW w:w="1241" w:type="dxa"/>
            <w:vMerge/>
            <w:tcBorders>
              <w:left w:val="nil"/>
              <w:bottom w:val="single" w:sz="4" w:space="0" w:color="auto"/>
              <w:right w:val="nil"/>
            </w:tcBorders>
          </w:tcPr>
          <w:p w14:paraId="4EF81AB7" w14:textId="77777777" w:rsidR="00472DF2" w:rsidRDefault="00472DF2" w:rsidP="0006163E">
            <w:pPr>
              <w:jc w:val="right"/>
            </w:pPr>
          </w:p>
        </w:tc>
      </w:tr>
    </w:tbl>
    <w:p w14:paraId="57157DF4" w14:textId="77777777" w:rsidR="00472DF2" w:rsidRDefault="00472DF2" w:rsidP="00D11602"/>
    <w:p w14:paraId="79A70AB3" w14:textId="124ACF58" w:rsidR="009607DC" w:rsidRPr="00D11602" w:rsidRDefault="009607DC" w:rsidP="009607DC">
      <w:pPr>
        <w:rPr>
          <w:b/>
        </w:rPr>
      </w:pPr>
      <w:r w:rsidRPr="00D11602">
        <w:rPr>
          <w:b/>
        </w:rPr>
        <w:t>Journal entries at initial recognition using method 2</w:t>
      </w:r>
    </w:p>
    <w:tbl>
      <w:tblPr>
        <w:tblStyle w:val="TableGrid"/>
        <w:tblW w:w="9639" w:type="dxa"/>
        <w:tblBorders>
          <w:top w:val="single" w:sz="4" w:space="0" w:color="983544" w:themeColor="accent1" w:themeShade="BF"/>
          <w:left w:val="single" w:sz="4" w:space="0" w:color="983544" w:themeColor="accent1" w:themeShade="BF"/>
          <w:bottom w:val="single" w:sz="4" w:space="0" w:color="983544" w:themeColor="accent1" w:themeShade="BF"/>
          <w:right w:val="single" w:sz="4" w:space="0" w:color="983544" w:themeColor="accent1" w:themeShade="BF"/>
          <w:insideH w:val="single" w:sz="4" w:space="0" w:color="983544" w:themeColor="accent1" w:themeShade="BF"/>
          <w:insideV w:val="single" w:sz="4" w:space="0" w:color="983544" w:themeColor="accent1" w:themeShade="BF"/>
        </w:tblBorders>
        <w:tblLook w:val="04A0" w:firstRow="1" w:lastRow="0" w:firstColumn="1" w:lastColumn="0" w:noHBand="0" w:noVBand="1"/>
      </w:tblPr>
      <w:tblGrid>
        <w:gridCol w:w="592"/>
        <w:gridCol w:w="5504"/>
        <w:gridCol w:w="1134"/>
        <w:gridCol w:w="1027"/>
        <w:gridCol w:w="1382"/>
      </w:tblGrid>
      <w:tr w:rsidR="0047223F" w14:paraId="066CC77B" w14:textId="77777777" w:rsidTr="00D11602">
        <w:tc>
          <w:tcPr>
            <w:tcW w:w="9639" w:type="dxa"/>
            <w:gridSpan w:val="5"/>
            <w:tcBorders>
              <w:top w:val="nil"/>
              <w:left w:val="nil"/>
              <w:bottom w:val="single" w:sz="4" w:space="0" w:color="auto"/>
              <w:right w:val="nil"/>
            </w:tcBorders>
            <w:shd w:val="clear" w:color="auto" w:fill="D9D9D9" w:themeFill="background2" w:themeFillShade="D9"/>
          </w:tcPr>
          <w:p w14:paraId="27947C2E" w14:textId="773D372B" w:rsidR="0047223F" w:rsidRPr="00D11602" w:rsidRDefault="0047223F" w:rsidP="009476E1">
            <w:pPr>
              <w:rPr>
                <w:rFonts w:eastAsiaTheme="majorEastAsia" w:cstheme="majorBidi"/>
                <w:b/>
                <w:bCs/>
                <w:i/>
                <w:kern w:val="32"/>
              </w:rPr>
            </w:pPr>
            <w:r w:rsidRPr="00D11602">
              <w:rPr>
                <w:rFonts w:eastAsiaTheme="majorEastAsia" w:cstheme="majorBidi"/>
                <w:bCs/>
                <w:i/>
                <w:kern w:val="32"/>
              </w:rPr>
              <w:t xml:space="preserve">Journal to </w:t>
            </w:r>
            <w:r w:rsidRPr="00D11602">
              <w:rPr>
                <w:i/>
                <w:color w:val="000000"/>
                <w:lang w:eastAsia="en-AU"/>
              </w:rPr>
              <w:t xml:space="preserve">record </w:t>
            </w:r>
            <w:r w:rsidR="008B0502">
              <w:rPr>
                <w:i/>
                <w:color w:val="000000"/>
                <w:lang w:eastAsia="en-AU"/>
              </w:rPr>
              <w:t>issuance</w:t>
            </w:r>
            <w:r w:rsidR="008B0502" w:rsidRPr="00D11602">
              <w:rPr>
                <w:i/>
                <w:color w:val="000000"/>
                <w:lang w:eastAsia="en-AU"/>
              </w:rPr>
              <w:t xml:space="preserve"> </w:t>
            </w:r>
            <w:r w:rsidRPr="00D11602">
              <w:rPr>
                <w:i/>
                <w:color w:val="000000"/>
                <w:lang w:eastAsia="en-AU"/>
              </w:rPr>
              <w:t>of the advance (cash component) - initial recognition</w:t>
            </w:r>
            <w:r w:rsidRPr="00D11602">
              <w:rPr>
                <w:rFonts w:eastAsiaTheme="majorEastAsia" w:cstheme="majorBidi"/>
                <w:bCs/>
                <w:i/>
                <w:kern w:val="32"/>
              </w:rPr>
              <w:t>:</w:t>
            </w:r>
          </w:p>
        </w:tc>
      </w:tr>
      <w:tr w:rsidR="0047223F" w14:paraId="11F9596D" w14:textId="77777777" w:rsidTr="0006163E">
        <w:tc>
          <w:tcPr>
            <w:tcW w:w="592" w:type="dxa"/>
            <w:tcBorders>
              <w:top w:val="single" w:sz="4" w:space="0" w:color="auto"/>
              <w:left w:val="nil"/>
              <w:bottom w:val="nil"/>
              <w:right w:val="nil"/>
            </w:tcBorders>
          </w:tcPr>
          <w:p w14:paraId="162D7A33" w14:textId="77777777" w:rsidR="0047223F" w:rsidRDefault="0047223F" w:rsidP="0006163E">
            <w:pPr>
              <w:ind w:right="-108"/>
              <w:rPr>
                <w:rFonts w:eastAsiaTheme="majorEastAsia" w:cstheme="majorBidi"/>
                <w:bCs/>
                <w:kern w:val="32"/>
              </w:rPr>
            </w:pPr>
            <w:r>
              <w:rPr>
                <w:rFonts w:eastAsiaTheme="majorEastAsia" w:cstheme="majorBidi"/>
                <w:bCs/>
                <w:kern w:val="32"/>
              </w:rPr>
              <w:t>DR</w:t>
            </w:r>
          </w:p>
        </w:tc>
        <w:tc>
          <w:tcPr>
            <w:tcW w:w="5504" w:type="dxa"/>
            <w:tcBorders>
              <w:top w:val="single" w:sz="4" w:space="0" w:color="auto"/>
              <w:left w:val="nil"/>
              <w:bottom w:val="nil"/>
              <w:right w:val="nil"/>
            </w:tcBorders>
            <w:vAlign w:val="center"/>
          </w:tcPr>
          <w:p w14:paraId="69B5B910" w14:textId="0AAE5A22" w:rsidR="0047223F" w:rsidRDefault="0047223F" w:rsidP="0006163E">
            <w:pPr>
              <w:ind w:right="-108"/>
              <w:rPr>
                <w:rFonts w:eastAsiaTheme="majorEastAsia" w:cstheme="majorBidi"/>
                <w:bCs/>
                <w:kern w:val="32"/>
              </w:rPr>
            </w:pPr>
            <w:r w:rsidRPr="00830428">
              <w:t>Advance</w:t>
            </w:r>
            <w:r w:rsidR="00CE33A8">
              <w:t>s</w:t>
            </w:r>
            <w:r w:rsidRPr="00830428">
              <w:t xml:space="preserve"> paid (817110 or 834110)</w:t>
            </w:r>
          </w:p>
        </w:tc>
        <w:tc>
          <w:tcPr>
            <w:tcW w:w="1134" w:type="dxa"/>
            <w:tcBorders>
              <w:top w:val="single" w:sz="4" w:space="0" w:color="auto"/>
              <w:left w:val="nil"/>
              <w:bottom w:val="nil"/>
              <w:right w:val="nil"/>
            </w:tcBorders>
            <w:vAlign w:val="center"/>
          </w:tcPr>
          <w:p w14:paraId="7B89800A" w14:textId="77777777" w:rsidR="0047223F" w:rsidRDefault="0047223F" w:rsidP="0006163E">
            <w:pPr>
              <w:jc w:val="right"/>
              <w:rPr>
                <w:rFonts w:eastAsiaTheme="majorEastAsia" w:cstheme="majorBidi"/>
                <w:bCs/>
                <w:kern w:val="32"/>
              </w:rPr>
            </w:pPr>
            <w:r>
              <w:t>$XXX</w:t>
            </w:r>
          </w:p>
        </w:tc>
        <w:tc>
          <w:tcPr>
            <w:tcW w:w="1027" w:type="dxa"/>
            <w:tcBorders>
              <w:top w:val="single" w:sz="4" w:space="0" w:color="auto"/>
              <w:left w:val="nil"/>
              <w:bottom w:val="nil"/>
              <w:right w:val="nil"/>
            </w:tcBorders>
            <w:vAlign w:val="center"/>
          </w:tcPr>
          <w:p w14:paraId="6501E8AE" w14:textId="77777777" w:rsidR="0047223F" w:rsidRDefault="0047223F" w:rsidP="0006163E">
            <w:pPr>
              <w:jc w:val="right"/>
              <w:rPr>
                <w:rFonts w:eastAsiaTheme="majorEastAsia" w:cstheme="majorBidi"/>
                <w:bCs/>
                <w:kern w:val="32"/>
              </w:rPr>
            </w:pPr>
          </w:p>
        </w:tc>
        <w:tc>
          <w:tcPr>
            <w:tcW w:w="1382" w:type="dxa"/>
            <w:vMerge w:val="restart"/>
            <w:tcBorders>
              <w:top w:val="single" w:sz="4" w:space="0" w:color="auto"/>
              <w:left w:val="nil"/>
              <w:right w:val="nil"/>
            </w:tcBorders>
            <w:vAlign w:val="center"/>
          </w:tcPr>
          <w:p w14:paraId="15484E87" w14:textId="77777777" w:rsidR="0047223F" w:rsidRPr="0078214D" w:rsidRDefault="0047223F" w:rsidP="0006163E">
            <w:pPr>
              <w:spacing w:after="0"/>
              <w:jc w:val="center"/>
              <w:rPr>
                <w:b/>
                <w:color w:val="0D5C8F" w:themeColor="accent2" w:themeShade="BF"/>
              </w:rPr>
            </w:pPr>
            <w:r w:rsidRPr="0078214D">
              <w:rPr>
                <w:b/>
                <w:color w:val="0D5C8F" w:themeColor="accent2" w:themeShade="BF"/>
              </w:rPr>
              <w:t>C</w:t>
            </w:r>
          </w:p>
        </w:tc>
      </w:tr>
      <w:tr w:rsidR="0047223F" w14:paraId="2D8D3454" w14:textId="77777777" w:rsidTr="0006163E">
        <w:tc>
          <w:tcPr>
            <w:tcW w:w="592" w:type="dxa"/>
            <w:tcBorders>
              <w:top w:val="nil"/>
              <w:left w:val="nil"/>
              <w:bottom w:val="single" w:sz="4" w:space="0" w:color="auto"/>
              <w:right w:val="nil"/>
            </w:tcBorders>
            <w:vAlign w:val="center"/>
          </w:tcPr>
          <w:p w14:paraId="25E86FE9" w14:textId="77777777" w:rsidR="0047223F" w:rsidRDefault="0047223F" w:rsidP="0006163E">
            <w:pPr>
              <w:rPr>
                <w:rFonts w:eastAsiaTheme="majorEastAsia" w:cstheme="majorBidi"/>
                <w:bCs/>
                <w:kern w:val="32"/>
              </w:rPr>
            </w:pPr>
            <w:r>
              <w:rPr>
                <w:rFonts w:eastAsiaTheme="majorEastAsia" w:cstheme="majorBidi"/>
                <w:bCs/>
                <w:kern w:val="32"/>
              </w:rPr>
              <w:t>CR</w:t>
            </w:r>
          </w:p>
        </w:tc>
        <w:tc>
          <w:tcPr>
            <w:tcW w:w="5504" w:type="dxa"/>
            <w:tcBorders>
              <w:top w:val="nil"/>
              <w:left w:val="nil"/>
              <w:bottom w:val="single" w:sz="4" w:space="0" w:color="auto"/>
              <w:right w:val="nil"/>
            </w:tcBorders>
            <w:vAlign w:val="center"/>
          </w:tcPr>
          <w:p w14:paraId="6119F1CB" w14:textId="77777777" w:rsidR="0047223F" w:rsidRDefault="0047223F" w:rsidP="0006163E">
            <w:pPr>
              <w:rPr>
                <w:rFonts w:eastAsiaTheme="majorEastAsia" w:cstheme="majorBidi"/>
                <w:bCs/>
                <w:kern w:val="32"/>
              </w:rPr>
            </w:pPr>
            <w:r w:rsidRPr="00D57D87">
              <w:t>Cash at bank</w:t>
            </w:r>
            <w:r>
              <w:t xml:space="preserve"> (811100)</w:t>
            </w:r>
          </w:p>
        </w:tc>
        <w:tc>
          <w:tcPr>
            <w:tcW w:w="1134" w:type="dxa"/>
            <w:tcBorders>
              <w:top w:val="nil"/>
              <w:left w:val="nil"/>
              <w:bottom w:val="single" w:sz="4" w:space="0" w:color="auto"/>
              <w:right w:val="nil"/>
            </w:tcBorders>
            <w:vAlign w:val="center"/>
          </w:tcPr>
          <w:p w14:paraId="3B5DE2C5" w14:textId="77777777" w:rsidR="0047223F" w:rsidRDefault="0047223F" w:rsidP="0006163E">
            <w:pPr>
              <w:jc w:val="right"/>
              <w:rPr>
                <w:rFonts w:eastAsiaTheme="majorEastAsia" w:cstheme="majorBidi"/>
                <w:bCs/>
                <w:kern w:val="32"/>
              </w:rPr>
            </w:pPr>
          </w:p>
        </w:tc>
        <w:tc>
          <w:tcPr>
            <w:tcW w:w="1027" w:type="dxa"/>
            <w:tcBorders>
              <w:top w:val="nil"/>
              <w:left w:val="nil"/>
              <w:bottom w:val="single" w:sz="4" w:space="0" w:color="auto"/>
              <w:right w:val="nil"/>
            </w:tcBorders>
            <w:vAlign w:val="center"/>
          </w:tcPr>
          <w:p w14:paraId="1BD17A3B" w14:textId="77777777" w:rsidR="0047223F" w:rsidRDefault="0047223F" w:rsidP="0006163E">
            <w:pPr>
              <w:jc w:val="right"/>
              <w:rPr>
                <w:rFonts w:eastAsiaTheme="majorEastAsia" w:cstheme="majorBidi"/>
                <w:bCs/>
                <w:kern w:val="32"/>
              </w:rPr>
            </w:pPr>
            <w:r>
              <w:t>$XXX</w:t>
            </w:r>
          </w:p>
        </w:tc>
        <w:tc>
          <w:tcPr>
            <w:tcW w:w="1382" w:type="dxa"/>
            <w:vMerge/>
            <w:tcBorders>
              <w:left w:val="nil"/>
              <w:bottom w:val="single" w:sz="4" w:space="0" w:color="auto"/>
              <w:right w:val="nil"/>
            </w:tcBorders>
          </w:tcPr>
          <w:p w14:paraId="4E4AFB08" w14:textId="77777777" w:rsidR="0047223F" w:rsidRDefault="0047223F" w:rsidP="0006163E">
            <w:pPr>
              <w:jc w:val="right"/>
            </w:pPr>
          </w:p>
        </w:tc>
      </w:tr>
    </w:tbl>
    <w:p w14:paraId="5DBEB8B6" w14:textId="5A026D3C" w:rsidR="0047223F" w:rsidRDefault="0047223F" w:rsidP="009607DC"/>
    <w:tbl>
      <w:tblPr>
        <w:tblStyle w:val="TableGrid"/>
        <w:tblW w:w="9639" w:type="dxa"/>
        <w:tblBorders>
          <w:top w:val="single" w:sz="4" w:space="0" w:color="983544" w:themeColor="accent1" w:themeShade="BF"/>
          <w:left w:val="single" w:sz="4" w:space="0" w:color="983544" w:themeColor="accent1" w:themeShade="BF"/>
          <w:bottom w:val="single" w:sz="4" w:space="0" w:color="983544" w:themeColor="accent1" w:themeShade="BF"/>
          <w:right w:val="single" w:sz="4" w:space="0" w:color="983544" w:themeColor="accent1" w:themeShade="BF"/>
          <w:insideH w:val="single" w:sz="4" w:space="0" w:color="983544" w:themeColor="accent1" w:themeShade="BF"/>
          <w:insideV w:val="single" w:sz="4" w:space="0" w:color="983544" w:themeColor="accent1" w:themeShade="BF"/>
        </w:tblBorders>
        <w:tblLayout w:type="fixed"/>
        <w:tblLook w:val="04A0" w:firstRow="1" w:lastRow="0" w:firstColumn="1" w:lastColumn="0" w:noHBand="0" w:noVBand="1"/>
      </w:tblPr>
      <w:tblGrid>
        <w:gridCol w:w="592"/>
        <w:gridCol w:w="5645"/>
        <w:gridCol w:w="1134"/>
        <w:gridCol w:w="1027"/>
        <w:gridCol w:w="1241"/>
      </w:tblGrid>
      <w:tr w:rsidR="0047223F" w14:paraId="4A902073" w14:textId="77777777" w:rsidTr="00D11602">
        <w:tc>
          <w:tcPr>
            <w:tcW w:w="9639" w:type="dxa"/>
            <w:gridSpan w:val="5"/>
            <w:tcBorders>
              <w:top w:val="nil"/>
              <w:left w:val="nil"/>
              <w:bottom w:val="single" w:sz="4" w:space="0" w:color="auto"/>
              <w:right w:val="nil"/>
            </w:tcBorders>
            <w:shd w:val="clear" w:color="auto" w:fill="D9D9D9" w:themeFill="background2" w:themeFillShade="D9"/>
          </w:tcPr>
          <w:p w14:paraId="1B5C9A17" w14:textId="421D99CC" w:rsidR="0047223F" w:rsidRPr="00D11602" w:rsidRDefault="0047223F">
            <w:pPr>
              <w:rPr>
                <w:rFonts w:eastAsiaTheme="majorEastAsia" w:cstheme="majorBidi"/>
                <w:b/>
                <w:bCs/>
                <w:i/>
                <w:kern w:val="32"/>
              </w:rPr>
            </w:pPr>
            <w:r w:rsidRPr="00D11602">
              <w:rPr>
                <w:rFonts w:eastAsiaTheme="majorEastAsia" w:cstheme="majorBidi"/>
                <w:bCs/>
                <w:i/>
                <w:kern w:val="32"/>
              </w:rPr>
              <w:t xml:space="preserve">Journal to </w:t>
            </w:r>
            <w:r w:rsidRPr="00D11602">
              <w:rPr>
                <w:i/>
                <w:color w:val="000000"/>
                <w:lang w:eastAsia="en-AU"/>
              </w:rPr>
              <w:t xml:space="preserve">record concessional discount portion of the </w:t>
            </w:r>
            <w:r w:rsidR="004E602B">
              <w:rPr>
                <w:i/>
                <w:color w:val="000000"/>
                <w:lang w:eastAsia="en-AU"/>
              </w:rPr>
              <w:t>advance</w:t>
            </w:r>
            <w:r w:rsidRPr="00D11602">
              <w:rPr>
                <w:i/>
                <w:color w:val="000000"/>
                <w:lang w:eastAsia="en-AU"/>
              </w:rPr>
              <w:t xml:space="preserve"> (non-cash component) and recognise </w:t>
            </w:r>
            <w:r w:rsidRPr="00E646B4">
              <w:rPr>
                <w:i/>
                <w:color w:val="000000"/>
                <w:lang w:eastAsia="en-AU"/>
              </w:rPr>
              <w:t>discount portion as deferred loss</w:t>
            </w:r>
            <w:r w:rsidRPr="00D11602">
              <w:rPr>
                <w:i/>
                <w:color w:val="000000"/>
                <w:lang w:eastAsia="en-AU"/>
              </w:rPr>
              <w:t xml:space="preserve"> - initial recognition</w:t>
            </w:r>
            <w:r w:rsidRPr="00D11602">
              <w:rPr>
                <w:rFonts w:eastAsiaTheme="majorEastAsia" w:cstheme="majorBidi"/>
                <w:bCs/>
                <w:i/>
                <w:kern w:val="32"/>
              </w:rPr>
              <w:t>:</w:t>
            </w:r>
          </w:p>
        </w:tc>
      </w:tr>
      <w:tr w:rsidR="0047223F" w14:paraId="6F437D8C" w14:textId="77777777" w:rsidTr="0006163E">
        <w:tc>
          <w:tcPr>
            <w:tcW w:w="592" w:type="dxa"/>
            <w:tcBorders>
              <w:top w:val="single" w:sz="4" w:space="0" w:color="auto"/>
              <w:left w:val="nil"/>
              <w:bottom w:val="nil"/>
              <w:right w:val="nil"/>
            </w:tcBorders>
          </w:tcPr>
          <w:p w14:paraId="1639A92E" w14:textId="77777777" w:rsidR="0047223F" w:rsidRDefault="0047223F" w:rsidP="0006163E">
            <w:pPr>
              <w:ind w:right="-108"/>
              <w:rPr>
                <w:rFonts w:eastAsiaTheme="majorEastAsia" w:cstheme="majorBidi"/>
                <w:bCs/>
                <w:kern w:val="32"/>
              </w:rPr>
            </w:pPr>
            <w:r>
              <w:rPr>
                <w:rFonts w:eastAsiaTheme="majorEastAsia" w:cstheme="majorBidi"/>
                <w:bCs/>
                <w:kern w:val="32"/>
              </w:rPr>
              <w:t>DR</w:t>
            </w:r>
          </w:p>
        </w:tc>
        <w:tc>
          <w:tcPr>
            <w:tcW w:w="5645" w:type="dxa"/>
            <w:tcBorders>
              <w:top w:val="single" w:sz="4" w:space="0" w:color="auto"/>
              <w:left w:val="nil"/>
              <w:bottom w:val="nil"/>
              <w:right w:val="nil"/>
            </w:tcBorders>
            <w:vAlign w:val="center"/>
          </w:tcPr>
          <w:p w14:paraId="3D1C158A" w14:textId="1C8627C9" w:rsidR="0047223F" w:rsidRDefault="0047223F" w:rsidP="009476E1">
            <w:pPr>
              <w:ind w:right="-108"/>
              <w:rPr>
                <w:rFonts w:eastAsiaTheme="majorEastAsia" w:cstheme="majorBidi"/>
                <w:bCs/>
                <w:kern w:val="32"/>
              </w:rPr>
            </w:pPr>
            <w:r w:rsidRPr="007C0011">
              <w:rPr>
                <w:color w:val="000000"/>
                <w:lang w:eastAsia="en-AU"/>
              </w:rPr>
              <w:t xml:space="preserve">Advances </w:t>
            </w:r>
            <w:r w:rsidR="00037A15">
              <w:rPr>
                <w:color w:val="000000"/>
                <w:lang w:eastAsia="en-AU"/>
              </w:rPr>
              <w:t>– deferred loss</w:t>
            </w:r>
            <w:r w:rsidRPr="007C0011">
              <w:t xml:space="preserve"> (</w:t>
            </w:r>
            <w:r w:rsidRPr="007C0011">
              <w:rPr>
                <w:color w:val="000000"/>
                <w:lang w:eastAsia="en-AU"/>
              </w:rPr>
              <w:t>8171</w:t>
            </w:r>
            <w:r w:rsidR="00037A15">
              <w:rPr>
                <w:color w:val="000000"/>
                <w:lang w:eastAsia="en-AU"/>
              </w:rPr>
              <w:t>7</w:t>
            </w:r>
            <w:r w:rsidRPr="007C0011">
              <w:rPr>
                <w:color w:val="000000"/>
                <w:lang w:eastAsia="en-AU"/>
              </w:rPr>
              <w:t>0 or 8341</w:t>
            </w:r>
            <w:r w:rsidR="00037A15">
              <w:rPr>
                <w:color w:val="000000"/>
                <w:lang w:eastAsia="en-AU"/>
              </w:rPr>
              <w:t>7</w:t>
            </w:r>
            <w:r w:rsidRPr="007C0011">
              <w:rPr>
                <w:color w:val="000000"/>
                <w:lang w:eastAsia="en-AU"/>
              </w:rPr>
              <w:t>0</w:t>
            </w:r>
            <w:r w:rsidRPr="007C0011">
              <w:t>)</w:t>
            </w:r>
          </w:p>
        </w:tc>
        <w:tc>
          <w:tcPr>
            <w:tcW w:w="1134" w:type="dxa"/>
            <w:tcBorders>
              <w:top w:val="single" w:sz="4" w:space="0" w:color="auto"/>
              <w:left w:val="nil"/>
              <w:bottom w:val="nil"/>
              <w:right w:val="nil"/>
            </w:tcBorders>
            <w:vAlign w:val="center"/>
          </w:tcPr>
          <w:p w14:paraId="79732213" w14:textId="77777777" w:rsidR="0047223F" w:rsidRDefault="0047223F" w:rsidP="0006163E">
            <w:pPr>
              <w:jc w:val="right"/>
              <w:rPr>
                <w:rFonts w:eastAsiaTheme="majorEastAsia" w:cstheme="majorBidi"/>
                <w:bCs/>
                <w:kern w:val="32"/>
              </w:rPr>
            </w:pPr>
            <w:r>
              <w:t>$XXX</w:t>
            </w:r>
          </w:p>
        </w:tc>
        <w:tc>
          <w:tcPr>
            <w:tcW w:w="1027" w:type="dxa"/>
            <w:tcBorders>
              <w:top w:val="single" w:sz="4" w:space="0" w:color="auto"/>
              <w:left w:val="nil"/>
              <w:bottom w:val="nil"/>
              <w:right w:val="nil"/>
            </w:tcBorders>
            <w:vAlign w:val="center"/>
          </w:tcPr>
          <w:p w14:paraId="50EF3607" w14:textId="77777777" w:rsidR="0047223F" w:rsidRDefault="0047223F" w:rsidP="0006163E">
            <w:pPr>
              <w:jc w:val="right"/>
              <w:rPr>
                <w:rFonts w:eastAsiaTheme="majorEastAsia" w:cstheme="majorBidi"/>
                <w:bCs/>
                <w:kern w:val="32"/>
              </w:rPr>
            </w:pPr>
          </w:p>
        </w:tc>
        <w:tc>
          <w:tcPr>
            <w:tcW w:w="1241" w:type="dxa"/>
            <w:vMerge w:val="restart"/>
            <w:tcBorders>
              <w:top w:val="single" w:sz="4" w:space="0" w:color="auto"/>
              <w:left w:val="nil"/>
              <w:right w:val="nil"/>
            </w:tcBorders>
            <w:vAlign w:val="center"/>
          </w:tcPr>
          <w:p w14:paraId="03F87F97" w14:textId="77777777" w:rsidR="0047223F" w:rsidRPr="0078214D" w:rsidRDefault="0047223F" w:rsidP="0006163E">
            <w:pPr>
              <w:spacing w:after="0"/>
              <w:jc w:val="center"/>
              <w:rPr>
                <w:b/>
                <w:color w:val="0D5C8F" w:themeColor="accent2" w:themeShade="BF"/>
              </w:rPr>
            </w:pPr>
            <w:r>
              <w:rPr>
                <w:b/>
                <w:color w:val="0D5C8F" w:themeColor="accent2" w:themeShade="BF"/>
              </w:rPr>
              <w:t>E</w:t>
            </w:r>
          </w:p>
        </w:tc>
      </w:tr>
      <w:tr w:rsidR="0047223F" w14:paraId="03E2E3BD" w14:textId="77777777" w:rsidTr="0006163E">
        <w:tc>
          <w:tcPr>
            <w:tcW w:w="592" w:type="dxa"/>
            <w:tcBorders>
              <w:top w:val="nil"/>
              <w:left w:val="nil"/>
              <w:bottom w:val="single" w:sz="4" w:space="0" w:color="auto"/>
              <w:right w:val="nil"/>
            </w:tcBorders>
            <w:vAlign w:val="center"/>
          </w:tcPr>
          <w:p w14:paraId="0B345ED2" w14:textId="77777777" w:rsidR="0047223F" w:rsidRDefault="0047223F" w:rsidP="0006163E">
            <w:pPr>
              <w:rPr>
                <w:rFonts w:eastAsiaTheme="majorEastAsia" w:cstheme="majorBidi"/>
                <w:bCs/>
                <w:kern w:val="32"/>
              </w:rPr>
            </w:pPr>
            <w:r>
              <w:rPr>
                <w:rFonts w:eastAsiaTheme="majorEastAsia" w:cstheme="majorBidi"/>
                <w:bCs/>
                <w:kern w:val="32"/>
              </w:rPr>
              <w:t>CR</w:t>
            </w:r>
          </w:p>
        </w:tc>
        <w:tc>
          <w:tcPr>
            <w:tcW w:w="5645" w:type="dxa"/>
            <w:tcBorders>
              <w:top w:val="nil"/>
              <w:left w:val="nil"/>
              <w:bottom w:val="single" w:sz="4" w:space="0" w:color="auto"/>
              <w:right w:val="nil"/>
            </w:tcBorders>
            <w:vAlign w:val="center"/>
          </w:tcPr>
          <w:p w14:paraId="7326549C" w14:textId="77777777" w:rsidR="0047223F" w:rsidRDefault="0047223F" w:rsidP="0006163E">
            <w:pPr>
              <w:rPr>
                <w:rFonts w:eastAsiaTheme="majorEastAsia" w:cstheme="majorBidi"/>
                <w:bCs/>
                <w:kern w:val="32"/>
              </w:rPr>
            </w:pPr>
            <w:r>
              <w:t>Advances – increment/decrement (817160 or 834160)</w:t>
            </w:r>
          </w:p>
        </w:tc>
        <w:tc>
          <w:tcPr>
            <w:tcW w:w="1134" w:type="dxa"/>
            <w:tcBorders>
              <w:top w:val="nil"/>
              <w:left w:val="nil"/>
              <w:bottom w:val="single" w:sz="4" w:space="0" w:color="auto"/>
              <w:right w:val="nil"/>
            </w:tcBorders>
            <w:vAlign w:val="center"/>
          </w:tcPr>
          <w:p w14:paraId="2088D8F6" w14:textId="77777777" w:rsidR="0047223F" w:rsidRDefault="0047223F" w:rsidP="0006163E">
            <w:pPr>
              <w:jc w:val="right"/>
              <w:rPr>
                <w:rFonts w:eastAsiaTheme="majorEastAsia" w:cstheme="majorBidi"/>
                <w:bCs/>
                <w:kern w:val="32"/>
              </w:rPr>
            </w:pPr>
          </w:p>
        </w:tc>
        <w:tc>
          <w:tcPr>
            <w:tcW w:w="1027" w:type="dxa"/>
            <w:tcBorders>
              <w:top w:val="nil"/>
              <w:left w:val="nil"/>
              <w:bottom w:val="single" w:sz="4" w:space="0" w:color="auto"/>
              <w:right w:val="nil"/>
            </w:tcBorders>
            <w:vAlign w:val="center"/>
          </w:tcPr>
          <w:p w14:paraId="3CF82B9C" w14:textId="77777777" w:rsidR="0047223F" w:rsidRDefault="0047223F" w:rsidP="0006163E">
            <w:pPr>
              <w:jc w:val="right"/>
              <w:rPr>
                <w:rFonts w:eastAsiaTheme="majorEastAsia" w:cstheme="majorBidi"/>
                <w:bCs/>
                <w:kern w:val="32"/>
              </w:rPr>
            </w:pPr>
            <w:r>
              <w:t>$XXX</w:t>
            </w:r>
          </w:p>
        </w:tc>
        <w:tc>
          <w:tcPr>
            <w:tcW w:w="1241" w:type="dxa"/>
            <w:vMerge/>
            <w:tcBorders>
              <w:left w:val="nil"/>
              <w:bottom w:val="single" w:sz="4" w:space="0" w:color="auto"/>
              <w:right w:val="nil"/>
            </w:tcBorders>
          </w:tcPr>
          <w:p w14:paraId="17ADDC23" w14:textId="77777777" w:rsidR="0047223F" w:rsidRDefault="0047223F" w:rsidP="0006163E">
            <w:pPr>
              <w:jc w:val="right"/>
            </w:pPr>
          </w:p>
        </w:tc>
      </w:tr>
    </w:tbl>
    <w:p w14:paraId="5D08D703" w14:textId="77777777" w:rsidR="006B27E1" w:rsidRPr="00E646B4" w:rsidRDefault="006B27E1" w:rsidP="00D11602">
      <w:bookmarkStart w:id="641" w:name="_Toc77692194"/>
      <w:bookmarkStart w:id="642" w:name="_Toc77772639"/>
      <w:bookmarkStart w:id="643" w:name="_Toc77775189"/>
      <w:bookmarkStart w:id="644" w:name="_Toc77775454"/>
      <w:bookmarkStart w:id="645" w:name="_Toc77692195"/>
      <w:bookmarkStart w:id="646" w:name="_Toc77772640"/>
      <w:bookmarkStart w:id="647" w:name="_Toc77775190"/>
      <w:bookmarkStart w:id="648" w:name="_Toc77775455"/>
      <w:bookmarkStart w:id="649" w:name="_Toc77692196"/>
      <w:bookmarkStart w:id="650" w:name="_Toc77772641"/>
      <w:bookmarkStart w:id="651" w:name="_Toc77775191"/>
      <w:bookmarkStart w:id="652" w:name="_Toc77775456"/>
      <w:bookmarkStart w:id="653" w:name="_Toc77692197"/>
      <w:bookmarkStart w:id="654" w:name="_Toc77772642"/>
      <w:bookmarkStart w:id="655" w:name="_Toc77775192"/>
      <w:bookmarkStart w:id="656" w:name="_Toc77775457"/>
      <w:bookmarkStart w:id="657" w:name="_Toc77692202"/>
      <w:bookmarkStart w:id="658" w:name="_Toc77772647"/>
      <w:bookmarkStart w:id="659" w:name="_Toc77775197"/>
      <w:bookmarkStart w:id="660" w:name="_Toc77775462"/>
      <w:bookmarkStart w:id="661" w:name="_Toc77692206"/>
      <w:bookmarkStart w:id="662" w:name="_Toc77772651"/>
      <w:bookmarkStart w:id="663" w:name="_Toc77775201"/>
      <w:bookmarkStart w:id="664" w:name="_Toc77775466"/>
      <w:bookmarkStart w:id="665" w:name="_Toc77692207"/>
      <w:bookmarkStart w:id="666" w:name="_Toc77772652"/>
      <w:bookmarkStart w:id="667" w:name="_Toc77775202"/>
      <w:bookmarkStart w:id="668" w:name="_Toc77775467"/>
      <w:bookmarkStart w:id="669" w:name="_Toc77692208"/>
      <w:bookmarkStart w:id="670" w:name="_Toc77772653"/>
      <w:bookmarkStart w:id="671" w:name="_Toc77775203"/>
      <w:bookmarkStart w:id="672" w:name="_Toc77775468"/>
      <w:bookmarkStart w:id="673" w:name="_Toc77692209"/>
      <w:bookmarkStart w:id="674" w:name="_Toc77772654"/>
      <w:bookmarkStart w:id="675" w:name="_Toc77775204"/>
      <w:bookmarkStart w:id="676" w:name="_Toc77775469"/>
      <w:bookmarkStart w:id="677" w:name="_Toc77692210"/>
      <w:bookmarkStart w:id="678" w:name="_Toc77772655"/>
      <w:bookmarkStart w:id="679" w:name="_Toc77775205"/>
      <w:bookmarkStart w:id="680" w:name="_Toc77775470"/>
      <w:bookmarkStart w:id="681" w:name="_Toc77692211"/>
      <w:bookmarkStart w:id="682" w:name="_Toc77772656"/>
      <w:bookmarkStart w:id="683" w:name="_Toc77775206"/>
      <w:bookmarkStart w:id="684" w:name="_Toc77775471"/>
      <w:bookmarkStart w:id="685" w:name="_Toc77692212"/>
      <w:bookmarkStart w:id="686" w:name="_Toc77772657"/>
      <w:bookmarkStart w:id="687" w:name="_Toc77775207"/>
      <w:bookmarkStart w:id="688" w:name="_Toc77775472"/>
      <w:bookmarkStart w:id="689" w:name="_Toc77692213"/>
      <w:bookmarkStart w:id="690" w:name="_Toc77772658"/>
      <w:bookmarkStart w:id="691" w:name="_Toc77775208"/>
      <w:bookmarkStart w:id="692" w:name="_Toc77775473"/>
      <w:bookmarkStart w:id="693" w:name="_Toc77692214"/>
      <w:bookmarkStart w:id="694" w:name="_Toc77772659"/>
      <w:bookmarkStart w:id="695" w:name="_Toc77775209"/>
      <w:bookmarkStart w:id="696" w:name="_Toc77775474"/>
      <w:bookmarkStart w:id="697" w:name="_Toc77692215"/>
      <w:bookmarkStart w:id="698" w:name="_Toc77772660"/>
      <w:bookmarkStart w:id="699" w:name="_Toc77775210"/>
      <w:bookmarkStart w:id="700" w:name="_Toc77775475"/>
      <w:bookmarkStart w:id="701" w:name="_Toc77692216"/>
      <w:bookmarkStart w:id="702" w:name="_Toc77772661"/>
      <w:bookmarkStart w:id="703" w:name="_Toc77775211"/>
      <w:bookmarkStart w:id="704" w:name="_Toc77775476"/>
      <w:bookmarkStart w:id="705" w:name="_Toc77692217"/>
      <w:bookmarkStart w:id="706" w:name="_Toc77772662"/>
      <w:bookmarkStart w:id="707" w:name="_Toc77775212"/>
      <w:bookmarkStart w:id="708" w:name="_Toc77775477"/>
      <w:bookmarkStart w:id="709" w:name="_Toc77692218"/>
      <w:bookmarkStart w:id="710" w:name="_Toc77772663"/>
      <w:bookmarkStart w:id="711" w:name="_Toc77775213"/>
      <w:bookmarkStart w:id="712" w:name="_Toc77775478"/>
      <w:bookmarkStart w:id="713" w:name="_Toc77692227"/>
      <w:bookmarkStart w:id="714" w:name="_Toc77772672"/>
      <w:bookmarkStart w:id="715" w:name="_Toc77775222"/>
      <w:bookmarkStart w:id="716" w:name="_Toc77775487"/>
      <w:bookmarkStart w:id="717" w:name="_Toc77692228"/>
      <w:bookmarkStart w:id="718" w:name="_Toc77772673"/>
      <w:bookmarkStart w:id="719" w:name="_Toc77775223"/>
      <w:bookmarkStart w:id="720" w:name="_Toc77775488"/>
      <w:bookmarkStart w:id="721" w:name="_Toc77692229"/>
      <w:bookmarkStart w:id="722" w:name="_Toc77772674"/>
      <w:bookmarkStart w:id="723" w:name="_Toc77775224"/>
      <w:bookmarkStart w:id="724" w:name="_Toc77775489"/>
      <w:bookmarkStart w:id="725" w:name="_Toc77692230"/>
      <w:bookmarkStart w:id="726" w:name="_Toc77772675"/>
      <w:bookmarkStart w:id="727" w:name="_Toc77775225"/>
      <w:bookmarkStart w:id="728" w:name="_Toc77775490"/>
      <w:bookmarkStart w:id="729" w:name="_Toc22032757"/>
      <w:bookmarkStart w:id="730" w:name="_Toc22288252"/>
      <w:bookmarkStart w:id="731" w:name="_Toc22542934"/>
      <w:bookmarkStart w:id="732" w:name="_Toc22546167"/>
      <w:bookmarkStart w:id="733" w:name="_Toc22548932"/>
      <w:bookmarkStart w:id="734" w:name="_Toc22032758"/>
      <w:bookmarkStart w:id="735" w:name="_Toc22288253"/>
      <w:bookmarkStart w:id="736" w:name="_Toc22542935"/>
      <w:bookmarkStart w:id="737" w:name="_Toc22546168"/>
      <w:bookmarkStart w:id="738" w:name="_Toc22548933"/>
      <w:bookmarkStart w:id="739" w:name="_Toc22032759"/>
      <w:bookmarkStart w:id="740" w:name="_Toc22288254"/>
      <w:bookmarkStart w:id="741" w:name="_Toc22542936"/>
      <w:bookmarkStart w:id="742" w:name="_Toc22546169"/>
      <w:bookmarkStart w:id="743" w:name="_Toc22548934"/>
      <w:bookmarkStart w:id="744" w:name="_Toc22032760"/>
      <w:bookmarkStart w:id="745" w:name="_Toc22288255"/>
      <w:bookmarkStart w:id="746" w:name="_Toc22542937"/>
      <w:bookmarkStart w:id="747" w:name="_Toc22546170"/>
      <w:bookmarkStart w:id="748" w:name="_Toc22548935"/>
      <w:bookmarkStart w:id="749" w:name="_Toc22032761"/>
      <w:bookmarkStart w:id="750" w:name="_Toc22288256"/>
      <w:bookmarkStart w:id="751" w:name="_Toc22542938"/>
      <w:bookmarkStart w:id="752" w:name="_Toc22546171"/>
      <w:bookmarkStart w:id="753" w:name="_Toc22548936"/>
      <w:bookmarkStart w:id="754" w:name="_Toc22032762"/>
      <w:bookmarkStart w:id="755" w:name="_Toc22288257"/>
      <w:bookmarkStart w:id="756" w:name="_Toc22542939"/>
      <w:bookmarkStart w:id="757" w:name="_Toc22546172"/>
      <w:bookmarkStart w:id="758" w:name="_Toc22548937"/>
      <w:bookmarkStart w:id="759" w:name="_Toc22548938"/>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A021BB2" w14:textId="108F9204" w:rsidR="00131FCC" w:rsidRDefault="00131FCC" w:rsidP="00131FCC">
      <w:pPr>
        <w:pStyle w:val="Heading2"/>
        <w:keepNext/>
        <w:keepLines/>
        <w:ind w:left="851" w:hanging="851"/>
      </w:pPr>
      <w:bookmarkStart w:id="760" w:name="_Toc90893004"/>
      <w:r>
        <w:t>Subsequent measurement</w:t>
      </w:r>
      <w:bookmarkEnd w:id="759"/>
      <w:bookmarkEnd w:id="760"/>
    </w:p>
    <w:p w14:paraId="2D0CC859" w14:textId="3256E2CD" w:rsidR="00721AAA" w:rsidRDefault="00721AAA" w:rsidP="00BC3E51">
      <w:r>
        <w:t xml:space="preserve">Loans and advances classified at amortised cost are subsequently measured at amortised cost using </w:t>
      </w:r>
      <w:r w:rsidR="008B0502">
        <w:t xml:space="preserve">the </w:t>
      </w:r>
      <w:r>
        <w:t>effective interest method (EIM).</w:t>
      </w:r>
    </w:p>
    <w:p w14:paraId="2760455D" w14:textId="745C967B" w:rsidR="00BC3E51" w:rsidRDefault="00362210" w:rsidP="00BC3E51">
      <w:r>
        <w:t xml:space="preserve">The following formula </w:t>
      </w:r>
      <w:r w:rsidR="008B0502">
        <w:t xml:space="preserve">is to be used when </w:t>
      </w:r>
      <w:r w:rsidR="002E0058">
        <w:t xml:space="preserve">measuring loans </w:t>
      </w:r>
      <w:r w:rsidR="00CF55C0">
        <w:t>or</w:t>
      </w:r>
      <w:r w:rsidR="002E0058">
        <w:t xml:space="preserve"> advances at a</w:t>
      </w:r>
      <w:r w:rsidR="00131FCC">
        <w:t>mortised cost</w:t>
      </w:r>
      <w:r w:rsidR="007C0011">
        <w:t>:</w:t>
      </w:r>
    </w:p>
    <w:tbl>
      <w:tblPr>
        <w:tblStyle w:val="NTGTable"/>
        <w:tblW w:w="5000" w:type="pct"/>
        <w:tblLook w:val="04A0" w:firstRow="1" w:lastRow="0" w:firstColumn="1" w:lastColumn="0" w:noHBand="0" w:noVBand="1"/>
      </w:tblPr>
      <w:tblGrid>
        <w:gridCol w:w="1835"/>
        <w:gridCol w:w="345"/>
        <w:gridCol w:w="7448"/>
      </w:tblGrid>
      <w:tr w:rsidR="007C0011" w:rsidRPr="005B104C" w14:paraId="2C0C26E2" w14:textId="77777777" w:rsidTr="00D11602">
        <w:trPr>
          <w:cnfStyle w:val="100000000000" w:firstRow="1" w:lastRow="0" w:firstColumn="0" w:lastColumn="0" w:oddVBand="0" w:evenVBand="0" w:oddHBand="0" w:evenHBand="0" w:firstRowFirstColumn="0" w:firstRowLastColumn="0" w:lastRowFirstColumn="0" w:lastRowLastColumn="0"/>
          <w:trHeight w:val="759"/>
        </w:trPr>
        <w:tc>
          <w:tcPr>
            <w:cnfStyle w:val="001000000100" w:firstRow="0" w:lastRow="0" w:firstColumn="1" w:lastColumn="0" w:oddVBand="0" w:evenVBand="0" w:oddHBand="0" w:evenHBand="0" w:firstRowFirstColumn="1" w:firstRowLastColumn="0" w:lastRowFirstColumn="0" w:lastRowLastColumn="0"/>
            <w:tcW w:w="953" w:type="pct"/>
            <w:shd w:val="clear" w:color="auto" w:fill="auto"/>
          </w:tcPr>
          <w:p w14:paraId="075FFDA6" w14:textId="77A46A86" w:rsidR="007C0011" w:rsidRPr="00475820" w:rsidRDefault="007C0011" w:rsidP="003D30B1">
            <w:pPr>
              <w:rPr>
                <w:i/>
              </w:rPr>
            </w:pPr>
            <w:r>
              <w:t>Amortised cost</w:t>
            </w:r>
          </w:p>
        </w:tc>
        <w:tc>
          <w:tcPr>
            <w:tcW w:w="179" w:type="pct"/>
            <w:shd w:val="clear" w:color="auto" w:fill="auto"/>
          </w:tcPr>
          <w:p w14:paraId="089289D2" w14:textId="77777777" w:rsidR="007C0011" w:rsidRPr="00D11602" w:rsidRDefault="007C0011" w:rsidP="003D30B1">
            <w:pPr>
              <w:spacing w:before="0" w:after="40"/>
              <w:cnfStyle w:val="100000000000" w:firstRow="1" w:lastRow="0" w:firstColumn="0" w:lastColumn="0" w:oddVBand="0" w:evenVBand="0" w:oddHBand="0" w:evenHBand="0" w:firstRowFirstColumn="0" w:firstRowLastColumn="0" w:lastRowFirstColumn="0" w:lastRowLastColumn="0"/>
            </w:pPr>
            <w:r w:rsidRPr="00721AAA">
              <w:t>=</w:t>
            </w:r>
          </w:p>
        </w:tc>
        <w:tc>
          <w:tcPr>
            <w:tcW w:w="3868" w:type="pct"/>
            <w:shd w:val="clear" w:color="auto" w:fill="auto"/>
          </w:tcPr>
          <w:p w14:paraId="2C98809A" w14:textId="1033EE79" w:rsidR="006B27E1" w:rsidRPr="00D11602" w:rsidRDefault="006B27E1" w:rsidP="00D11602">
            <w:pPr>
              <w:cnfStyle w:val="100000000000" w:firstRow="1" w:lastRow="0" w:firstColumn="0" w:lastColumn="0" w:oddVBand="0" w:evenVBand="0" w:oddHBand="0" w:evenHBand="0" w:firstRowFirstColumn="0" w:firstRowLastColumn="0" w:lastRowFirstColumn="0" w:lastRowLastColumn="0"/>
              <w:rPr>
                <w:b w:val="0"/>
              </w:rPr>
            </w:pPr>
            <w:r w:rsidRPr="00721AAA">
              <w:rPr>
                <w:lang w:val="en-US"/>
              </w:rPr>
              <w:t>+ c</w:t>
            </w:r>
            <w:r w:rsidR="00855B07" w:rsidRPr="00721AAA">
              <w:rPr>
                <w:lang w:val="en-US"/>
              </w:rPr>
              <w:t>arrying value</w:t>
            </w:r>
            <w:r w:rsidR="00D55B7E" w:rsidRPr="00721AAA">
              <w:rPr>
                <w:lang w:val="en-US"/>
              </w:rPr>
              <w:t xml:space="preserve"> of loan</w:t>
            </w:r>
            <w:r w:rsidR="00CF55C0">
              <w:rPr>
                <w:b w:val="0"/>
                <w:lang w:val="en-US"/>
              </w:rPr>
              <w:t xml:space="preserve"> or advance</w:t>
            </w:r>
            <w:r w:rsidR="00D55B7E" w:rsidRPr="00721AAA">
              <w:rPr>
                <w:lang w:val="en-US"/>
              </w:rPr>
              <w:t xml:space="preserve"> at initial recognition</w:t>
            </w:r>
            <w:r w:rsidR="007C0011" w:rsidRPr="00721AAA">
              <w:t xml:space="preserve"> </w:t>
            </w:r>
          </w:p>
          <w:p w14:paraId="1D491E03" w14:textId="00FA6FD8" w:rsidR="006B27E1" w:rsidRPr="00D11602" w:rsidRDefault="007C0011" w:rsidP="00D11602">
            <w:pPr>
              <w:cnfStyle w:val="100000000000" w:firstRow="1" w:lastRow="0" w:firstColumn="0" w:lastColumn="0" w:oddVBand="0" w:evenVBand="0" w:oddHBand="0" w:evenHBand="0" w:firstRowFirstColumn="0" w:firstRowLastColumn="0" w:lastRowFirstColumn="0" w:lastRowLastColumn="0"/>
              <w:rPr>
                <w:b w:val="0"/>
                <w:iCs/>
                <w:lang w:val="en-US"/>
              </w:rPr>
            </w:pPr>
            <w:r w:rsidRPr="00721AAA">
              <w:t xml:space="preserve">+ </w:t>
            </w:r>
            <w:r w:rsidR="00D55B7E" w:rsidRPr="00721AAA">
              <w:rPr>
                <w:iCs/>
                <w:lang w:val="en-US"/>
              </w:rPr>
              <w:t>interest income</w:t>
            </w:r>
            <w:r w:rsidRPr="00721AAA">
              <w:rPr>
                <w:iCs/>
                <w:lang w:val="en-US"/>
              </w:rPr>
              <w:t xml:space="preserve"> </w:t>
            </w:r>
            <w:r w:rsidR="00362210" w:rsidRPr="00721AAA">
              <w:rPr>
                <w:iCs/>
                <w:lang w:val="en-US"/>
              </w:rPr>
              <w:t xml:space="preserve">using </w:t>
            </w:r>
            <w:r w:rsidR="00721AAA" w:rsidRPr="00721AAA">
              <w:rPr>
                <w:iCs/>
                <w:lang w:val="en-US"/>
              </w:rPr>
              <w:t>EIM</w:t>
            </w:r>
            <w:r w:rsidRPr="00721AAA">
              <w:rPr>
                <w:iCs/>
                <w:lang w:val="en-US"/>
              </w:rPr>
              <w:t xml:space="preserve"> </w:t>
            </w:r>
          </w:p>
          <w:p w14:paraId="7DA4B323" w14:textId="77777777" w:rsidR="006B27E1" w:rsidRPr="00D11602" w:rsidRDefault="007C0011" w:rsidP="00D11602">
            <w:pPr>
              <w:cnfStyle w:val="100000000000" w:firstRow="1" w:lastRow="0" w:firstColumn="0" w:lastColumn="0" w:oddVBand="0" w:evenVBand="0" w:oddHBand="0" w:evenHBand="0" w:firstRowFirstColumn="0" w:firstRowLastColumn="0" w:lastRowFirstColumn="0" w:lastRowLastColumn="0"/>
              <w:rPr>
                <w:b w:val="0"/>
                <w:iCs/>
                <w:lang w:val="en-US"/>
              </w:rPr>
            </w:pPr>
            <w:r w:rsidRPr="00721AAA">
              <w:rPr>
                <w:iCs/>
                <w:lang w:val="en-US"/>
              </w:rPr>
              <w:t xml:space="preserve">- </w:t>
            </w:r>
            <w:r w:rsidR="00D55B7E" w:rsidRPr="00721AAA">
              <w:rPr>
                <w:iCs/>
                <w:lang w:val="en-US"/>
              </w:rPr>
              <w:t>principal and interest repayments</w:t>
            </w:r>
            <w:r w:rsidRPr="00721AAA">
              <w:rPr>
                <w:iCs/>
                <w:lang w:val="en-US"/>
              </w:rPr>
              <w:t xml:space="preserve"> </w:t>
            </w:r>
          </w:p>
          <w:p w14:paraId="78BDFFD2" w14:textId="49347CCD" w:rsidR="007C0011" w:rsidRPr="00D11602" w:rsidRDefault="007C0011" w:rsidP="00D11602">
            <w:pPr>
              <w:cnfStyle w:val="100000000000" w:firstRow="1" w:lastRow="0" w:firstColumn="0" w:lastColumn="0" w:oddVBand="0" w:evenVBand="0" w:oddHBand="0" w:evenHBand="0" w:firstRowFirstColumn="0" w:firstRowLastColumn="0" w:lastRowFirstColumn="0" w:lastRowLastColumn="0"/>
              <w:rPr>
                <w:b w:val="0"/>
                <w:iCs/>
              </w:rPr>
            </w:pPr>
            <w:r w:rsidRPr="00721AAA">
              <w:rPr>
                <w:iCs/>
                <w:lang w:val="en-US"/>
              </w:rPr>
              <w:t>– allowance for impairment</w:t>
            </w:r>
          </w:p>
        </w:tc>
      </w:tr>
    </w:tbl>
    <w:p w14:paraId="54F7730C" w14:textId="5C2C721C" w:rsidR="00131FCC" w:rsidRDefault="00131FCC" w:rsidP="00D11602">
      <w:pPr>
        <w:spacing w:after="0"/>
        <w:rPr>
          <w:b/>
        </w:rPr>
      </w:pPr>
    </w:p>
    <w:p w14:paraId="54438CDC" w14:textId="3D4F023C" w:rsidR="00131FCC" w:rsidRDefault="00455A17" w:rsidP="00D11602">
      <w:pPr>
        <w:pStyle w:val="Heading3"/>
        <w:keepNext/>
        <w:keepLines/>
        <w:spacing w:before="120"/>
      </w:pPr>
      <w:bookmarkStart w:id="761" w:name="_Toc77692243"/>
      <w:bookmarkStart w:id="762" w:name="_Toc77772688"/>
      <w:bookmarkStart w:id="763" w:name="_Toc77775238"/>
      <w:bookmarkStart w:id="764" w:name="_Toc77775503"/>
      <w:bookmarkStart w:id="765" w:name="_Toc89331436"/>
      <w:bookmarkStart w:id="766" w:name="_Toc89703485"/>
      <w:bookmarkStart w:id="767" w:name="_Toc89942654"/>
      <w:bookmarkStart w:id="768" w:name="_Toc90893005"/>
      <w:bookmarkEnd w:id="761"/>
      <w:bookmarkEnd w:id="762"/>
      <w:bookmarkEnd w:id="763"/>
      <w:bookmarkEnd w:id="764"/>
      <w:bookmarkEnd w:id="765"/>
      <w:bookmarkEnd w:id="766"/>
      <w:bookmarkEnd w:id="767"/>
      <w:r>
        <w:t xml:space="preserve">Carrying </w:t>
      </w:r>
      <w:r w:rsidR="007B773E">
        <w:t>value</w:t>
      </w:r>
      <w:r>
        <w:t xml:space="preserve"> of loan</w:t>
      </w:r>
      <w:r w:rsidR="008B0502">
        <w:t>s</w:t>
      </w:r>
      <w:r w:rsidR="00CF55C0">
        <w:t xml:space="preserve"> or advance</w:t>
      </w:r>
      <w:r w:rsidR="008B0502">
        <w:t>s</w:t>
      </w:r>
      <w:r>
        <w:t xml:space="preserve"> at initial recognition</w:t>
      </w:r>
      <w:bookmarkEnd w:id="768"/>
    </w:p>
    <w:p w14:paraId="3E7FB6E7" w14:textId="63D79E31" w:rsidR="00131FCC" w:rsidRPr="00E9094E" w:rsidRDefault="00131FCC" w:rsidP="00131FCC">
      <w:r>
        <w:t xml:space="preserve">Refer to section </w:t>
      </w:r>
      <w:r w:rsidR="00B00D09">
        <w:fldChar w:fldCharType="begin"/>
      </w:r>
      <w:r w:rsidR="00B00D09">
        <w:instrText xml:space="preserve"> REF _Ref77159108 \r \h </w:instrText>
      </w:r>
      <w:r w:rsidR="00B00D09">
        <w:fldChar w:fldCharType="separate"/>
      </w:r>
      <w:r w:rsidR="00987347">
        <w:t>6.1</w:t>
      </w:r>
      <w:r w:rsidR="00B00D09">
        <w:fldChar w:fldCharType="end"/>
      </w:r>
      <w:r>
        <w:t>.</w:t>
      </w:r>
    </w:p>
    <w:p w14:paraId="449893BC" w14:textId="77777777" w:rsidR="00131FCC" w:rsidRDefault="00131FCC" w:rsidP="00131FCC">
      <w:pPr>
        <w:pStyle w:val="Heading3"/>
        <w:keepNext/>
        <w:keepLines/>
      </w:pPr>
      <w:bookmarkStart w:id="769" w:name="_Toc22548940"/>
      <w:bookmarkStart w:id="770" w:name="_Toc90893006"/>
      <w:r>
        <w:t>Principal and interest repayments</w:t>
      </w:r>
      <w:bookmarkEnd w:id="769"/>
      <w:bookmarkEnd w:id="770"/>
    </w:p>
    <w:p w14:paraId="2C6868A4" w14:textId="5DD086D9" w:rsidR="00131FCC" w:rsidRDefault="00131FCC" w:rsidP="00131FCC">
      <w:r>
        <w:t xml:space="preserve">Principal and interest repayments represent the </w:t>
      </w:r>
      <w:r w:rsidR="00C47074">
        <w:t xml:space="preserve">actual </w:t>
      </w:r>
      <w:r>
        <w:t>cash payments received on the loan or advance.</w:t>
      </w:r>
    </w:p>
    <w:p w14:paraId="3C833126" w14:textId="721C2B87" w:rsidR="00131FCC" w:rsidRDefault="00131FCC" w:rsidP="00131FCC">
      <w:pPr>
        <w:pStyle w:val="Heading3"/>
        <w:keepNext/>
        <w:keepLines/>
      </w:pPr>
      <w:bookmarkStart w:id="771" w:name="_Toc22548941"/>
      <w:bookmarkStart w:id="772" w:name="_Toc90893007"/>
      <w:r>
        <w:t xml:space="preserve">Interest income accrued </w:t>
      </w:r>
      <w:r w:rsidR="005B43D1">
        <w:t xml:space="preserve">using </w:t>
      </w:r>
      <w:r w:rsidR="008B0502">
        <w:t xml:space="preserve">the </w:t>
      </w:r>
      <w:r>
        <w:t>effective interest method</w:t>
      </w:r>
      <w:bookmarkEnd w:id="771"/>
      <w:bookmarkEnd w:id="772"/>
    </w:p>
    <w:p w14:paraId="74FBD91F" w14:textId="6CB02F1C" w:rsidR="00F3444E" w:rsidRDefault="00CF783D" w:rsidP="00131FCC">
      <w:hyperlink r:id="rId36" w:history="1">
        <w:r w:rsidR="00F3444E" w:rsidRPr="001D4D6E">
          <w:rPr>
            <w:rStyle w:val="Hyperlink"/>
          </w:rPr>
          <w:t>AASB 9 Financial Instruments</w:t>
        </w:r>
      </w:hyperlink>
      <w:r w:rsidR="00F3444E">
        <w:t xml:space="preserve"> requires interest income to be calculated depending on the impairment status of the financial asset.</w:t>
      </w:r>
    </w:p>
    <w:p w14:paraId="100142EB" w14:textId="7161EBCB" w:rsidR="00131FCC" w:rsidRDefault="00F3444E" w:rsidP="00131FCC">
      <w:r>
        <w:t>Under t</w:t>
      </w:r>
      <w:r w:rsidR="00131FCC">
        <w:t>he effective interest method</w:t>
      </w:r>
      <w:r>
        <w:t>,</w:t>
      </w:r>
      <w:r w:rsidR="00131FCC">
        <w:t xml:space="preserve"> interest income </w:t>
      </w:r>
      <w:r>
        <w:t>is</w:t>
      </w:r>
      <w:r w:rsidR="00131FCC">
        <w:t xml:space="preserve"> calculated by applying the effective interest rate</w:t>
      </w:r>
      <w:r w:rsidR="002B3564">
        <w:t xml:space="preserve"> (EIR)</w:t>
      </w:r>
      <w:r w:rsidR="00131FCC">
        <w:t xml:space="preserve"> to:</w:t>
      </w:r>
    </w:p>
    <w:p w14:paraId="1B70E91F" w14:textId="46852DA8" w:rsidR="00131FCC" w:rsidRDefault="00131FCC" w:rsidP="00131FCC">
      <w:pPr>
        <w:pStyle w:val="ListParagraph"/>
        <w:numPr>
          <w:ilvl w:val="0"/>
          <w:numId w:val="23"/>
        </w:numPr>
        <w:ind w:left="357" w:hanging="357"/>
      </w:pPr>
      <w:r>
        <w:t>the gross carrying amount</w:t>
      </w:r>
      <w:r w:rsidR="00295734">
        <w:t xml:space="preserve"> (</w:t>
      </w:r>
      <w:r w:rsidR="00F3444E">
        <w:t xml:space="preserve">that is, </w:t>
      </w:r>
      <w:r w:rsidR="00295734">
        <w:t xml:space="preserve">amortised cost before </w:t>
      </w:r>
      <w:r w:rsidR="00F3444E">
        <w:t xml:space="preserve">allowance for </w:t>
      </w:r>
      <w:r w:rsidR="00295734">
        <w:t>impairment)</w:t>
      </w:r>
      <w:r>
        <w:t xml:space="preserve"> of </w:t>
      </w:r>
      <w:r w:rsidR="008B0502">
        <w:t xml:space="preserve">a </w:t>
      </w:r>
      <w:r w:rsidR="00A80FC9">
        <w:t xml:space="preserve">credit impaired </w:t>
      </w:r>
      <w:r>
        <w:t>loan or advance</w:t>
      </w:r>
    </w:p>
    <w:p w14:paraId="18EF6608" w14:textId="0DA78727" w:rsidR="00867846" w:rsidRDefault="00131FCC" w:rsidP="00D11602">
      <w:pPr>
        <w:pStyle w:val="ListParagraph"/>
        <w:numPr>
          <w:ilvl w:val="0"/>
          <w:numId w:val="23"/>
        </w:numPr>
        <w:ind w:left="357" w:hanging="357"/>
      </w:pPr>
      <w:r>
        <w:t>the amortised cost of a credit-impaired loan or advance.</w:t>
      </w:r>
    </w:p>
    <w:p w14:paraId="37953AD4" w14:textId="103BA8C5" w:rsidR="006F72FE" w:rsidRDefault="00CF55C0" w:rsidP="00D11602">
      <w:r>
        <w:t>If a</w:t>
      </w:r>
      <w:r w:rsidR="006F72FE">
        <w:t xml:space="preserve"> </w:t>
      </w:r>
      <w:r>
        <w:t xml:space="preserve">loan or </w:t>
      </w:r>
      <w:r w:rsidR="006F72FE">
        <w:t>advance was previously credit impaired but no longer considered to be credit impaired, interest income can be calculated, in subsequent periods, on the gross carrying amount.</w:t>
      </w:r>
    </w:p>
    <w:p w14:paraId="10BCD4AC" w14:textId="79D86593" w:rsidR="00867846" w:rsidRDefault="00B053BC" w:rsidP="00D11602">
      <w:r>
        <w:t xml:space="preserve">The following </w:t>
      </w:r>
      <w:r w:rsidR="00867846">
        <w:t xml:space="preserve">formula </w:t>
      </w:r>
      <w:r w:rsidR="008B0502">
        <w:t xml:space="preserve">is to be used when </w:t>
      </w:r>
      <w:r w:rsidR="00867846">
        <w:t xml:space="preserve">calculating </w:t>
      </w:r>
      <w:r w:rsidR="008B0502">
        <w:t xml:space="preserve">the </w:t>
      </w:r>
      <w:r w:rsidR="00867846">
        <w:t>interest income using effective interest method.</w:t>
      </w:r>
    </w:p>
    <w:tbl>
      <w:tblPr>
        <w:tblStyle w:val="NTGTable"/>
        <w:tblW w:w="5003" w:type="pct"/>
        <w:tblLook w:val="04A0" w:firstRow="1" w:lastRow="0" w:firstColumn="1" w:lastColumn="0" w:noHBand="0" w:noVBand="1"/>
      </w:tblPr>
      <w:tblGrid>
        <w:gridCol w:w="2405"/>
        <w:gridCol w:w="345"/>
        <w:gridCol w:w="6884"/>
      </w:tblGrid>
      <w:tr w:rsidR="00370B40" w:rsidRPr="005B104C" w14:paraId="5AD78F57" w14:textId="77777777" w:rsidTr="00D11602">
        <w:trPr>
          <w:cnfStyle w:val="100000000000" w:firstRow="1" w:lastRow="0" w:firstColumn="0" w:lastColumn="0" w:oddVBand="0" w:evenVBand="0" w:oddHBand="0" w:evenHBand="0" w:firstRowFirstColumn="0" w:firstRowLastColumn="0" w:lastRowFirstColumn="0" w:lastRowLastColumn="0"/>
          <w:trHeight w:val="759"/>
        </w:trPr>
        <w:tc>
          <w:tcPr>
            <w:cnfStyle w:val="001000000100" w:firstRow="0" w:lastRow="0" w:firstColumn="1" w:lastColumn="0" w:oddVBand="0" w:evenVBand="0" w:oddHBand="0" w:evenHBand="0" w:firstRowFirstColumn="1" w:firstRowLastColumn="0" w:lastRowFirstColumn="0" w:lastRowLastColumn="0"/>
            <w:tcW w:w="1248" w:type="pct"/>
            <w:shd w:val="clear" w:color="auto" w:fill="auto"/>
          </w:tcPr>
          <w:p w14:paraId="3808039C" w14:textId="52A17B24" w:rsidR="00852361" w:rsidRPr="00475820" w:rsidRDefault="00852361" w:rsidP="003D30B1">
            <w:pPr>
              <w:rPr>
                <w:i/>
              </w:rPr>
            </w:pPr>
            <w:r>
              <w:t>Interest income (EIM)</w:t>
            </w:r>
          </w:p>
        </w:tc>
        <w:tc>
          <w:tcPr>
            <w:tcW w:w="179" w:type="pct"/>
            <w:shd w:val="clear" w:color="auto" w:fill="auto"/>
          </w:tcPr>
          <w:p w14:paraId="267F58A2" w14:textId="77777777" w:rsidR="00852361" w:rsidRPr="00475820" w:rsidRDefault="00852361" w:rsidP="003D30B1">
            <w:pPr>
              <w:spacing w:before="0" w:after="40"/>
              <w:cnfStyle w:val="100000000000" w:firstRow="1" w:lastRow="0" w:firstColumn="0" w:lastColumn="0" w:oddVBand="0" w:evenVBand="0" w:oddHBand="0" w:evenHBand="0" w:firstRowFirstColumn="0" w:firstRowLastColumn="0" w:lastRowFirstColumn="0" w:lastRowLastColumn="0"/>
              <w:rPr>
                <w:b w:val="0"/>
              </w:rPr>
            </w:pPr>
            <w:r w:rsidRPr="00475820">
              <w:rPr>
                <w:b w:val="0"/>
              </w:rPr>
              <w:t>=</w:t>
            </w:r>
          </w:p>
        </w:tc>
        <w:tc>
          <w:tcPr>
            <w:tcW w:w="3573" w:type="pct"/>
            <w:shd w:val="clear" w:color="auto" w:fill="auto"/>
          </w:tcPr>
          <w:p w14:paraId="7E77F3F9" w14:textId="214012F5" w:rsidR="00852361" w:rsidRPr="00D11602" w:rsidRDefault="00852361" w:rsidP="003D30B1">
            <w:pPr>
              <w:cnfStyle w:val="100000000000" w:firstRow="1" w:lastRow="0" w:firstColumn="0" w:lastColumn="0" w:oddVBand="0" w:evenVBand="0" w:oddHBand="0" w:evenHBand="0" w:firstRowFirstColumn="0" w:firstRowLastColumn="0" w:lastRowFirstColumn="0" w:lastRowLastColumn="0"/>
              <w:rPr>
                <w:b w:val="0"/>
                <w:lang w:val="en-US"/>
              </w:rPr>
            </w:pPr>
            <w:r>
              <w:rPr>
                <w:b w:val="0"/>
                <w:lang w:val="en-US"/>
              </w:rPr>
              <w:t>gross carrying amount or amortised cost * EIR</w:t>
            </w:r>
          </w:p>
        </w:tc>
      </w:tr>
    </w:tbl>
    <w:p w14:paraId="0A400FDB" w14:textId="4A1BE6F6" w:rsidR="00131FCC" w:rsidRDefault="00131FCC" w:rsidP="00131FCC">
      <w:pPr>
        <w:spacing w:before="240"/>
      </w:pPr>
      <w:r>
        <w:t xml:space="preserve">The </w:t>
      </w:r>
      <w:r w:rsidR="002B3564">
        <w:t>EIR</w:t>
      </w:r>
      <w:r>
        <w:t xml:space="preserve"> is the </w:t>
      </w:r>
      <w:r w:rsidR="002B3564">
        <w:t xml:space="preserve">market interest </w:t>
      </w:r>
      <w:r>
        <w:t xml:space="preserve">rate that </w:t>
      </w:r>
      <w:r w:rsidR="002B3564">
        <w:t>takes into account the effect of compound interest and fees</w:t>
      </w:r>
      <w:r>
        <w:t>.</w:t>
      </w:r>
    </w:p>
    <w:p w14:paraId="01BD817D" w14:textId="4FAEE3DA" w:rsidR="002B3564" w:rsidRDefault="002B3564" w:rsidP="00131FCC">
      <w:pPr>
        <w:spacing w:before="240"/>
      </w:pPr>
      <w:r>
        <w:t>EIR rates are calculated in the following ways:</w:t>
      </w:r>
    </w:p>
    <w:tbl>
      <w:tblPr>
        <w:tblStyle w:val="NTGTable"/>
        <w:tblW w:w="1764" w:type="pct"/>
        <w:tblLook w:val="04A0" w:firstRow="1" w:lastRow="0" w:firstColumn="1" w:lastColumn="0" w:noHBand="0" w:noVBand="1"/>
      </w:tblPr>
      <w:tblGrid>
        <w:gridCol w:w="704"/>
        <w:gridCol w:w="388"/>
        <w:gridCol w:w="2305"/>
      </w:tblGrid>
      <w:tr w:rsidR="00C2202A" w:rsidRPr="005B104C" w14:paraId="012F46A4" w14:textId="77777777" w:rsidTr="00D11602">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100" w:firstRow="0" w:lastRow="0" w:firstColumn="1" w:lastColumn="0" w:oddVBand="0" w:evenVBand="0" w:oddHBand="0" w:evenHBand="0" w:firstRowFirstColumn="1" w:firstRowLastColumn="0" w:lastRowFirstColumn="0" w:lastRowLastColumn="0"/>
            <w:tcW w:w="1036" w:type="pct"/>
            <w:vMerge w:val="restart"/>
            <w:shd w:val="clear" w:color="auto" w:fill="auto"/>
          </w:tcPr>
          <w:p w14:paraId="40490B51" w14:textId="102BEF8F" w:rsidR="00C2202A" w:rsidRPr="008D21BB" w:rsidRDefault="00C2202A" w:rsidP="003D30B1">
            <w:pPr>
              <w:rPr>
                <w:b w:val="0"/>
                <w:i/>
              </w:rPr>
            </w:pPr>
            <w:r>
              <w:t>EIR</w:t>
            </w:r>
          </w:p>
        </w:tc>
        <w:tc>
          <w:tcPr>
            <w:tcW w:w="571" w:type="pct"/>
            <w:vMerge w:val="restart"/>
            <w:shd w:val="clear" w:color="auto" w:fill="auto"/>
          </w:tcPr>
          <w:p w14:paraId="4D43F944" w14:textId="77777777" w:rsidR="00C2202A" w:rsidRPr="00475820" w:rsidRDefault="00C2202A" w:rsidP="003D30B1">
            <w:pPr>
              <w:spacing w:before="0" w:after="40"/>
              <w:cnfStyle w:val="100000000000" w:firstRow="1" w:lastRow="0" w:firstColumn="0" w:lastColumn="0" w:oddVBand="0" w:evenVBand="0" w:oddHBand="0" w:evenHBand="0" w:firstRowFirstColumn="0" w:firstRowLastColumn="0" w:lastRowFirstColumn="0" w:lastRowLastColumn="0"/>
              <w:rPr>
                <w:b w:val="0"/>
              </w:rPr>
            </w:pPr>
            <w:r w:rsidRPr="00475820">
              <w:rPr>
                <w:b w:val="0"/>
              </w:rPr>
              <w:t>=</w:t>
            </w:r>
          </w:p>
        </w:tc>
        <w:tc>
          <w:tcPr>
            <w:tcW w:w="3393" w:type="pct"/>
            <w:shd w:val="clear" w:color="auto" w:fill="auto"/>
          </w:tcPr>
          <w:p w14:paraId="43BE938C" w14:textId="23FB9E69" w:rsidR="00C2202A" w:rsidRPr="00475820" w:rsidRDefault="00C2202A" w:rsidP="003D30B1">
            <w:pPr>
              <w:spacing w:after="120"/>
              <w:jc w:val="center"/>
              <w:cnfStyle w:val="100000000000" w:firstRow="1" w:lastRow="0" w:firstColumn="0" w:lastColumn="0" w:oddVBand="0" w:evenVBand="0" w:oddHBand="0" w:evenHBand="0" w:firstRowFirstColumn="0" w:firstRowLastColumn="0" w:lastRowFirstColumn="0" w:lastRowLastColumn="0"/>
              <w:rPr>
                <w:b w:val="0"/>
                <w:sz w:val="19"/>
                <w:szCs w:val="19"/>
                <w:vertAlign w:val="subscript"/>
              </w:rPr>
            </w:pPr>
            <w:r>
              <w:rPr>
                <w:b w:val="0"/>
              </w:rPr>
              <w:t>Total interest paid</w:t>
            </w:r>
          </w:p>
        </w:tc>
      </w:tr>
      <w:tr w:rsidR="00C2202A" w:rsidRPr="005B104C" w14:paraId="7A3D20DA" w14:textId="77777777" w:rsidTr="00D11602">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1036" w:type="pct"/>
            <w:vMerge/>
          </w:tcPr>
          <w:p w14:paraId="0DB5C0D2" w14:textId="77777777" w:rsidR="00C2202A" w:rsidRPr="005B104C" w:rsidRDefault="00C2202A" w:rsidP="003D30B1">
            <w:pPr>
              <w:rPr>
                <w:i/>
              </w:rPr>
            </w:pPr>
          </w:p>
        </w:tc>
        <w:tc>
          <w:tcPr>
            <w:tcW w:w="571" w:type="pct"/>
            <w:vMerge/>
          </w:tcPr>
          <w:p w14:paraId="10B2F775" w14:textId="77777777" w:rsidR="00C2202A" w:rsidRPr="005B104C" w:rsidRDefault="00C2202A" w:rsidP="003D30B1">
            <w:pPr>
              <w:cnfStyle w:val="000000100000" w:firstRow="0" w:lastRow="0" w:firstColumn="0" w:lastColumn="0" w:oddVBand="0" w:evenVBand="0" w:oddHBand="1" w:evenHBand="0" w:firstRowFirstColumn="0" w:firstRowLastColumn="0" w:lastRowFirstColumn="0" w:lastRowLastColumn="0"/>
            </w:pPr>
          </w:p>
        </w:tc>
        <w:tc>
          <w:tcPr>
            <w:tcW w:w="3393" w:type="pct"/>
            <w:tcBorders>
              <w:top w:val="single" w:sz="4" w:space="0" w:color="auto"/>
            </w:tcBorders>
            <w:vAlign w:val="center"/>
          </w:tcPr>
          <w:p w14:paraId="3CCC0734" w14:textId="4D897DDC" w:rsidR="00C2202A" w:rsidRPr="008D21BB" w:rsidRDefault="00C2202A" w:rsidP="003D30B1">
            <w:pPr>
              <w:spacing w:after="0"/>
              <w:jc w:val="center"/>
              <w:cnfStyle w:val="000000100000" w:firstRow="0" w:lastRow="0" w:firstColumn="0" w:lastColumn="0" w:oddVBand="0" w:evenVBand="0" w:oddHBand="1" w:evenHBand="0" w:firstRowFirstColumn="0" w:firstRowLastColumn="0" w:lastRowFirstColumn="0" w:lastRowLastColumn="0"/>
            </w:pPr>
            <w:r>
              <w:t>Principal amount</w:t>
            </w:r>
          </w:p>
        </w:tc>
      </w:tr>
    </w:tbl>
    <w:p w14:paraId="0367FF69" w14:textId="6838B24C" w:rsidR="00C2202A" w:rsidRDefault="00C2202A" w:rsidP="00D11602">
      <w:pPr>
        <w:spacing w:after="0"/>
      </w:pPr>
    </w:p>
    <w:tbl>
      <w:tblPr>
        <w:tblStyle w:val="NTGTable"/>
        <w:tblW w:w="1764" w:type="pct"/>
        <w:tblLook w:val="04A0" w:firstRow="1" w:lastRow="0" w:firstColumn="1" w:lastColumn="0" w:noHBand="0" w:noVBand="1"/>
      </w:tblPr>
      <w:tblGrid>
        <w:gridCol w:w="703"/>
        <w:gridCol w:w="344"/>
        <w:gridCol w:w="2350"/>
      </w:tblGrid>
      <w:tr w:rsidR="00C2202A" w:rsidRPr="005B104C" w14:paraId="4497813C" w14:textId="77777777" w:rsidTr="00D11602">
        <w:trPr>
          <w:cnfStyle w:val="100000000000" w:firstRow="1" w:lastRow="0" w:firstColumn="0" w:lastColumn="0" w:oddVBand="0" w:evenVBand="0" w:oddHBand="0" w:evenHBand="0" w:firstRowFirstColumn="0" w:firstRowLastColumn="0" w:lastRowFirstColumn="0" w:lastRowLastColumn="0"/>
          <w:trHeight w:val="759"/>
        </w:trPr>
        <w:tc>
          <w:tcPr>
            <w:cnfStyle w:val="001000000100" w:firstRow="0" w:lastRow="0" w:firstColumn="1" w:lastColumn="0" w:oddVBand="0" w:evenVBand="0" w:oddHBand="0" w:evenHBand="0" w:firstRowFirstColumn="1" w:firstRowLastColumn="0" w:lastRowFirstColumn="0" w:lastRowLastColumn="0"/>
            <w:tcW w:w="1035" w:type="pct"/>
            <w:shd w:val="clear" w:color="auto" w:fill="auto"/>
          </w:tcPr>
          <w:p w14:paraId="49C82866" w14:textId="1A192445" w:rsidR="00C2202A" w:rsidRPr="00475820" w:rsidRDefault="00C2202A" w:rsidP="003D30B1">
            <w:pPr>
              <w:rPr>
                <w:i/>
              </w:rPr>
            </w:pPr>
            <w:r>
              <w:t>EIR</w:t>
            </w:r>
            <w:r w:rsidR="00B42ADD">
              <w:t>*</w:t>
            </w:r>
          </w:p>
        </w:tc>
        <w:tc>
          <w:tcPr>
            <w:tcW w:w="506" w:type="pct"/>
            <w:shd w:val="clear" w:color="auto" w:fill="auto"/>
          </w:tcPr>
          <w:p w14:paraId="1EC2A19B" w14:textId="77777777" w:rsidR="00C2202A" w:rsidRPr="00475820" w:rsidRDefault="00C2202A" w:rsidP="003D30B1">
            <w:pPr>
              <w:spacing w:before="0" w:after="40"/>
              <w:cnfStyle w:val="100000000000" w:firstRow="1" w:lastRow="0" w:firstColumn="0" w:lastColumn="0" w:oddVBand="0" w:evenVBand="0" w:oddHBand="0" w:evenHBand="0" w:firstRowFirstColumn="0" w:firstRowLastColumn="0" w:lastRowFirstColumn="0" w:lastRowLastColumn="0"/>
              <w:rPr>
                <w:b w:val="0"/>
              </w:rPr>
            </w:pPr>
            <w:r w:rsidRPr="00475820">
              <w:rPr>
                <w:b w:val="0"/>
              </w:rPr>
              <w:t>=</w:t>
            </w:r>
          </w:p>
        </w:tc>
        <w:tc>
          <w:tcPr>
            <w:tcW w:w="3459" w:type="pct"/>
            <w:shd w:val="clear" w:color="auto" w:fill="auto"/>
          </w:tcPr>
          <w:p w14:paraId="2BBE74E7" w14:textId="2FBE3FA5" w:rsidR="00C2202A" w:rsidRPr="00D11602" w:rsidRDefault="00C2202A" w:rsidP="00D11602">
            <w:pPr>
              <w:spacing w:before="240" w:after="120"/>
              <w:cnfStyle w:val="100000000000" w:firstRow="1" w:lastRow="0" w:firstColumn="0" w:lastColumn="0" w:oddVBand="0" w:evenVBand="0" w:oddHBand="0" w:evenHBand="0" w:firstRowFirstColumn="0" w:firstRowLastColumn="0" w:lastRowFirstColumn="0" w:lastRowLastColumn="0"/>
              <w:rPr>
                <w:rFonts w:asciiTheme="minorHAnsi" w:hAnsiTheme="minorHAnsi"/>
                <w:bCs/>
                <w:color w:val="000000"/>
              </w:rPr>
            </w:pPr>
            <w:r w:rsidRPr="00475820">
              <w:rPr>
                <w:rFonts w:asciiTheme="minorHAnsi" w:hAnsiTheme="minorHAnsi"/>
                <w:b w:val="0"/>
                <w:bCs/>
                <w:color w:val="000000"/>
              </w:rPr>
              <w:t>(1 + i / n)</w:t>
            </w:r>
            <w:r w:rsidRPr="00475820">
              <w:rPr>
                <w:rFonts w:asciiTheme="minorHAnsi" w:hAnsiTheme="minorHAnsi"/>
                <w:b w:val="0"/>
                <w:bCs/>
                <w:color w:val="000000"/>
                <w:vertAlign w:val="superscript"/>
              </w:rPr>
              <w:t>n</w:t>
            </w:r>
            <w:r w:rsidRPr="00475820">
              <w:rPr>
                <w:rFonts w:asciiTheme="minorHAnsi" w:hAnsiTheme="minorHAnsi" w:hint="eastAsia"/>
                <w:b w:val="0"/>
                <w:bCs/>
                <w:color w:val="000000"/>
              </w:rPr>
              <w:t> </w:t>
            </w:r>
            <w:r w:rsidRPr="00475820">
              <w:rPr>
                <w:rFonts w:asciiTheme="minorHAnsi" w:hAnsiTheme="minorHAnsi" w:hint="eastAsia"/>
                <w:b w:val="0"/>
                <w:bCs/>
                <w:color w:val="000000"/>
              </w:rPr>
              <w:t>–</w:t>
            </w:r>
            <w:r w:rsidRPr="00475820">
              <w:rPr>
                <w:rFonts w:asciiTheme="minorHAnsi" w:hAnsiTheme="minorHAnsi"/>
                <w:b w:val="0"/>
                <w:bCs/>
                <w:color w:val="000000"/>
              </w:rPr>
              <w:t xml:space="preserve"> 1</w:t>
            </w:r>
          </w:p>
        </w:tc>
      </w:tr>
    </w:tbl>
    <w:p w14:paraId="28BBF17A" w14:textId="424CE146" w:rsidR="002B3564" w:rsidRDefault="002B3564" w:rsidP="00D11602">
      <w:pPr>
        <w:spacing w:after="0"/>
        <w:rPr>
          <w:rFonts w:asciiTheme="minorHAnsi" w:hAnsiTheme="minorHAnsi"/>
          <w:bCs/>
          <w:color w:val="000000"/>
        </w:rPr>
      </w:pPr>
    </w:p>
    <w:p w14:paraId="75539ABF" w14:textId="77777777" w:rsidR="006F72FE" w:rsidRDefault="00B42ADD" w:rsidP="00D11602">
      <w:r>
        <w:t>*</w:t>
      </w:r>
      <w:r w:rsidR="002576A5">
        <w:t>w</w:t>
      </w:r>
      <w:r w:rsidR="002576A5" w:rsidRPr="00D11602">
        <w:t>here</w:t>
      </w:r>
      <w:r w:rsidR="006F72FE">
        <w:t>:</w:t>
      </w:r>
      <w:r w:rsidR="002576A5" w:rsidRPr="00D11602">
        <w:rPr>
          <w:rFonts w:hint="eastAsia"/>
        </w:rPr>
        <w:t> </w:t>
      </w:r>
    </w:p>
    <w:p w14:paraId="6A860EBC" w14:textId="77777777" w:rsidR="006F72FE" w:rsidRPr="00987347" w:rsidRDefault="002576A5" w:rsidP="00D11602">
      <w:pPr>
        <w:pStyle w:val="ListParagraph"/>
        <w:numPr>
          <w:ilvl w:val="0"/>
          <w:numId w:val="50"/>
        </w:numPr>
        <w:ind w:left="284" w:hanging="284"/>
      </w:pPr>
      <w:r w:rsidRPr="00D11602">
        <w:rPr>
          <w:b/>
        </w:rPr>
        <w:t>i</w:t>
      </w:r>
      <w:r w:rsidRPr="00D11602">
        <w:rPr>
          <w:rFonts w:hint="eastAsia"/>
        </w:rPr>
        <w:t> </w:t>
      </w:r>
      <w:r w:rsidRPr="00D11602">
        <w:t>is the</w:t>
      </w:r>
      <w:r w:rsidRPr="00D11602">
        <w:rPr>
          <w:rFonts w:hint="eastAsia"/>
        </w:rPr>
        <w:t> </w:t>
      </w:r>
      <w:r w:rsidR="00771EB5">
        <w:t>market interest rate</w:t>
      </w:r>
    </w:p>
    <w:p w14:paraId="476732A4" w14:textId="5E332101" w:rsidR="002576A5" w:rsidRPr="002576A5" w:rsidRDefault="002576A5" w:rsidP="00D11602">
      <w:pPr>
        <w:pStyle w:val="ListParagraph"/>
        <w:numPr>
          <w:ilvl w:val="0"/>
          <w:numId w:val="50"/>
        </w:numPr>
        <w:ind w:left="284" w:hanging="284"/>
      </w:pPr>
      <w:r w:rsidRPr="00D11602">
        <w:rPr>
          <w:b/>
        </w:rPr>
        <w:t>n</w:t>
      </w:r>
      <w:r w:rsidRPr="00D11602">
        <w:rPr>
          <w:rFonts w:hint="eastAsia"/>
        </w:rPr>
        <w:t> </w:t>
      </w:r>
      <w:r w:rsidRPr="00D11602">
        <w:t>is the number of</w:t>
      </w:r>
      <w:r w:rsidRPr="00D11602">
        <w:rPr>
          <w:rFonts w:hint="eastAsia"/>
        </w:rPr>
        <w:t> </w:t>
      </w:r>
      <w:hyperlink r:id="rId37" w:history="1">
        <w:r w:rsidRPr="00D11602">
          <w:t>compounding</w:t>
        </w:r>
      </w:hyperlink>
      <w:r w:rsidRPr="00D11602">
        <w:rPr>
          <w:rFonts w:hint="eastAsia"/>
        </w:rPr>
        <w:t> </w:t>
      </w:r>
      <w:r w:rsidRPr="00D11602">
        <w:t>periods per year</w:t>
      </w:r>
    </w:p>
    <w:p w14:paraId="56ACE9B9" w14:textId="77777777" w:rsidR="00131FCC" w:rsidRDefault="00131FCC" w:rsidP="00131FCC">
      <w:pPr>
        <w:pStyle w:val="Heading4"/>
        <w:keepNext/>
        <w:keepLines/>
        <w:ind w:left="1276" w:hanging="1276"/>
      </w:pPr>
      <w:bookmarkStart w:id="773" w:name="_Toc77692261"/>
      <w:bookmarkStart w:id="774" w:name="_Toc77772706"/>
      <w:bookmarkStart w:id="775" w:name="_Toc77775256"/>
      <w:bookmarkStart w:id="776" w:name="_Toc77775521"/>
      <w:bookmarkStart w:id="777" w:name="_Toc89331454"/>
      <w:bookmarkStart w:id="778" w:name="_Toc89703503"/>
      <w:bookmarkStart w:id="779" w:name="_Toc89942672"/>
      <w:bookmarkStart w:id="780" w:name="_Toc90893008"/>
      <w:bookmarkEnd w:id="773"/>
      <w:bookmarkEnd w:id="774"/>
      <w:bookmarkEnd w:id="775"/>
      <w:bookmarkEnd w:id="776"/>
      <w:bookmarkEnd w:id="777"/>
      <w:bookmarkEnd w:id="778"/>
      <w:bookmarkEnd w:id="779"/>
      <w:r>
        <w:t>Unwinding the discount component in concessional advances</w:t>
      </w:r>
      <w:bookmarkEnd w:id="780"/>
    </w:p>
    <w:p w14:paraId="0BEFEFD4" w14:textId="653180CD" w:rsidR="00131FCC" w:rsidRDefault="00131FCC" w:rsidP="00131FCC">
      <w:r>
        <w:t>For concessional advances, interest income also contains the discount component which must be unwound over the life of the advance.</w:t>
      </w:r>
      <w:r w:rsidR="00771EB5">
        <w:t xml:space="preserve"> </w:t>
      </w:r>
      <w:r>
        <w:t xml:space="preserve">This component is the difference between interest income calculated </w:t>
      </w:r>
      <w:r w:rsidR="00771EB5">
        <w:t>using EIM</w:t>
      </w:r>
      <w:r>
        <w:t xml:space="preserve"> and interest income calculated </w:t>
      </w:r>
      <w:r w:rsidR="00771EB5">
        <w:t xml:space="preserve">using </w:t>
      </w:r>
      <w:r w:rsidR="008B0502">
        <w:t xml:space="preserve">the </w:t>
      </w:r>
      <w:r w:rsidR="00771EB5">
        <w:t xml:space="preserve">contract </w:t>
      </w:r>
      <w:r>
        <w:t xml:space="preserve">interest rate </w:t>
      </w:r>
      <w:r w:rsidR="00771EB5">
        <w:t>of</w:t>
      </w:r>
      <w:r>
        <w:t xml:space="preserve"> the advance</w:t>
      </w:r>
      <w:r w:rsidR="00855B07">
        <w:t>.</w:t>
      </w:r>
    </w:p>
    <w:p w14:paraId="14A4F8D8" w14:textId="7DBDA8F1" w:rsidR="00EB47AE" w:rsidRDefault="00EB47AE" w:rsidP="00131FCC">
      <w:r w:rsidRPr="001A6CF8">
        <w:t>The unwinding of the loan discount component</w:t>
      </w:r>
      <w:r>
        <w:t>,</w:t>
      </w:r>
      <w:r w:rsidRPr="001A6CF8">
        <w:t xml:space="preserve"> which was</w:t>
      </w:r>
      <w:r w:rsidRPr="00A25592">
        <w:t xml:space="preserve"> expensed</w:t>
      </w:r>
      <w:r w:rsidR="00FB3786">
        <w:t xml:space="preserve"> or deferred</w:t>
      </w:r>
      <w:r w:rsidRPr="00A25592">
        <w:t xml:space="preserve"> on initial recognition over the life of the loan</w:t>
      </w:r>
      <w:r>
        <w:t>,</w:t>
      </w:r>
      <w:r w:rsidRPr="00A25592">
        <w:t xml:space="preserve"> is treated as revenue</w:t>
      </w:r>
      <w:r w:rsidRPr="00B44BCD">
        <w:t>.</w:t>
      </w:r>
    </w:p>
    <w:p w14:paraId="07127334" w14:textId="05ACAD0A" w:rsidR="00142541" w:rsidRDefault="00142541" w:rsidP="00131FCC">
      <w:r>
        <w:t>Figure </w:t>
      </w:r>
      <w:r w:rsidR="00362210">
        <w:t>4</w:t>
      </w:r>
      <w:r>
        <w:t xml:space="preserve"> below illustrates the concept </w:t>
      </w:r>
      <w:r w:rsidR="008B0502">
        <w:t xml:space="preserve">of </w:t>
      </w:r>
      <w:r>
        <w:t>unwinding the discount component</w:t>
      </w:r>
      <w:r w:rsidR="00362210">
        <w:t xml:space="preserve"> and typical journal entries</w:t>
      </w:r>
      <w:r>
        <w:t>.</w:t>
      </w:r>
    </w:p>
    <w:p w14:paraId="04A97D30" w14:textId="3913ACE7" w:rsidR="00EB47AE" w:rsidRDefault="00EB47AE" w:rsidP="00131FCC">
      <w:pPr>
        <w:rPr>
          <w:b/>
        </w:rPr>
      </w:pPr>
      <w:r w:rsidRPr="00D11602">
        <w:rPr>
          <w:b/>
        </w:rPr>
        <w:t xml:space="preserve">Figure </w:t>
      </w:r>
      <w:r w:rsidR="00362210">
        <w:rPr>
          <w:b/>
        </w:rPr>
        <w:t>4</w:t>
      </w:r>
      <w:r w:rsidRPr="00D11602">
        <w:rPr>
          <w:b/>
        </w:rPr>
        <w:t>: Unwinding of discount component</w:t>
      </w:r>
    </w:p>
    <w:p w14:paraId="46037E7F" w14:textId="0F18A3C9" w:rsidR="00FB3786" w:rsidRPr="00D11602" w:rsidRDefault="00FB3786" w:rsidP="00131FCC">
      <w:pPr>
        <w:rPr>
          <w:b/>
        </w:rPr>
      </w:pPr>
      <w:r>
        <w:rPr>
          <w:b/>
          <w:noProof/>
          <w:lang w:eastAsia="en-AU"/>
        </w:rPr>
        <w:drawing>
          <wp:inline distT="0" distB="0" distL="0" distR="0" wp14:anchorId="3F500633" wp14:editId="276F04F9">
            <wp:extent cx="6209968" cy="1240403"/>
            <wp:effectExtent l="0" t="0" r="0" b="17145"/>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14:paraId="6AD5958A" w14:textId="1FC6194D" w:rsidR="00FB3786" w:rsidRPr="00D11602" w:rsidRDefault="00FB3786" w:rsidP="00FB3786">
      <w:pPr>
        <w:rPr>
          <w:b/>
        </w:rPr>
      </w:pPr>
      <w:r w:rsidRPr="00D11602">
        <w:rPr>
          <w:b/>
        </w:rPr>
        <w:t>Journal entries using method 1</w:t>
      </w:r>
    </w:p>
    <w:tbl>
      <w:tblPr>
        <w:tblStyle w:val="TableGrid"/>
        <w:tblW w:w="9639" w:type="dxa"/>
        <w:tblBorders>
          <w:top w:val="single" w:sz="4" w:space="0" w:color="983544" w:themeColor="accent1" w:themeShade="BF"/>
          <w:left w:val="single" w:sz="4" w:space="0" w:color="983544" w:themeColor="accent1" w:themeShade="BF"/>
          <w:bottom w:val="single" w:sz="4" w:space="0" w:color="983544" w:themeColor="accent1" w:themeShade="BF"/>
          <w:right w:val="single" w:sz="4" w:space="0" w:color="983544" w:themeColor="accent1" w:themeShade="BF"/>
          <w:insideH w:val="single" w:sz="4" w:space="0" w:color="983544" w:themeColor="accent1" w:themeShade="BF"/>
          <w:insideV w:val="single" w:sz="4" w:space="0" w:color="983544" w:themeColor="accent1" w:themeShade="BF"/>
        </w:tblBorders>
        <w:tblLook w:val="04A0" w:firstRow="1" w:lastRow="0" w:firstColumn="1" w:lastColumn="0" w:noHBand="0" w:noVBand="1"/>
      </w:tblPr>
      <w:tblGrid>
        <w:gridCol w:w="592"/>
        <w:gridCol w:w="5504"/>
        <w:gridCol w:w="1134"/>
        <w:gridCol w:w="1027"/>
        <w:gridCol w:w="1382"/>
      </w:tblGrid>
      <w:tr w:rsidR="00F64881" w14:paraId="48BE163B" w14:textId="77777777" w:rsidTr="00D11602">
        <w:tc>
          <w:tcPr>
            <w:tcW w:w="9639" w:type="dxa"/>
            <w:gridSpan w:val="5"/>
            <w:tcBorders>
              <w:top w:val="nil"/>
              <w:left w:val="nil"/>
              <w:bottom w:val="single" w:sz="4" w:space="0" w:color="auto"/>
              <w:right w:val="nil"/>
            </w:tcBorders>
            <w:shd w:val="clear" w:color="auto" w:fill="D9D9D9" w:themeFill="background2" w:themeFillShade="D9"/>
          </w:tcPr>
          <w:p w14:paraId="781E981A" w14:textId="24D5FFA7" w:rsidR="00F64881" w:rsidRPr="00D11602" w:rsidRDefault="00F64881">
            <w:pPr>
              <w:rPr>
                <w:rFonts w:eastAsiaTheme="majorEastAsia" w:cstheme="majorBidi"/>
                <w:b/>
                <w:bCs/>
                <w:i/>
                <w:kern w:val="32"/>
              </w:rPr>
            </w:pPr>
            <w:r w:rsidRPr="00D11602">
              <w:rPr>
                <w:rFonts w:eastAsiaTheme="majorEastAsia" w:cstheme="majorBidi"/>
                <w:bCs/>
                <w:i/>
                <w:kern w:val="32"/>
              </w:rPr>
              <w:t xml:space="preserve">Journal to </w:t>
            </w:r>
            <w:r w:rsidRPr="00E646B4">
              <w:rPr>
                <w:i/>
                <w:color w:val="000000"/>
                <w:lang w:eastAsia="en-AU"/>
              </w:rPr>
              <w:t xml:space="preserve">unwind/amortise the concessional discount portion of the </w:t>
            </w:r>
            <w:r w:rsidR="004E602B">
              <w:rPr>
                <w:i/>
                <w:color w:val="000000"/>
                <w:lang w:eastAsia="en-AU"/>
              </w:rPr>
              <w:t>advance</w:t>
            </w:r>
            <w:r w:rsidRPr="00D11602">
              <w:rPr>
                <w:rFonts w:eastAsiaTheme="majorEastAsia" w:cstheme="majorBidi"/>
                <w:bCs/>
                <w:i/>
                <w:kern w:val="32"/>
              </w:rPr>
              <w:t>:</w:t>
            </w:r>
          </w:p>
        </w:tc>
      </w:tr>
      <w:tr w:rsidR="00F64881" w14:paraId="54B27E2A" w14:textId="77777777" w:rsidTr="0006163E">
        <w:tc>
          <w:tcPr>
            <w:tcW w:w="592" w:type="dxa"/>
            <w:tcBorders>
              <w:top w:val="single" w:sz="4" w:space="0" w:color="auto"/>
              <w:left w:val="nil"/>
              <w:bottom w:val="nil"/>
              <w:right w:val="nil"/>
            </w:tcBorders>
          </w:tcPr>
          <w:p w14:paraId="3F67A7C8" w14:textId="77777777" w:rsidR="00F64881" w:rsidRDefault="00F64881" w:rsidP="0006163E">
            <w:pPr>
              <w:ind w:right="-108"/>
              <w:rPr>
                <w:rFonts w:eastAsiaTheme="majorEastAsia" w:cstheme="majorBidi"/>
                <w:bCs/>
                <w:kern w:val="32"/>
              </w:rPr>
            </w:pPr>
            <w:r>
              <w:rPr>
                <w:rFonts w:eastAsiaTheme="majorEastAsia" w:cstheme="majorBidi"/>
                <w:bCs/>
                <w:kern w:val="32"/>
              </w:rPr>
              <w:t>DR</w:t>
            </w:r>
          </w:p>
        </w:tc>
        <w:tc>
          <w:tcPr>
            <w:tcW w:w="5504" w:type="dxa"/>
            <w:tcBorders>
              <w:top w:val="single" w:sz="4" w:space="0" w:color="auto"/>
              <w:left w:val="nil"/>
              <w:bottom w:val="nil"/>
              <w:right w:val="nil"/>
            </w:tcBorders>
            <w:vAlign w:val="center"/>
          </w:tcPr>
          <w:p w14:paraId="069C6F0A" w14:textId="14460805" w:rsidR="00F64881" w:rsidRPr="00F64881" w:rsidRDefault="00F64881" w:rsidP="0006163E">
            <w:pPr>
              <w:ind w:right="-108"/>
              <w:rPr>
                <w:rFonts w:eastAsiaTheme="majorEastAsia" w:cstheme="majorBidi"/>
                <w:bCs/>
                <w:kern w:val="32"/>
              </w:rPr>
            </w:pPr>
            <w:r w:rsidRPr="00D11602">
              <w:t>Advances – increment/decrement (817160 or 834160)</w:t>
            </w:r>
          </w:p>
        </w:tc>
        <w:tc>
          <w:tcPr>
            <w:tcW w:w="1134" w:type="dxa"/>
            <w:tcBorders>
              <w:top w:val="single" w:sz="4" w:space="0" w:color="auto"/>
              <w:left w:val="nil"/>
              <w:bottom w:val="nil"/>
              <w:right w:val="nil"/>
            </w:tcBorders>
            <w:vAlign w:val="center"/>
          </w:tcPr>
          <w:p w14:paraId="3A5C7BC5" w14:textId="77777777" w:rsidR="00F64881" w:rsidRDefault="00F64881" w:rsidP="0006163E">
            <w:pPr>
              <w:jc w:val="right"/>
              <w:rPr>
                <w:rFonts w:eastAsiaTheme="majorEastAsia" w:cstheme="majorBidi"/>
                <w:bCs/>
                <w:kern w:val="32"/>
              </w:rPr>
            </w:pPr>
            <w:r>
              <w:t>$XXX</w:t>
            </w:r>
          </w:p>
        </w:tc>
        <w:tc>
          <w:tcPr>
            <w:tcW w:w="1027" w:type="dxa"/>
            <w:tcBorders>
              <w:top w:val="single" w:sz="4" w:space="0" w:color="auto"/>
              <w:left w:val="nil"/>
              <w:bottom w:val="nil"/>
              <w:right w:val="nil"/>
            </w:tcBorders>
            <w:vAlign w:val="center"/>
          </w:tcPr>
          <w:p w14:paraId="090503B2" w14:textId="77777777" w:rsidR="00F64881" w:rsidRDefault="00F64881" w:rsidP="0006163E">
            <w:pPr>
              <w:jc w:val="right"/>
              <w:rPr>
                <w:rFonts w:eastAsiaTheme="majorEastAsia" w:cstheme="majorBidi"/>
                <w:bCs/>
                <w:kern w:val="32"/>
              </w:rPr>
            </w:pPr>
          </w:p>
        </w:tc>
        <w:tc>
          <w:tcPr>
            <w:tcW w:w="1382" w:type="dxa"/>
            <w:vMerge w:val="restart"/>
            <w:tcBorders>
              <w:top w:val="single" w:sz="4" w:space="0" w:color="auto"/>
              <w:left w:val="nil"/>
              <w:right w:val="nil"/>
            </w:tcBorders>
            <w:vAlign w:val="center"/>
          </w:tcPr>
          <w:p w14:paraId="206B6FF3" w14:textId="77777777" w:rsidR="00F64881" w:rsidRPr="0078214D" w:rsidRDefault="00F64881" w:rsidP="0006163E">
            <w:pPr>
              <w:spacing w:after="0"/>
              <w:jc w:val="center"/>
              <w:rPr>
                <w:b/>
                <w:color w:val="0D5C8F" w:themeColor="accent2" w:themeShade="BF"/>
              </w:rPr>
            </w:pPr>
            <w:r w:rsidRPr="0078214D">
              <w:rPr>
                <w:b/>
                <w:color w:val="0D5C8F" w:themeColor="accent2" w:themeShade="BF"/>
              </w:rPr>
              <w:t>C</w:t>
            </w:r>
          </w:p>
        </w:tc>
      </w:tr>
      <w:tr w:rsidR="00F64881" w14:paraId="5CA436BD" w14:textId="77777777" w:rsidTr="0006163E">
        <w:tc>
          <w:tcPr>
            <w:tcW w:w="592" w:type="dxa"/>
            <w:tcBorders>
              <w:top w:val="nil"/>
              <w:left w:val="nil"/>
              <w:bottom w:val="single" w:sz="4" w:space="0" w:color="auto"/>
              <w:right w:val="nil"/>
            </w:tcBorders>
            <w:vAlign w:val="center"/>
          </w:tcPr>
          <w:p w14:paraId="5E9EF6A2" w14:textId="77777777" w:rsidR="00F64881" w:rsidRDefault="00F64881" w:rsidP="0006163E">
            <w:pPr>
              <w:rPr>
                <w:rFonts w:eastAsiaTheme="majorEastAsia" w:cstheme="majorBidi"/>
                <w:bCs/>
                <w:kern w:val="32"/>
              </w:rPr>
            </w:pPr>
            <w:r>
              <w:rPr>
                <w:rFonts w:eastAsiaTheme="majorEastAsia" w:cstheme="majorBidi"/>
                <w:bCs/>
                <w:kern w:val="32"/>
              </w:rPr>
              <w:t>CR</w:t>
            </w:r>
          </w:p>
        </w:tc>
        <w:tc>
          <w:tcPr>
            <w:tcW w:w="5504" w:type="dxa"/>
            <w:tcBorders>
              <w:top w:val="nil"/>
              <w:left w:val="nil"/>
              <w:bottom w:val="single" w:sz="4" w:space="0" w:color="auto"/>
              <w:right w:val="nil"/>
            </w:tcBorders>
            <w:vAlign w:val="center"/>
          </w:tcPr>
          <w:p w14:paraId="13689BD7" w14:textId="036EEE67" w:rsidR="00F64881" w:rsidRDefault="00F64881" w:rsidP="0006163E">
            <w:pPr>
              <w:rPr>
                <w:rFonts w:eastAsiaTheme="majorEastAsia" w:cstheme="majorBidi"/>
                <w:bCs/>
                <w:kern w:val="32"/>
              </w:rPr>
            </w:pPr>
            <w:r>
              <w:rPr>
                <w:color w:val="000000"/>
                <w:lang w:eastAsia="en-AU"/>
              </w:rPr>
              <w:t>Amortisation of concessional discount</w:t>
            </w:r>
            <w:r>
              <w:t xml:space="preserve"> (147100)</w:t>
            </w:r>
          </w:p>
        </w:tc>
        <w:tc>
          <w:tcPr>
            <w:tcW w:w="1134" w:type="dxa"/>
            <w:tcBorders>
              <w:top w:val="nil"/>
              <w:left w:val="nil"/>
              <w:bottom w:val="single" w:sz="4" w:space="0" w:color="auto"/>
              <w:right w:val="nil"/>
            </w:tcBorders>
            <w:vAlign w:val="center"/>
          </w:tcPr>
          <w:p w14:paraId="2F2F4BAB" w14:textId="77777777" w:rsidR="00F64881" w:rsidRDefault="00F64881" w:rsidP="0006163E">
            <w:pPr>
              <w:jc w:val="right"/>
              <w:rPr>
                <w:rFonts w:eastAsiaTheme="majorEastAsia" w:cstheme="majorBidi"/>
                <w:bCs/>
                <w:kern w:val="32"/>
              </w:rPr>
            </w:pPr>
          </w:p>
        </w:tc>
        <w:tc>
          <w:tcPr>
            <w:tcW w:w="1027" w:type="dxa"/>
            <w:tcBorders>
              <w:top w:val="nil"/>
              <w:left w:val="nil"/>
              <w:bottom w:val="single" w:sz="4" w:space="0" w:color="auto"/>
              <w:right w:val="nil"/>
            </w:tcBorders>
            <w:vAlign w:val="center"/>
          </w:tcPr>
          <w:p w14:paraId="44769A51" w14:textId="77777777" w:rsidR="00F64881" w:rsidRDefault="00F64881" w:rsidP="0006163E">
            <w:pPr>
              <w:jc w:val="right"/>
              <w:rPr>
                <w:rFonts w:eastAsiaTheme="majorEastAsia" w:cstheme="majorBidi"/>
                <w:bCs/>
                <w:kern w:val="32"/>
              </w:rPr>
            </w:pPr>
            <w:r>
              <w:t>$XXX</w:t>
            </w:r>
          </w:p>
        </w:tc>
        <w:tc>
          <w:tcPr>
            <w:tcW w:w="1382" w:type="dxa"/>
            <w:vMerge/>
            <w:tcBorders>
              <w:left w:val="nil"/>
              <w:bottom w:val="single" w:sz="4" w:space="0" w:color="auto"/>
              <w:right w:val="nil"/>
            </w:tcBorders>
          </w:tcPr>
          <w:p w14:paraId="150ADBF0" w14:textId="77777777" w:rsidR="00F64881" w:rsidRDefault="00F64881" w:rsidP="0006163E">
            <w:pPr>
              <w:jc w:val="right"/>
            </w:pPr>
          </w:p>
        </w:tc>
      </w:tr>
    </w:tbl>
    <w:p w14:paraId="2D8F945C" w14:textId="77777777" w:rsidR="00F64881" w:rsidRDefault="00F64881" w:rsidP="00FB3786">
      <w:pPr>
        <w:rPr>
          <w:u w:val="single"/>
        </w:rPr>
      </w:pPr>
    </w:p>
    <w:p w14:paraId="296E3F10" w14:textId="318E93FC" w:rsidR="00FB3786" w:rsidRPr="00D11602" w:rsidRDefault="00FB3786" w:rsidP="00FB3786">
      <w:pPr>
        <w:rPr>
          <w:b/>
        </w:rPr>
      </w:pPr>
      <w:r w:rsidRPr="00D11602">
        <w:rPr>
          <w:b/>
        </w:rPr>
        <w:t>Journal entries using method 2</w:t>
      </w:r>
    </w:p>
    <w:tbl>
      <w:tblPr>
        <w:tblStyle w:val="TableGrid"/>
        <w:tblW w:w="9639" w:type="dxa"/>
        <w:tblBorders>
          <w:top w:val="single" w:sz="4" w:space="0" w:color="983544" w:themeColor="accent1" w:themeShade="BF"/>
          <w:left w:val="single" w:sz="4" w:space="0" w:color="983544" w:themeColor="accent1" w:themeShade="BF"/>
          <w:bottom w:val="single" w:sz="4" w:space="0" w:color="983544" w:themeColor="accent1" w:themeShade="BF"/>
          <w:right w:val="single" w:sz="4" w:space="0" w:color="983544" w:themeColor="accent1" w:themeShade="BF"/>
          <w:insideH w:val="single" w:sz="4" w:space="0" w:color="983544" w:themeColor="accent1" w:themeShade="BF"/>
          <w:insideV w:val="single" w:sz="4" w:space="0" w:color="983544" w:themeColor="accent1" w:themeShade="BF"/>
        </w:tblBorders>
        <w:tblLook w:val="04A0" w:firstRow="1" w:lastRow="0" w:firstColumn="1" w:lastColumn="0" w:noHBand="0" w:noVBand="1"/>
      </w:tblPr>
      <w:tblGrid>
        <w:gridCol w:w="592"/>
        <w:gridCol w:w="5504"/>
        <w:gridCol w:w="1134"/>
        <w:gridCol w:w="1027"/>
        <w:gridCol w:w="1382"/>
      </w:tblGrid>
      <w:tr w:rsidR="00F64881" w14:paraId="4E2F7DDD" w14:textId="77777777" w:rsidTr="00D11602">
        <w:tc>
          <w:tcPr>
            <w:tcW w:w="9639" w:type="dxa"/>
            <w:gridSpan w:val="5"/>
            <w:tcBorders>
              <w:top w:val="nil"/>
              <w:left w:val="nil"/>
              <w:bottom w:val="single" w:sz="4" w:space="0" w:color="auto"/>
              <w:right w:val="nil"/>
            </w:tcBorders>
            <w:shd w:val="clear" w:color="auto" w:fill="D9D9D9" w:themeFill="background2" w:themeFillShade="D9"/>
          </w:tcPr>
          <w:p w14:paraId="41AABD5D" w14:textId="43509015" w:rsidR="00F64881" w:rsidRPr="00D11602" w:rsidRDefault="00F64881">
            <w:pPr>
              <w:rPr>
                <w:rFonts w:eastAsiaTheme="majorEastAsia" w:cstheme="majorBidi"/>
                <w:b/>
                <w:bCs/>
                <w:i/>
                <w:kern w:val="32"/>
              </w:rPr>
            </w:pPr>
            <w:r w:rsidRPr="00D11602">
              <w:rPr>
                <w:rFonts w:eastAsiaTheme="majorEastAsia" w:cstheme="majorBidi"/>
                <w:bCs/>
                <w:i/>
                <w:kern w:val="32"/>
              </w:rPr>
              <w:t xml:space="preserve">Journal to </w:t>
            </w:r>
            <w:r w:rsidRPr="00D11602">
              <w:rPr>
                <w:i/>
                <w:color w:val="000000"/>
                <w:lang w:eastAsia="en-AU"/>
              </w:rPr>
              <w:t xml:space="preserve">unwind/amortise the concessional discount portion of the </w:t>
            </w:r>
            <w:r w:rsidR="004E602B">
              <w:rPr>
                <w:i/>
                <w:color w:val="000000"/>
                <w:lang w:eastAsia="en-AU"/>
              </w:rPr>
              <w:t>advance</w:t>
            </w:r>
            <w:r w:rsidRPr="00D11602">
              <w:rPr>
                <w:rFonts w:eastAsiaTheme="majorEastAsia" w:cstheme="majorBidi"/>
                <w:bCs/>
                <w:i/>
                <w:kern w:val="32"/>
              </w:rPr>
              <w:t>:</w:t>
            </w:r>
          </w:p>
        </w:tc>
      </w:tr>
      <w:tr w:rsidR="00F64881" w14:paraId="06DFD10B" w14:textId="77777777" w:rsidTr="0006163E">
        <w:tc>
          <w:tcPr>
            <w:tcW w:w="592" w:type="dxa"/>
            <w:tcBorders>
              <w:top w:val="single" w:sz="4" w:space="0" w:color="auto"/>
              <w:left w:val="nil"/>
              <w:bottom w:val="nil"/>
              <w:right w:val="nil"/>
            </w:tcBorders>
          </w:tcPr>
          <w:p w14:paraId="0EFC6267" w14:textId="77777777" w:rsidR="00F64881" w:rsidRDefault="00F64881" w:rsidP="0006163E">
            <w:pPr>
              <w:ind w:right="-108"/>
              <w:rPr>
                <w:rFonts w:eastAsiaTheme="majorEastAsia" w:cstheme="majorBidi"/>
                <w:bCs/>
                <w:kern w:val="32"/>
              </w:rPr>
            </w:pPr>
            <w:r>
              <w:rPr>
                <w:rFonts w:eastAsiaTheme="majorEastAsia" w:cstheme="majorBidi"/>
                <w:bCs/>
                <w:kern w:val="32"/>
              </w:rPr>
              <w:t>DR</w:t>
            </w:r>
          </w:p>
        </w:tc>
        <w:tc>
          <w:tcPr>
            <w:tcW w:w="5504" w:type="dxa"/>
            <w:tcBorders>
              <w:top w:val="single" w:sz="4" w:space="0" w:color="auto"/>
              <w:left w:val="nil"/>
              <w:bottom w:val="nil"/>
              <w:right w:val="nil"/>
            </w:tcBorders>
            <w:vAlign w:val="center"/>
          </w:tcPr>
          <w:p w14:paraId="0357B81A" w14:textId="77777777" w:rsidR="00F64881" w:rsidRPr="00F64881" w:rsidRDefault="00F64881" w:rsidP="0006163E">
            <w:pPr>
              <w:ind w:right="-108"/>
              <w:rPr>
                <w:rFonts w:eastAsiaTheme="majorEastAsia" w:cstheme="majorBidi"/>
                <w:bCs/>
                <w:kern w:val="32"/>
              </w:rPr>
            </w:pPr>
            <w:r w:rsidRPr="0078214D">
              <w:t>Advances – increment/decrement (817160 or 834160)</w:t>
            </w:r>
          </w:p>
        </w:tc>
        <w:tc>
          <w:tcPr>
            <w:tcW w:w="1134" w:type="dxa"/>
            <w:tcBorders>
              <w:top w:val="single" w:sz="4" w:space="0" w:color="auto"/>
              <w:left w:val="nil"/>
              <w:bottom w:val="nil"/>
              <w:right w:val="nil"/>
            </w:tcBorders>
            <w:vAlign w:val="center"/>
          </w:tcPr>
          <w:p w14:paraId="573E7724" w14:textId="77777777" w:rsidR="00F64881" w:rsidRDefault="00F64881" w:rsidP="0006163E">
            <w:pPr>
              <w:jc w:val="right"/>
              <w:rPr>
                <w:rFonts w:eastAsiaTheme="majorEastAsia" w:cstheme="majorBidi"/>
                <w:bCs/>
                <w:kern w:val="32"/>
              </w:rPr>
            </w:pPr>
            <w:r>
              <w:t>$XXX</w:t>
            </w:r>
          </w:p>
        </w:tc>
        <w:tc>
          <w:tcPr>
            <w:tcW w:w="1027" w:type="dxa"/>
            <w:tcBorders>
              <w:top w:val="single" w:sz="4" w:space="0" w:color="auto"/>
              <w:left w:val="nil"/>
              <w:bottom w:val="nil"/>
              <w:right w:val="nil"/>
            </w:tcBorders>
            <w:vAlign w:val="center"/>
          </w:tcPr>
          <w:p w14:paraId="126D74AD" w14:textId="77777777" w:rsidR="00F64881" w:rsidRDefault="00F64881" w:rsidP="0006163E">
            <w:pPr>
              <w:jc w:val="right"/>
              <w:rPr>
                <w:rFonts w:eastAsiaTheme="majorEastAsia" w:cstheme="majorBidi"/>
                <w:bCs/>
                <w:kern w:val="32"/>
              </w:rPr>
            </w:pPr>
          </w:p>
        </w:tc>
        <w:tc>
          <w:tcPr>
            <w:tcW w:w="1382" w:type="dxa"/>
            <w:vMerge w:val="restart"/>
            <w:tcBorders>
              <w:top w:val="single" w:sz="4" w:space="0" w:color="auto"/>
              <w:left w:val="nil"/>
              <w:right w:val="nil"/>
            </w:tcBorders>
            <w:vAlign w:val="center"/>
          </w:tcPr>
          <w:p w14:paraId="0C21C719" w14:textId="77777777" w:rsidR="00F64881" w:rsidRPr="0078214D" w:rsidRDefault="00F64881" w:rsidP="0006163E">
            <w:pPr>
              <w:spacing w:after="0"/>
              <w:jc w:val="center"/>
              <w:rPr>
                <w:b/>
                <w:color w:val="0D5C8F" w:themeColor="accent2" w:themeShade="BF"/>
              </w:rPr>
            </w:pPr>
            <w:r w:rsidRPr="0078214D">
              <w:rPr>
                <w:b/>
                <w:color w:val="0D5C8F" w:themeColor="accent2" w:themeShade="BF"/>
              </w:rPr>
              <w:t>C</w:t>
            </w:r>
          </w:p>
        </w:tc>
      </w:tr>
      <w:tr w:rsidR="00F64881" w14:paraId="120EE35F" w14:textId="77777777" w:rsidTr="0006163E">
        <w:tc>
          <w:tcPr>
            <w:tcW w:w="592" w:type="dxa"/>
            <w:tcBorders>
              <w:top w:val="nil"/>
              <w:left w:val="nil"/>
              <w:bottom w:val="single" w:sz="4" w:space="0" w:color="auto"/>
              <w:right w:val="nil"/>
            </w:tcBorders>
            <w:vAlign w:val="center"/>
          </w:tcPr>
          <w:p w14:paraId="536346FF" w14:textId="77777777" w:rsidR="00F64881" w:rsidRDefault="00F64881" w:rsidP="0006163E">
            <w:pPr>
              <w:rPr>
                <w:rFonts w:eastAsiaTheme="majorEastAsia" w:cstheme="majorBidi"/>
                <w:bCs/>
                <w:kern w:val="32"/>
              </w:rPr>
            </w:pPr>
            <w:r>
              <w:rPr>
                <w:rFonts w:eastAsiaTheme="majorEastAsia" w:cstheme="majorBidi"/>
                <w:bCs/>
                <w:kern w:val="32"/>
              </w:rPr>
              <w:t>CR</w:t>
            </w:r>
          </w:p>
        </w:tc>
        <w:tc>
          <w:tcPr>
            <w:tcW w:w="5504" w:type="dxa"/>
            <w:tcBorders>
              <w:top w:val="nil"/>
              <w:left w:val="nil"/>
              <w:bottom w:val="single" w:sz="4" w:space="0" w:color="auto"/>
              <w:right w:val="nil"/>
            </w:tcBorders>
            <w:vAlign w:val="center"/>
          </w:tcPr>
          <w:p w14:paraId="22A780BA" w14:textId="77777777" w:rsidR="00F64881" w:rsidRDefault="00F64881" w:rsidP="0006163E">
            <w:pPr>
              <w:rPr>
                <w:rFonts w:eastAsiaTheme="majorEastAsia" w:cstheme="majorBidi"/>
                <w:bCs/>
                <w:kern w:val="32"/>
              </w:rPr>
            </w:pPr>
            <w:r>
              <w:rPr>
                <w:color w:val="000000"/>
                <w:lang w:eastAsia="en-AU"/>
              </w:rPr>
              <w:t>Amortisation of concessional discount</w:t>
            </w:r>
            <w:r>
              <w:t xml:space="preserve"> (147100)</w:t>
            </w:r>
          </w:p>
        </w:tc>
        <w:tc>
          <w:tcPr>
            <w:tcW w:w="1134" w:type="dxa"/>
            <w:tcBorders>
              <w:top w:val="nil"/>
              <w:left w:val="nil"/>
              <w:bottom w:val="single" w:sz="4" w:space="0" w:color="auto"/>
              <w:right w:val="nil"/>
            </w:tcBorders>
            <w:vAlign w:val="center"/>
          </w:tcPr>
          <w:p w14:paraId="0F021C1E" w14:textId="77777777" w:rsidR="00F64881" w:rsidRDefault="00F64881" w:rsidP="0006163E">
            <w:pPr>
              <w:jc w:val="right"/>
              <w:rPr>
                <w:rFonts w:eastAsiaTheme="majorEastAsia" w:cstheme="majorBidi"/>
                <w:bCs/>
                <w:kern w:val="32"/>
              </w:rPr>
            </w:pPr>
          </w:p>
        </w:tc>
        <w:tc>
          <w:tcPr>
            <w:tcW w:w="1027" w:type="dxa"/>
            <w:tcBorders>
              <w:top w:val="nil"/>
              <w:left w:val="nil"/>
              <w:bottom w:val="single" w:sz="4" w:space="0" w:color="auto"/>
              <w:right w:val="nil"/>
            </w:tcBorders>
            <w:vAlign w:val="center"/>
          </w:tcPr>
          <w:p w14:paraId="5EFD5562" w14:textId="77777777" w:rsidR="00F64881" w:rsidRDefault="00F64881" w:rsidP="0006163E">
            <w:pPr>
              <w:jc w:val="right"/>
              <w:rPr>
                <w:rFonts w:eastAsiaTheme="majorEastAsia" w:cstheme="majorBidi"/>
                <w:bCs/>
                <w:kern w:val="32"/>
              </w:rPr>
            </w:pPr>
            <w:r>
              <w:t>$XXX</w:t>
            </w:r>
          </w:p>
        </w:tc>
        <w:tc>
          <w:tcPr>
            <w:tcW w:w="1382" w:type="dxa"/>
            <w:vMerge/>
            <w:tcBorders>
              <w:left w:val="nil"/>
              <w:bottom w:val="single" w:sz="4" w:space="0" w:color="auto"/>
              <w:right w:val="nil"/>
            </w:tcBorders>
          </w:tcPr>
          <w:p w14:paraId="37C16A11" w14:textId="77777777" w:rsidR="00F64881" w:rsidRDefault="00F64881" w:rsidP="0006163E">
            <w:pPr>
              <w:jc w:val="right"/>
            </w:pPr>
          </w:p>
        </w:tc>
      </w:tr>
    </w:tbl>
    <w:p w14:paraId="3B93B36B" w14:textId="64415C13" w:rsidR="00F64881" w:rsidRDefault="00F64881" w:rsidP="00FB3786">
      <w:pPr>
        <w:rPr>
          <w:u w:val="single"/>
        </w:rPr>
      </w:pPr>
    </w:p>
    <w:tbl>
      <w:tblPr>
        <w:tblStyle w:val="TableGrid"/>
        <w:tblW w:w="9639" w:type="dxa"/>
        <w:tblBorders>
          <w:top w:val="single" w:sz="4" w:space="0" w:color="983544" w:themeColor="accent1" w:themeShade="BF"/>
          <w:left w:val="single" w:sz="4" w:space="0" w:color="983544" w:themeColor="accent1" w:themeShade="BF"/>
          <w:bottom w:val="single" w:sz="4" w:space="0" w:color="983544" w:themeColor="accent1" w:themeShade="BF"/>
          <w:right w:val="single" w:sz="4" w:space="0" w:color="983544" w:themeColor="accent1" w:themeShade="BF"/>
          <w:insideH w:val="single" w:sz="4" w:space="0" w:color="983544" w:themeColor="accent1" w:themeShade="BF"/>
          <w:insideV w:val="single" w:sz="4" w:space="0" w:color="983544" w:themeColor="accent1" w:themeShade="BF"/>
        </w:tblBorders>
        <w:tblLook w:val="04A0" w:firstRow="1" w:lastRow="0" w:firstColumn="1" w:lastColumn="0" w:noHBand="0" w:noVBand="1"/>
      </w:tblPr>
      <w:tblGrid>
        <w:gridCol w:w="592"/>
        <w:gridCol w:w="5504"/>
        <w:gridCol w:w="1134"/>
        <w:gridCol w:w="1027"/>
        <w:gridCol w:w="1382"/>
      </w:tblGrid>
      <w:tr w:rsidR="00F64881" w14:paraId="3CE0ED82" w14:textId="77777777" w:rsidTr="00D11602">
        <w:tc>
          <w:tcPr>
            <w:tcW w:w="9639" w:type="dxa"/>
            <w:gridSpan w:val="5"/>
            <w:tcBorders>
              <w:top w:val="nil"/>
              <w:left w:val="nil"/>
              <w:bottom w:val="single" w:sz="4" w:space="0" w:color="auto"/>
              <w:right w:val="nil"/>
            </w:tcBorders>
            <w:shd w:val="clear" w:color="auto" w:fill="D9D9D9" w:themeFill="background2" w:themeFillShade="D9"/>
          </w:tcPr>
          <w:p w14:paraId="3E6B7E81" w14:textId="06218B18" w:rsidR="00F64881" w:rsidRPr="00D11602" w:rsidRDefault="00F64881">
            <w:pPr>
              <w:rPr>
                <w:rFonts w:eastAsiaTheme="majorEastAsia" w:cstheme="majorBidi"/>
                <w:b/>
                <w:bCs/>
                <w:i/>
                <w:kern w:val="32"/>
              </w:rPr>
            </w:pPr>
            <w:r w:rsidRPr="00D11602">
              <w:rPr>
                <w:rFonts w:eastAsiaTheme="majorEastAsia" w:cstheme="majorBidi"/>
                <w:bCs/>
                <w:i/>
                <w:kern w:val="32"/>
              </w:rPr>
              <w:t xml:space="preserve">Journal to </w:t>
            </w:r>
            <w:r w:rsidRPr="00E646B4">
              <w:rPr>
                <w:i/>
                <w:color w:val="000000"/>
                <w:lang w:eastAsia="en-AU"/>
              </w:rPr>
              <w:t xml:space="preserve">amortise deferred loss recognised on the </w:t>
            </w:r>
            <w:r w:rsidR="004E602B">
              <w:rPr>
                <w:i/>
                <w:color w:val="000000"/>
                <w:lang w:eastAsia="en-AU"/>
              </w:rPr>
              <w:t>advance</w:t>
            </w:r>
            <w:r w:rsidRPr="00D11602">
              <w:rPr>
                <w:rFonts w:eastAsiaTheme="majorEastAsia" w:cstheme="majorBidi"/>
                <w:bCs/>
                <w:i/>
                <w:kern w:val="32"/>
              </w:rPr>
              <w:t>:</w:t>
            </w:r>
          </w:p>
        </w:tc>
      </w:tr>
      <w:tr w:rsidR="00F64881" w14:paraId="4E591EFF" w14:textId="77777777" w:rsidTr="0006163E">
        <w:tc>
          <w:tcPr>
            <w:tcW w:w="592" w:type="dxa"/>
            <w:tcBorders>
              <w:top w:val="single" w:sz="4" w:space="0" w:color="auto"/>
              <w:left w:val="nil"/>
              <w:bottom w:val="nil"/>
              <w:right w:val="nil"/>
            </w:tcBorders>
          </w:tcPr>
          <w:p w14:paraId="1C047B7B" w14:textId="77777777" w:rsidR="00F64881" w:rsidRDefault="00F64881" w:rsidP="0006163E">
            <w:pPr>
              <w:ind w:right="-108"/>
              <w:rPr>
                <w:rFonts w:eastAsiaTheme="majorEastAsia" w:cstheme="majorBidi"/>
                <w:bCs/>
                <w:kern w:val="32"/>
              </w:rPr>
            </w:pPr>
            <w:r>
              <w:rPr>
                <w:rFonts w:eastAsiaTheme="majorEastAsia" w:cstheme="majorBidi"/>
                <w:bCs/>
                <w:kern w:val="32"/>
              </w:rPr>
              <w:t>DR</w:t>
            </w:r>
          </w:p>
        </w:tc>
        <w:tc>
          <w:tcPr>
            <w:tcW w:w="5504" w:type="dxa"/>
            <w:tcBorders>
              <w:top w:val="single" w:sz="4" w:space="0" w:color="auto"/>
              <w:left w:val="nil"/>
              <w:bottom w:val="nil"/>
              <w:right w:val="nil"/>
            </w:tcBorders>
            <w:vAlign w:val="center"/>
          </w:tcPr>
          <w:p w14:paraId="7301DCB2" w14:textId="31565349" w:rsidR="00F64881" w:rsidRPr="00F64881" w:rsidRDefault="00F64881" w:rsidP="0006163E">
            <w:pPr>
              <w:ind w:right="-108"/>
              <w:rPr>
                <w:rFonts w:eastAsiaTheme="majorEastAsia" w:cstheme="majorBidi"/>
                <w:bCs/>
                <w:kern w:val="32"/>
              </w:rPr>
            </w:pPr>
            <w:r w:rsidRPr="00D11602">
              <w:rPr>
                <w:color w:val="000000"/>
                <w:lang w:eastAsia="en-AU"/>
              </w:rPr>
              <w:t>Concessional discount expense</w:t>
            </w:r>
            <w:r w:rsidRPr="00D11602">
              <w:t xml:space="preserve"> (</w:t>
            </w:r>
            <w:r w:rsidRPr="00D11602">
              <w:rPr>
                <w:color w:val="000000"/>
                <w:lang w:eastAsia="en-AU"/>
              </w:rPr>
              <w:t>413400</w:t>
            </w:r>
            <w:r w:rsidRPr="00D11602">
              <w:t>)</w:t>
            </w:r>
          </w:p>
        </w:tc>
        <w:tc>
          <w:tcPr>
            <w:tcW w:w="1134" w:type="dxa"/>
            <w:tcBorders>
              <w:top w:val="single" w:sz="4" w:space="0" w:color="auto"/>
              <w:left w:val="nil"/>
              <w:bottom w:val="nil"/>
              <w:right w:val="nil"/>
            </w:tcBorders>
            <w:vAlign w:val="center"/>
          </w:tcPr>
          <w:p w14:paraId="297C8FA7" w14:textId="77777777" w:rsidR="00F64881" w:rsidRDefault="00F64881" w:rsidP="0006163E">
            <w:pPr>
              <w:jc w:val="right"/>
              <w:rPr>
                <w:rFonts w:eastAsiaTheme="majorEastAsia" w:cstheme="majorBidi"/>
                <w:bCs/>
                <w:kern w:val="32"/>
              </w:rPr>
            </w:pPr>
            <w:r>
              <w:t>$XXX</w:t>
            </w:r>
          </w:p>
        </w:tc>
        <w:tc>
          <w:tcPr>
            <w:tcW w:w="1027" w:type="dxa"/>
            <w:tcBorders>
              <w:top w:val="single" w:sz="4" w:space="0" w:color="auto"/>
              <w:left w:val="nil"/>
              <w:bottom w:val="nil"/>
              <w:right w:val="nil"/>
            </w:tcBorders>
            <w:vAlign w:val="center"/>
          </w:tcPr>
          <w:p w14:paraId="2A9FBE3B" w14:textId="77777777" w:rsidR="00F64881" w:rsidRDefault="00F64881" w:rsidP="0006163E">
            <w:pPr>
              <w:jc w:val="right"/>
              <w:rPr>
                <w:rFonts w:eastAsiaTheme="majorEastAsia" w:cstheme="majorBidi"/>
                <w:bCs/>
                <w:kern w:val="32"/>
              </w:rPr>
            </w:pPr>
          </w:p>
        </w:tc>
        <w:tc>
          <w:tcPr>
            <w:tcW w:w="1382" w:type="dxa"/>
            <w:vMerge w:val="restart"/>
            <w:tcBorders>
              <w:top w:val="single" w:sz="4" w:space="0" w:color="auto"/>
              <w:left w:val="nil"/>
              <w:right w:val="nil"/>
            </w:tcBorders>
            <w:vAlign w:val="center"/>
          </w:tcPr>
          <w:p w14:paraId="4D5198A0" w14:textId="77777777" w:rsidR="00F64881" w:rsidRPr="0078214D" w:rsidRDefault="00F64881" w:rsidP="0006163E">
            <w:pPr>
              <w:spacing w:after="0"/>
              <w:jc w:val="center"/>
              <w:rPr>
                <w:b/>
                <w:color w:val="0D5C8F" w:themeColor="accent2" w:themeShade="BF"/>
              </w:rPr>
            </w:pPr>
            <w:r w:rsidRPr="0078214D">
              <w:rPr>
                <w:b/>
                <w:color w:val="0D5C8F" w:themeColor="accent2" w:themeShade="BF"/>
              </w:rPr>
              <w:t>C</w:t>
            </w:r>
          </w:p>
        </w:tc>
      </w:tr>
      <w:tr w:rsidR="00F64881" w14:paraId="56278A99" w14:textId="77777777" w:rsidTr="0006163E">
        <w:tc>
          <w:tcPr>
            <w:tcW w:w="592" w:type="dxa"/>
            <w:tcBorders>
              <w:top w:val="nil"/>
              <w:left w:val="nil"/>
              <w:bottom w:val="single" w:sz="4" w:space="0" w:color="auto"/>
              <w:right w:val="nil"/>
            </w:tcBorders>
            <w:vAlign w:val="center"/>
          </w:tcPr>
          <w:p w14:paraId="4C06F38E" w14:textId="77777777" w:rsidR="00F64881" w:rsidRDefault="00F64881" w:rsidP="0006163E">
            <w:pPr>
              <w:rPr>
                <w:rFonts w:eastAsiaTheme="majorEastAsia" w:cstheme="majorBidi"/>
                <w:bCs/>
                <w:kern w:val="32"/>
              </w:rPr>
            </w:pPr>
            <w:r>
              <w:rPr>
                <w:rFonts w:eastAsiaTheme="majorEastAsia" w:cstheme="majorBidi"/>
                <w:bCs/>
                <w:kern w:val="32"/>
              </w:rPr>
              <w:t>CR</w:t>
            </w:r>
          </w:p>
        </w:tc>
        <w:tc>
          <w:tcPr>
            <w:tcW w:w="5504" w:type="dxa"/>
            <w:tcBorders>
              <w:top w:val="nil"/>
              <w:left w:val="nil"/>
              <w:bottom w:val="single" w:sz="4" w:space="0" w:color="auto"/>
              <w:right w:val="nil"/>
            </w:tcBorders>
            <w:vAlign w:val="center"/>
          </w:tcPr>
          <w:p w14:paraId="41BA5D09" w14:textId="1A1E27FB" w:rsidR="00F64881" w:rsidRDefault="00F64881" w:rsidP="009476E1">
            <w:pPr>
              <w:rPr>
                <w:rFonts w:eastAsiaTheme="majorEastAsia" w:cstheme="majorBidi"/>
                <w:bCs/>
                <w:kern w:val="32"/>
              </w:rPr>
            </w:pPr>
            <w:r>
              <w:rPr>
                <w:color w:val="000000"/>
                <w:lang w:eastAsia="en-AU"/>
              </w:rPr>
              <w:t xml:space="preserve">Advances </w:t>
            </w:r>
            <w:r w:rsidR="00037A15">
              <w:rPr>
                <w:color w:val="000000"/>
                <w:lang w:eastAsia="en-AU"/>
              </w:rPr>
              <w:t>– deferred loss</w:t>
            </w:r>
            <w:r>
              <w:t xml:space="preserve"> (</w:t>
            </w:r>
            <w:r>
              <w:rPr>
                <w:color w:val="000000"/>
                <w:lang w:eastAsia="en-AU"/>
              </w:rPr>
              <w:t>8171</w:t>
            </w:r>
            <w:r w:rsidR="00037A15">
              <w:rPr>
                <w:color w:val="000000"/>
                <w:lang w:eastAsia="en-AU"/>
              </w:rPr>
              <w:t>7</w:t>
            </w:r>
            <w:r>
              <w:rPr>
                <w:color w:val="000000"/>
                <w:lang w:eastAsia="en-AU"/>
              </w:rPr>
              <w:t>0 or 8341</w:t>
            </w:r>
            <w:r w:rsidR="00037A15">
              <w:rPr>
                <w:color w:val="000000"/>
                <w:lang w:eastAsia="en-AU"/>
              </w:rPr>
              <w:t>7</w:t>
            </w:r>
            <w:r>
              <w:rPr>
                <w:color w:val="000000"/>
                <w:lang w:eastAsia="en-AU"/>
              </w:rPr>
              <w:t>0</w:t>
            </w:r>
            <w:r>
              <w:t>)</w:t>
            </w:r>
          </w:p>
        </w:tc>
        <w:tc>
          <w:tcPr>
            <w:tcW w:w="1134" w:type="dxa"/>
            <w:tcBorders>
              <w:top w:val="nil"/>
              <w:left w:val="nil"/>
              <w:bottom w:val="single" w:sz="4" w:space="0" w:color="auto"/>
              <w:right w:val="nil"/>
            </w:tcBorders>
            <w:vAlign w:val="center"/>
          </w:tcPr>
          <w:p w14:paraId="259002EE" w14:textId="77777777" w:rsidR="00F64881" w:rsidRDefault="00F64881" w:rsidP="0006163E">
            <w:pPr>
              <w:jc w:val="right"/>
              <w:rPr>
                <w:rFonts w:eastAsiaTheme="majorEastAsia" w:cstheme="majorBidi"/>
                <w:bCs/>
                <w:kern w:val="32"/>
              </w:rPr>
            </w:pPr>
          </w:p>
        </w:tc>
        <w:tc>
          <w:tcPr>
            <w:tcW w:w="1027" w:type="dxa"/>
            <w:tcBorders>
              <w:top w:val="nil"/>
              <w:left w:val="nil"/>
              <w:bottom w:val="single" w:sz="4" w:space="0" w:color="auto"/>
              <w:right w:val="nil"/>
            </w:tcBorders>
            <w:vAlign w:val="center"/>
          </w:tcPr>
          <w:p w14:paraId="20CD2414" w14:textId="77777777" w:rsidR="00F64881" w:rsidRDefault="00F64881" w:rsidP="0006163E">
            <w:pPr>
              <w:jc w:val="right"/>
              <w:rPr>
                <w:rFonts w:eastAsiaTheme="majorEastAsia" w:cstheme="majorBidi"/>
                <w:bCs/>
                <w:kern w:val="32"/>
              </w:rPr>
            </w:pPr>
            <w:r>
              <w:t>$XXX</w:t>
            </w:r>
          </w:p>
        </w:tc>
        <w:tc>
          <w:tcPr>
            <w:tcW w:w="1382" w:type="dxa"/>
            <w:vMerge/>
            <w:tcBorders>
              <w:left w:val="nil"/>
              <w:bottom w:val="single" w:sz="4" w:space="0" w:color="auto"/>
              <w:right w:val="nil"/>
            </w:tcBorders>
          </w:tcPr>
          <w:p w14:paraId="78EDCEE8" w14:textId="77777777" w:rsidR="00F64881" w:rsidRDefault="00F64881" w:rsidP="0006163E">
            <w:pPr>
              <w:jc w:val="right"/>
            </w:pPr>
          </w:p>
        </w:tc>
      </w:tr>
    </w:tbl>
    <w:p w14:paraId="3A7636CB" w14:textId="77777777" w:rsidR="00F64881" w:rsidRDefault="00F64881" w:rsidP="00FB3786">
      <w:pPr>
        <w:rPr>
          <w:u w:val="single"/>
        </w:rPr>
      </w:pPr>
    </w:p>
    <w:p w14:paraId="0ED0450D" w14:textId="1FF28483" w:rsidR="00131FCC" w:rsidRDefault="00C63287" w:rsidP="00131FCC">
      <w:pPr>
        <w:pStyle w:val="Heading3"/>
        <w:keepNext/>
        <w:keepLines/>
      </w:pPr>
      <w:bookmarkStart w:id="781" w:name="_Toc89331456"/>
      <w:bookmarkStart w:id="782" w:name="_Toc89703505"/>
      <w:bookmarkStart w:id="783" w:name="_Toc89942674"/>
      <w:bookmarkStart w:id="784" w:name="_Toc90893009"/>
      <w:bookmarkEnd w:id="781"/>
      <w:bookmarkEnd w:id="782"/>
      <w:bookmarkEnd w:id="783"/>
      <w:r>
        <w:t>Allowance for impairment</w:t>
      </w:r>
      <w:bookmarkEnd w:id="784"/>
    </w:p>
    <w:p w14:paraId="66F5BD91" w14:textId="11F0784A" w:rsidR="00131FCC" w:rsidRDefault="00C360C8" w:rsidP="00131FCC">
      <w:r>
        <w:t>When loans or</w:t>
      </w:r>
      <w:r w:rsidR="00C63287">
        <w:t xml:space="preserve"> advances </w:t>
      </w:r>
      <w:r>
        <w:t xml:space="preserve">are assessed </w:t>
      </w:r>
      <w:r w:rsidR="008B0502">
        <w:t>as</w:t>
      </w:r>
      <w:r>
        <w:t xml:space="preserve"> credit impaired, impairment recognition is based on </w:t>
      </w:r>
      <w:r w:rsidR="002305F4">
        <w:t xml:space="preserve">the </w:t>
      </w:r>
      <w:r w:rsidR="00C63287">
        <w:t xml:space="preserve">expected credit loss </w:t>
      </w:r>
      <w:r>
        <w:t>model under</w:t>
      </w:r>
      <w:r w:rsidR="00C63287">
        <w:t xml:space="preserve"> </w:t>
      </w:r>
      <w:hyperlink r:id="rId43" w:history="1">
        <w:r w:rsidR="00362A9F" w:rsidRPr="00FF4132">
          <w:rPr>
            <w:rStyle w:val="Hyperlink"/>
          </w:rPr>
          <w:t>AASB 9 Financial Instruments</w:t>
        </w:r>
      </w:hyperlink>
      <w:r w:rsidR="00C63287">
        <w:t xml:space="preserve">. Further information on expected credit losses and impairments is available in the </w:t>
      </w:r>
      <w:hyperlink r:id="rId44" w:history="1">
        <w:r w:rsidR="00C63287" w:rsidRPr="00BE0623">
          <w:rPr>
            <w:rStyle w:val="Hyperlink"/>
          </w:rPr>
          <w:t>DTF’s guidance document on financial instruments</w:t>
        </w:r>
      </w:hyperlink>
      <w:r w:rsidR="00EC7A0B">
        <w:t>.</w:t>
      </w:r>
    </w:p>
    <w:p w14:paraId="4B7948FB" w14:textId="3B10AB1D" w:rsidR="00131FCC" w:rsidRDefault="00131FCC" w:rsidP="00131FCC">
      <w:pPr>
        <w:pStyle w:val="Heading2"/>
        <w:keepNext/>
        <w:keepLines/>
        <w:ind w:left="851" w:hanging="851"/>
      </w:pPr>
      <w:bookmarkStart w:id="785" w:name="_Toc77692264"/>
      <w:bookmarkStart w:id="786" w:name="_Toc77772709"/>
      <w:bookmarkStart w:id="787" w:name="_Toc77775259"/>
      <w:bookmarkStart w:id="788" w:name="_Toc77775524"/>
      <w:bookmarkStart w:id="789" w:name="_Toc89331458"/>
      <w:bookmarkStart w:id="790" w:name="_Toc89703507"/>
      <w:bookmarkStart w:id="791" w:name="_Toc89942676"/>
      <w:bookmarkStart w:id="792" w:name="_Toc77692265"/>
      <w:bookmarkStart w:id="793" w:name="_Toc77772710"/>
      <w:bookmarkStart w:id="794" w:name="_Toc77775260"/>
      <w:bookmarkStart w:id="795" w:name="_Toc77775525"/>
      <w:bookmarkStart w:id="796" w:name="_Toc89331459"/>
      <w:bookmarkStart w:id="797" w:name="_Toc89703508"/>
      <w:bookmarkStart w:id="798" w:name="_Toc89942677"/>
      <w:bookmarkStart w:id="799" w:name="_Toc22548944"/>
      <w:bookmarkStart w:id="800" w:name="_Toc90893010"/>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t>Illustrative examples</w:t>
      </w:r>
      <w:bookmarkEnd w:id="799"/>
      <w:bookmarkEnd w:id="800"/>
    </w:p>
    <w:p w14:paraId="09814E4E" w14:textId="646E9AE8" w:rsidR="007D67C1" w:rsidRDefault="007D67C1" w:rsidP="00D11602">
      <w:r>
        <w:rPr>
          <w:lang w:eastAsia="en-AU"/>
        </w:rPr>
        <w:t xml:space="preserve">Refer to Appendix </w:t>
      </w:r>
      <w:r w:rsidR="00987347">
        <w:rPr>
          <w:lang w:eastAsia="en-AU"/>
        </w:rPr>
        <w:t>A</w:t>
      </w:r>
      <w:r>
        <w:rPr>
          <w:lang w:eastAsia="en-AU"/>
        </w:rPr>
        <w:t xml:space="preserve"> of this document for examples of scenarios and corresponding journal entries in relation to loans and advances.</w:t>
      </w:r>
    </w:p>
    <w:p w14:paraId="5C03FF30" w14:textId="25665AEB" w:rsidR="00131FCC" w:rsidRDefault="00131FCC" w:rsidP="00D11602">
      <w:pPr>
        <w:pStyle w:val="Heading1"/>
        <w:rPr>
          <w:lang w:eastAsia="en-AU"/>
        </w:rPr>
      </w:pPr>
      <w:bookmarkStart w:id="801" w:name="_Toc89703510"/>
      <w:bookmarkStart w:id="802" w:name="_Toc89942679"/>
      <w:bookmarkStart w:id="803" w:name="_Toc89331461"/>
      <w:bookmarkStart w:id="804" w:name="_Toc89703511"/>
      <w:bookmarkStart w:id="805" w:name="_Toc89942680"/>
      <w:bookmarkStart w:id="806" w:name="_Toc89331462"/>
      <w:bookmarkStart w:id="807" w:name="_Toc89703512"/>
      <w:bookmarkStart w:id="808" w:name="_Toc89942681"/>
      <w:bookmarkStart w:id="809" w:name="_Toc89331463"/>
      <w:bookmarkStart w:id="810" w:name="_Toc89703513"/>
      <w:bookmarkStart w:id="811" w:name="_Toc89942682"/>
      <w:bookmarkStart w:id="812" w:name="_Toc89331464"/>
      <w:bookmarkStart w:id="813" w:name="_Toc89703514"/>
      <w:bookmarkStart w:id="814" w:name="_Toc89942683"/>
      <w:bookmarkStart w:id="815" w:name="_Toc89331465"/>
      <w:bookmarkStart w:id="816" w:name="_Toc89703515"/>
      <w:bookmarkStart w:id="817" w:name="_Toc89942684"/>
      <w:bookmarkStart w:id="818" w:name="_Toc89331466"/>
      <w:bookmarkStart w:id="819" w:name="_Toc89703516"/>
      <w:bookmarkStart w:id="820" w:name="_Toc89942685"/>
      <w:bookmarkStart w:id="821" w:name="_Toc89331467"/>
      <w:bookmarkStart w:id="822" w:name="_Toc89703517"/>
      <w:bookmarkStart w:id="823" w:name="_Toc89942686"/>
      <w:bookmarkStart w:id="824" w:name="_Toc89331468"/>
      <w:bookmarkStart w:id="825" w:name="_Toc89703518"/>
      <w:bookmarkStart w:id="826" w:name="_Toc89942687"/>
      <w:bookmarkStart w:id="827" w:name="_Toc89331469"/>
      <w:bookmarkStart w:id="828" w:name="_Toc89703519"/>
      <w:bookmarkStart w:id="829" w:name="_Toc89942688"/>
      <w:bookmarkStart w:id="830" w:name="_Toc89331470"/>
      <w:bookmarkStart w:id="831" w:name="_Toc89703520"/>
      <w:bookmarkStart w:id="832" w:name="_Toc89942689"/>
      <w:bookmarkStart w:id="833" w:name="_Toc89331482"/>
      <w:bookmarkStart w:id="834" w:name="_Toc89703532"/>
      <w:bookmarkStart w:id="835" w:name="_Toc89942701"/>
      <w:bookmarkStart w:id="836" w:name="_Toc89331483"/>
      <w:bookmarkStart w:id="837" w:name="_Toc89703533"/>
      <w:bookmarkStart w:id="838" w:name="_Toc89942702"/>
      <w:bookmarkStart w:id="839" w:name="_Toc89331497"/>
      <w:bookmarkStart w:id="840" w:name="_Toc89703547"/>
      <w:bookmarkStart w:id="841" w:name="_Toc89942716"/>
      <w:bookmarkStart w:id="842" w:name="_Toc89331539"/>
      <w:bookmarkStart w:id="843" w:name="_Toc89703589"/>
      <w:bookmarkStart w:id="844" w:name="_Toc89942758"/>
      <w:bookmarkStart w:id="845" w:name="_Toc89331587"/>
      <w:bookmarkStart w:id="846" w:name="_Toc89703637"/>
      <w:bookmarkStart w:id="847" w:name="_Toc89942806"/>
      <w:bookmarkStart w:id="848" w:name="_Toc89331588"/>
      <w:bookmarkStart w:id="849" w:name="_Toc89703638"/>
      <w:bookmarkStart w:id="850" w:name="_Toc89942807"/>
      <w:bookmarkStart w:id="851" w:name="_Toc89331589"/>
      <w:bookmarkStart w:id="852" w:name="_Toc89703639"/>
      <w:bookmarkStart w:id="853" w:name="_Toc89942808"/>
      <w:bookmarkStart w:id="854" w:name="_Toc89331590"/>
      <w:bookmarkStart w:id="855" w:name="_Toc89703640"/>
      <w:bookmarkStart w:id="856" w:name="_Toc89942809"/>
      <w:bookmarkStart w:id="857" w:name="_Toc89331591"/>
      <w:bookmarkStart w:id="858" w:name="_Toc89703641"/>
      <w:bookmarkStart w:id="859" w:name="_Toc89942810"/>
      <w:bookmarkStart w:id="860" w:name="_Toc89331592"/>
      <w:bookmarkStart w:id="861" w:name="_Toc89703642"/>
      <w:bookmarkStart w:id="862" w:name="_Toc89942811"/>
      <w:bookmarkStart w:id="863" w:name="_Toc89331593"/>
      <w:bookmarkStart w:id="864" w:name="_Toc89703643"/>
      <w:bookmarkStart w:id="865" w:name="_Toc89942812"/>
      <w:bookmarkStart w:id="866" w:name="_Toc89331594"/>
      <w:bookmarkStart w:id="867" w:name="_Toc89703644"/>
      <w:bookmarkStart w:id="868" w:name="_Toc89942813"/>
      <w:bookmarkStart w:id="869" w:name="_Toc89331595"/>
      <w:bookmarkStart w:id="870" w:name="_Toc89703645"/>
      <w:bookmarkStart w:id="871" w:name="_Toc89942814"/>
      <w:bookmarkStart w:id="872" w:name="_Toc89331596"/>
      <w:bookmarkStart w:id="873" w:name="_Toc89703646"/>
      <w:bookmarkStart w:id="874" w:name="_Toc89942815"/>
      <w:bookmarkStart w:id="875" w:name="_Toc89331597"/>
      <w:bookmarkStart w:id="876" w:name="_Toc89703647"/>
      <w:bookmarkStart w:id="877" w:name="_Toc89942816"/>
      <w:bookmarkStart w:id="878" w:name="_Toc89331608"/>
      <w:bookmarkStart w:id="879" w:name="_Toc89703658"/>
      <w:bookmarkStart w:id="880" w:name="_Toc89942827"/>
      <w:bookmarkStart w:id="881" w:name="_Toc89331644"/>
      <w:bookmarkStart w:id="882" w:name="_Toc89703694"/>
      <w:bookmarkStart w:id="883" w:name="_Toc89942863"/>
      <w:bookmarkStart w:id="884" w:name="_Toc89331650"/>
      <w:bookmarkStart w:id="885" w:name="_Toc89703700"/>
      <w:bookmarkStart w:id="886" w:name="_Toc89942869"/>
      <w:bookmarkStart w:id="887" w:name="_Toc77692272"/>
      <w:bookmarkStart w:id="888" w:name="_Toc77772717"/>
      <w:bookmarkStart w:id="889" w:name="_Toc77775267"/>
      <w:bookmarkStart w:id="890" w:name="_Toc77775532"/>
      <w:bookmarkStart w:id="891" w:name="_Toc89331651"/>
      <w:bookmarkStart w:id="892" w:name="_Toc89703701"/>
      <w:bookmarkStart w:id="893" w:name="_Toc89942870"/>
      <w:bookmarkStart w:id="894" w:name="_Toc77692296"/>
      <w:bookmarkStart w:id="895" w:name="_Toc77772741"/>
      <w:bookmarkStart w:id="896" w:name="_Toc77775291"/>
      <w:bookmarkStart w:id="897" w:name="_Toc77775556"/>
      <w:bookmarkStart w:id="898" w:name="_Toc89331675"/>
      <w:bookmarkStart w:id="899" w:name="_Toc89703725"/>
      <w:bookmarkStart w:id="900" w:name="_Toc89942894"/>
      <w:bookmarkStart w:id="901" w:name="_Toc89331676"/>
      <w:bookmarkStart w:id="902" w:name="_Toc89703726"/>
      <w:bookmarkStart w:id="903" w:name="_Toc89942895"/>
      <w:bookmarkStart w:id="904" w:name="_Toc89331677"/>
      <w:bookmarkStart w:id="905" w:name="_Toc89703727"/>
      <w:bookmarkStart w:id="906" w:name="_Toc89942896"/>
      <w:bookmarkStart w:id="907" w:name="_Toc89331692"/>
      <w:bookmarkStart w:id="908" w:name="_Toc89703742"/>
      <w:bookmarkStart w:id="909" w:name="_Toc89942911"/>
      <w:bookmarkStart w:id="910" w:name="_Toc89331740"/>
      <w:bookmarkStart w:id="911" w:name="_Toc89703790"/>
      <w:bookmarkStart w:id="912" w:name="_Toc89942959"/>
      <w:bookmarkStart w:id="913" w:name="_Toc89331788"/>
      <w:bookmarkStart w:id="914" w:name="_Toc89703838"/>
      <w:bookmarkStart w:id="915" w:name="_Toc89943007"/>
      <w:bookmarkStart w:id="916" w:name="_Toc89331789"/>
      <w:bookmarkStart w:id="917" w:name="_Toc89703839"/>
      <w:bookmarkStart w:id="918" w:name="_Toc89943008"/>
      <w:bookmarkStart w:id="919" w:name="_Toc89331790"/>
      <w:bookmarkStart w:id="920" w:name="_Toc89703840"/>
      <w:bookmarkStart w:id="921" w:name="_Toc89943009"/>
      <w:bookmarkStart w:id="922" w:name="_Toc89331791"/>
      <w:bookmarkStart w:id="923" w:name="_Toc89703841"/>
      <w:bookmarkStart w:id="924" w:name="_Toc89943010"/>
      <w:bookmarkStart w:id="925" w:name="_Toc89331792"/>
      <w:bookmarkStart w:id="926" w:name="_Toc89703842"/>
      <w:bookmarkStart w:id="927" w:name="_Toc89943011"/>
      <w:bookmarkStart w:id="928" w:name="_Toc89331793"/>
      <w:bookmarkStart w:id="929" w:name="_Toc89703843"/>
      <w:bookmarkStart w:id="930" w:name="_Toc89943012"/>
      <w:bookmarkStart w:id="931" w:name="_Toc89331794"/>
      <w:bookmarkStart w:id="932" w:name="_Toc89703844"/>
      <w:bookmarkStart w:id="933" w:name="_Toc89943013"/>
      <w:bookmarkStart w:id="934" w:name="_Toc89331795"/>
      <w:bookmarkStart w:id="935" w:name="_Toc89703845"/>
      <w:bookmarkStart w:id="936" w:name="_Toc89943014"/>
      <w:bookmarkStart w:id="937" w:name="_Toc89331796"/>
      <w:bookmarkStart w:id="938" w:name="_Toc89703846"/>
      <w:bookmarkStart w:id="939" w:name="_Toc89943015"/>
      <w:bookmarkStart w:id="940" w:name="_Toc89331797"/>
      <w:bookmarkStart w:id="941" w:name="_Toc89703847"/>
      <w:bookmarkStart w:id="942" w:name="_Toc89943016"/>
      <w:bookmarkStart w:id="943" w:name="_Toc89331808"/>
      <w:bookmarkStart w:id="944" w:name="_Toc89703858"/>
      <w:bookmarkStart w:id="945" w:name="_Toc89943027"/>
      <w:bookmarkStart w:id="946" w:name="_Toc89331844"/>
      <w:bookmarkStart w:id="947" w:name="_Toc89703894"/>
      <w:bookmarkStart w:id="948" w:name="_Toc89943063"/>
      <w:bookmarkStart w:id="949" w:name="_Toc89331850"/>
      <w:bookmarkStart w:id="950" w:name="_Toc89703900"/>
      <w:bookmarkStart w:id="951" w:name="_Toc89943069"/>
      <w:bookmarkStart w:id="952" w:name="_Toc89331851"/>
      <w:bookmarkStart w:id="953" w:name="_Toc89703901"/>
      <w:bookmarkStart w:id="954" w:name="_Toc89943070"/>
      <w:bookmarkStart w:id="955" w:name="_Toc89331875"/>
      <w:bookmarkStart w:id="956" w:name="_Toc89703925"/>
      <w:bookmarkStart w:id="957" w:name="_Toc89943094"/>
      <w:bookmarkStart w:id="958" w:name="_Toc89331876"/>
      <w:bookmarkStart w:id="959" w:name="_Toc89703926"/>
      <w:bookmarkStart w:id="960" w:name="_Toc89943095"/>
      <w:bookmarkStart w:id="961" w:name="_Toc89331877"/>
      <w:bookmarkStart w:id="962" w:name="_Toc89703927"/>
      <w:bookmarkStart w:id="963" w:name="_Toc89943096"/>
      <w:bookmarkStart w:id="964" w:name="_Toc89331892"/>
      <w:bookmarkStart w:id="965" w:name="_Toc89703942"/>
      <w:bookmarkStart w:id="966" w:name="_Toc89943111"/>
      <w:bookmarkStart w:id="967" w:name="_Toc89331940"/>
      <w:bookmarkStart w:id="968" w:name="_Toc89703990"/>
      <w:bookmarkStart w:id="969" w:name="_Toc89943159"/>
      <w:bookmarkStart w:id="970" w:name="_Toc89331974"/>
      <w:bookmarkStart w:id="971" w:name="_Toc89704024"/>
      <w:bookmarkStart w:id="972" w:name="_Toc89943193"/>
      <w:bookmarkStart w:id="973" w:name="_Toc89331975"/>
      <w:bookmarkStart w:id="974" w:name="_Toc89704025"/>
      <w:bookmarkStart w:id="975" w:name="_Toc89943194"/>
      <w:bookmarkStart w:id="976" w:name="_Toc89331976"/>
      <w:bookmarkStart w:id="977" w:name="_Toc89704026"/>
      <w:bookmarkStart w:id="978" w:name="_Toc89943195"/>
      <w:bookmarkStart w:id="979" w:name="_Toc89331977"/>
      <w:bookmarkStart w:id="980" w:name="_Toc89704027"/>
      <w:bookmarkStart w:id="981" w:name="_Toc89943196"/>
      <w:bookmarkStart w:id="982" w:name="_Toc89331978"/>
      <w:bookmarkStart w:id="983" w:name="_Toc89704028"/>
      <w:bookmarkStart w:id="984" w:name="_Toc89943197"/>
      <w:bookmarkStart w:id="985" w:name="_Toc89331979"/>
      <w:bookmarkStart w:id="986" w:name="_Toc89704029"/>
      <w:bookmarkStart w:id="987" w:name="_Toc89943198"/>
      <w:bookmarkStart w:id="988" w:name="_Toc89331980"/>
      <w:bookmarkStart w:id="989" w:name="_Toc89704030"/>
      <w:bookmarkStart w:id="990" w:name="_Toc89943199"/>
      <w:bookmarkStart w:id="991" w:name="_Toc89331981"/>
      <w:bookmarkStart w:id="992" w:name="_Toc89704031"/>
      <w:bookmarkStart w:id="993" w:name="_Toc89943200"/>
      <w:bookmarkStart w:id="994" w:name="_Toc89331982"/>
      <w:bookmarkStart w:id="995" w:name="_Toc89704032"/>
      <w:bookmarkStart w:id="996" w:name="_Toc89943201"/>
      <w:bookmarkStart w:id="997" w:name="_Toc89331983"/>
      <w:bookmarkStart w:id="998" w:name="_Toc89704033"/>
      <w:bookmarkStart w:id="999" w:name="_Toc89943202"/>
      <w:bookmarkStart w:id="1000" w:name="_Toc89331984"/>
      <w:bookmarkStart w:id="1001" w:name="_Toc89704034"/>
      <w:bookmarkStart w:id="1002" w:name="_Toc89943203"/>
      <w:bookmarkStart w:id="1003" w:name="_Toc89331996"/>
      <w:bookmarkStart w:id="1004" w:name="_Toc89704046"/>
      <w:bookmarkStart w:id="1005" w:name="_Toc89943215"/>
      <w:bookmarkStart w:id="1006" w:name="_Toc89332038"/>
      <w:bookmarkStart w:id="1007" w:name="_Toc89704088"/>
      <w:bookmarkStart w:id="1008" w:name="_Toc89943257"/>
      <w:bookmarkStart w:id="1009" w:name="_Toc89332039"/>
      <w:bookmarkStart w:id="1010" w:name="_Toc89704089"/>
      <w:bookmarkStart w:id="1011" w:name="_Toc89943258"/>
      <w:bookmarkStart w:id="1012" w:name="_Toc89332063"/>
      <w:bookmarkStart w:id="1013" w:name="_Toc89704113"/>
      <w:bookmarkStart w:id="1014" w:name="_Toc89943282"/>
      <w:bookmarkStart w:id="1015" w:name="_Toc89332064"/>
      <w:bookmarkStart w:id="1016" w:name="_Toc89704114"/>
      <w:bookmarkStart w:id="1017" w:name="_Toc89943283"/>
      <w:bookmarkStart w:id="1018" w:name="_Toc89332079"/>
      <w:bookmarkStart w:id="1019" w:name="_Toc89704129"/>
      <w:bookmarkStart w:id="1020" w:name="_Toc89943298"/>
      <w:bookmarkStart w:id="1021" w:name="_Toc77692304"/>
      <w:bookmarkStart w:id="1022" w:name="_Toc77772749"/>
      <w:bookmarkStart w:id="1023" w:name="_Toc77775299"/>
      <w:bookmarkStart w:id="1024" w:name="_Toc77775564"/>
      <w:bookmarkStart w:id="1025" w:name="_Toc89332127"/>
      <w:bookmarkStart w:id="1026" w:name="_Toc89704177"/>
      <w:bookmarkStart w:id="1027" w:name="_Toc89943346"/>
      <w:bookmarkStart w:id="1028" w:name="_Toc22548949"/>
      <w:bookmarkStart w:id="1029" w:name="_Toc90893011"/>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rPr>
          <w:lang w:eastAsia="en-AU"/>
        </w:rPr>
        <w:t>Recordkeeping</w:t>
      </w:r>
      <w:bookmarkEnd w:id="1028"/>
      <w:bookmarkEnd w:id="1029"/>
    </w:p>
    <w:p w14:paraId="2061AF67" w14:textId="5D02B58C" w:rsidR="00131FCC" w:rsidRDefault="00EB23C0" w:rsidP="00131FCC">
      <w:r>
        <w:t>The TD – Loans and advances requires the accountable officer to keep records issued by the agency and, at a minimum, must:</w:t>
      </w:r>
    </w:p>
    <w:p w14:paraId="5E92C986" w14:textId="4BFBB0D2" w:rsidR="00131FCC" w:rsidRDefault="00EB23C0" w:rsidP="00131FCC">
      <w:pPr>
        <w:pStyle w:val="ListParagraph"/>
        <w:numPr>
          <w:ilvl w:val="0"/>
          <w:numId w:val="20"/>
        </w:numPr>
        <w:ind w:left="357" w:hanging="357"/>
      </w:pPr>
      <w:r>
        <w:t>ensure records are maintained in a register of advances</w:t>
      </w:r>
    </w:p>
    <w:p w14:paraId="404A01FB" w14:textId="5B00F9D6" w:rsidR="00131FCC" w:rsidRDefault="00EB23C0" w:rsidP="00131FCC">
      <w:pPr>
        <w:pStyle w:val="ListParagraph"/>
        <w:numPr>
          <w:ilvl w:val="0"/>
          <w:numId w:val="20"/>
        </w:numPr>
        <w:ind w:left="357" w:hanging="357"/>
      </w:pPr>
      <w:r>
        <w:t>establish processes to collect and manage records, including documenting assumptions and calculations used for the valuation and impairment of advances.</w:t>
      </w:r>
    </w:p>
    <w:p w14:paraId="6B9C4EFE" w14:textId="17C7A8EF" w:rsidR="00EB23C0" w:rsidRPr="000A3099" w:rsidRDefault="00EB23C0" w:rsidP="00D11602">
      <w:r>
        <w:t>The accountable officer must retain records for the specified minimum period, in accordance with the agency’s records disposal schedule.</w:t>
      </w:r>
    </w:p>
    <w:p w14:paraId="723ACE07" w14:textId="36807AF3" w:rsidR="006D6723" w:rsidRDefault="00EB23C0" w:rsidP="00131FCC">
      <w:pPr>
        <w:pStyle w:val="Heading1"/>
        <w:rPr>
          <w:lang w:eastAsia="en-AU"/>
        </w:rPr>
      </w:pPr>
      <w:bookmarkStart w:id="1030" w:name="_Toc90893012"/>
      <w:r>
        <w:rPr>
          <w:lang w:eastAsia="en-AU"/>
        </w:rPr>
        <w:t>Reporting</w:t>
      </w:r>
      <w:bookmarkEnd w:id="1030"/>
    </w:p>
    <w:p w14:paraId="79F99C2F" w14:textId="0D29B76C" w:rsidR="00EB23C0" w:rsidRPr="00EB23C0" w:rsidRDefault="00EB23C0" w:rsidP="00D11602">
      <w:pPr>
        <w:rPr>
          <w:lang w:eastAsia="en-AU"/>
        </w:rPr>
      </w:pPr>
      <w:r>
        <w:rPr>
          <w:lang w:eastAsia="en-AU"/>
        </w:rPr>
        <w:t>The TD – Loans and advances requires the accountable officer to provide DTF a copy of the register of advances and any other relevant information as necessary.</w:t>
      </w:r>
    </w:p>
    <w:sectPr w:rsidR="00EB23C0" w:rsidRPr="00EB23C0" w:rsidSect="00D11602">
      <w:headerReference w:type="default" r:id="rId45"/>
      <w:footerReference w:type="default" r:id="rId46"/>
      <w:headerReference w:type="first" r:id="rId47"/>
      <w:footerReference w:type="first" r:id="rId48"/>
      <w:pgSz w:w="11906" w:h="16838" w:code="9"/>
      <w:pgMar w:top="1134" w:right="1134" w:bottom="1134" w:left="1134" w:header="79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F78D2" w14:textId="77777777" w:rsidR="009D4DB3" w:rsidRDefault="009D4DB3">
      <w:r>
        <w:separator/>
      </w:r>
    </w:p>
  </w:endnote>
  <w:endnote w:type="continuationSeparator" w:id="0">
    <w:p w14:paraId="0F89FEA0" w14:textId="77777777" w:rsidR="009D4DB3" w:rsidRDefault="009D4DB3">
      <w:r>
        <w:continuationSeparator/>
      </w:r>
    </w:p>
  </w:endnote>
  <w:endnote w:type="continuationNotice" w:id="1">
    <w:p w14:paraId="7D681F1B" w14:textId="77777777" w:rsidR="009D4DB3" w:rsidRDefault="009D4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A998E" w14:textId="77777777" w:rsidR="009D4DB3" w:rsidRPr="00F538BD" w:rsidRDefault="009D4DB3" w:rsidP="000A385C">
    <w:pPr>
      <w:pStyle w:val="Hidden"/>
      <w:ind w:firstLine="0"/>
      <w:jc w:val="right"/>
    </w:pPr>
    <w:r w:rsidRPr="001852AF">
      <w:rPr>
        <w:noProof/>
        <w:lang w:eastAsia="en-AU"/>
      </w:rPr>
      <w:drawing>
        <wp:inline distT="0" distB="0" distL="0" distR="0" wp14:anchorId="08ACD9CD" wp14:editId="6A2C3482">
          <wp:extent cx="1572479" cy="561600"/>
          <wp:effectExtent l="0" t="0" r="8890" b="0"/>
          <wp:docPr id="11" name="Picture 1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8F625" w14:textId="77777777" w:rsidR="009D4DB3" w:rsidRPr="00F538BD" w:rsidRDefault="009D4DB3" w:rsidP="000A385C">
    <w:pPr>
      <w:pStyle w:val="Hidden"/>
      <w:ind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4B4E" w14:textId="77777777" w:rsidR="009D4DB3" w:rsidRDefault="009D4DB3" w:rsidP="001435A7">
    <w:pPr>
      <w:spacing w:after="0"/>
      <w:rPr>
        <w:rStyle w:val="PageNumber"/>
        <w:b/>
      </w:rPr>
    </w:pPr>
    <w:r>
      <w:rPr>
        <w:rStyle w:val="PageNumber"/>
      </w:rPr>
      <w:t xml:space="preserve">Department of </w:t>
    </w:r>
    <w:sdt>
      <w:sdtPr>
        <w:rPr>
          <w:rStyle w:val="PageNumber"/>
          <w:b/>
        </w:rPr>
        <w:alias w:val="Company"/>
        <w:tag w:val=""/>
        <w:id w:val="-1550452142"/>
        <w:placeholder>
          <w:docPart w:val="BDDD9EBEB90245FFA15E1E19248CCBFE"/>
        </w:placeholder>
        <w:dataBinding w:prefixMappings="xmlns:ns0='http://schemas.openxmlformats.org/officeDocument/2006/extended-properties' " w:xpath="/ns0:Properties[1]/ns0:Company[1]" w:storeItemID="{6668398D-A668-4E3E-A5EB-62B293D839F1}"/>
        <w:text w:multiLine="1"/>
      </w:sdtPr>
      <w:sdtEndPr>
        <w:rPr>
          <w:rStyle w:val="PageNumber"/>
        </w:rPr>
      </w:sdtEndPr>
      <w:sdtContent>
        <w:r>
          <w:rPr>
            <w:rStyle w:val="PageNumber"/>
            <w:b/>
          </w:rPr>
          <w:t>TREASURY AND FINANCE</w:t>
        </w:r>
      </w:sdtContent>
    </w:sdt>
  </w:p>
  <w:p w14:paraId="6A11B5EB" w14:textId="0E1F5F73" w:rsidR="009D4DB3" w:rsidRPr="00CE6614" w:rsidRDefault="009D4DB3" w:rsidP="001435A7">
    <w:pPr>
      <w:spacing w:after="0"/>
      <w:rPr>
        <w:rStyle w:val="PageNumber"/>
      </w:rPr>
    </w:pPr>
    <w:r>
      <w:rPr>
        <w:rStyle w:val="PageNumber"/>
      </w:rPr>
      <w:t>December 2021 |</w:t>
    </w:r>
    <w:r w:rsidRPr="00CE6614">
      <w:rPr>
        <w:rStyle w:val="PageNumber"/>
      </w:rPr>
      <w:t xml:space="preserve"> Version </w:t>
    </w:r>
    <w:r>
      <w:rPr>
        <w:rStyle w:val="PageNumber"/>
      </w:rPr>
      <w:t>1.0</w:t>
    </w:r>
  </w:p>
  <w:p w14:paraId="6E3E8F98" w14:textId="71C8E786" w:rsidR="009D4DB3" w:rsidRPr="001435A7" w:rsidRDefault="009D4DB3" w:rsidP="001435A7">
    <w:pPr>
      <w:pStyle w:val="Foote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CF783D">
      <w:rPr>
        <w:rStyle w:val="PageNumber"/>
        <w:noProof/>
      </w:rPr>
      <w:t>16</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CF783D">
      <w:rPr>
        <w:rStyle w:val="PageNumber"/>
        <w:noProof/>
      </w:rPr>
      <w:t>16</w:t>
    </w:r>
    <w:r w:rsidRPr="00AC4488">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C1E97" w14:textId="77777777" w:rsidR="009D4DB3" w:rsidRPr="00F6368A" w:rsidRDefault="009D4DB3" w:rsidP="00EA3376">
    <w:pPr>
      <w:pStyle w:val="Footer"/>
    </w:pPr>
  </w:p>
  <w:p w14:paraId="4B2E36F6" w14:textId="77777777" w:rsidR="009D4DB3" w:rsidRPr="00F6368A" w:rsidRDefault="009D4DB3" w:rsidP="009616DF">
    <w:pPr>
      <w:tabs>
        <w:tab w:val="right" w:pos="9639"/>
        <w:tab w:val="right" w:pos="14459"/>
      </w:tabs>
      <w:ind w:left="-709" w:right="-341"/>
      <w:rPr>
        <w:rFonts w:cs="Arial"/>
      </w:rPr>
    </w:pPr>
    <w:r w:rsidRPr="00F6368A">
      <w:rPr>
        <w:rFonts w:cs="Arial"/>
      </w:rPr>
      <w:t xml:space="preserve">DEPARTMENT OF </w:t>
    </w:r>
    <w:r>
      <w:rPr>
        <w:rFonts w:cs="Arial"/>
        <w:b/>
      </w:rPr>
      <w:t>BUSINESS AND EMPLOYMENT</w:t>
    </w:r>
    <w:r>
      <w:rPr>
        <w:rFonts w:cs="Arial"/>
        <w:b/>
      </w:rPr>
      <w:tab/>
    </w:r>
    <w:r w:rsidRPr="00F6368A">
      <w:rPr>
        <w:rStyle w:val="PageNumber"/>
        <w:rFonts w:cs="Arial"/>
      </w:rPr>
      <w:fldChar w:fldCharType="begin"/>
    </w:r>
    <w:r w:rsidRPr="00F6368A">
      <w:rPr>
        <w:rStyle w:val="PageNumber"/>
        <w:rFonts w:cs="Arial"/>
      </w:rPr>
      <w:instrText xml:space="preserve"> PAGE </w:instrText>
    </w:r>
    <w:r w:rsidRPr="00F6368A">
      <w:rPr>
        <w:rStyle w:val="PageNumber"/>
        <w:rFonts w:cs="Arial"/>
      </w:rPr>
      <w:fldChar w:fldCharType="separate"/>
    </w:r>
    <w:r>
      <w:rPr>
        <w:rStyle w:val="PageNumber"/>
        <w:rFonts w:cs="Arial"/>
        <w:noProof/>
      </w:rPr>
      <w:t>23</w:t>
    </w:r>
    <w:r w:rsidRPr="00F6368A">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7CD3F" w14:textId="77777777" w:rsidR="009D4DB3" w:rsidRDefault="009D4DB3">
      <w:r>
        <w:separator/>
      </w:r>
    </w:p>
  </w:footnote>
  <w:footnote w:type="continuationSeparator" w:id="0">
    <w:p w14:paraId="5B31B0C7" w14:textId="77777777" w:rsidR="009D4DB3" w:rsidRDefault="009D4DB3">
      <w:r>
        <w:continuationSeparator/>
      </w:r>
    </w:p>
  </w:footnote>
  <w:footnote w:type="continuationNotice" w:id="1">
    <w:p w14:paraId="6B9FACE5" w14:textId="77777777" w:rsidR="009D4DB3" w:rsidRDefault="009D4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C80C2" w14:textId="77777777" w:rsidR="009D4DB3" w:rsidRPr="008E0345" w:rsidRDefault="00CF783D" w:rsidP="001852AF">
    <w:pPr>
      <w:pStyle w:val="Header"/>
    </w:pPr>
    <w:sdt>
      <w:sdtPr>
        <w:alias w:val="Title"/>
        <w:tag w:val="Title"/>
        <w:id w:val="1186557051"/>
        <w:lock w:val="sdtLocked"/>
        <w:dataBinding w:prefixMappings="xmlns:ns0='http://purl.org/dc/elements/1.1/' xmlns:ns1='http://schemas.openxmlformats.org/package/2006/metadata/core-properties' " w:xpath="/ns1:coreProperties[1]/ns0:title[1]" w:storeItemID="{6C3C8BC8-F283-45AE-878A-BAB7291924A1}"/>
        <w:text/>
      </w:sdtPr>
      <w:sdtEndPr/>
      <w:sdtContent>
        <w:r w:rsidR="009D4DB3">
          <w:t>Guidance document: Loans and advances</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106E4" w14:textId="77777777" w:rsidR="009D4DB3" w:rsidRDefault="009D4DB3" w:rsidP="00382BE1">
    <w:pPr>
      <w:tabs>
        <w:tab w:val="right" w:pos="10318"/>
      </w:tabs>
    </w:pPr>
    <w:r>
      <w:rPr>
        <w:noProof/>
        <w:lang w:eastAsia="en-AU"/>
      </w:rPr>
      <mc:AlternateContent>
        <mc:Choice Requires="wps">
          <w:drawing>
            <wp:anchor distT="0" distB="0" distL="114300" distR="114300" simplePos="0" relativeHeight="251659264" behindDoc="1" locked="0" layoutInCell="1" allowOverlap="1" wp14:anchorId="6B495911" wp14:editId="77EAE053">
              <wp:simplePos x="0" y="0"/>
              <wp:positionH relativeFrom="column">
                <wp:posOffset>-688769</wp:posOffset>
              </wp:positionH>
              <wp:positionV relativeFrom="paragraph">
                <wp:posOffset>296248</wp:posOffset>
              </wp:positionV>
              <wp:extent cx="15480000" cy="15480000"/>
              <wp:effectExtent l="0" t="0" r="8255" b="8255"/>
              <wp:wrapNone/>
              <wp:docPr id="2" name="Rectangle 2" descr="Decorativ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480000" cy="15480000"/>
                      </a:xfrm>
                      <a:prstGeom prst="rect">
                        <a:avLst/>
                      </a:prstGeom>
                      <a:blipFill dpi="0" rotWithShape="1">
                        <a:blip r:embed="rId1" cstate="print">
                          <a:alphaModFix amt="8000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502475" id="Rectangle 2" o:spid="_x0000_s1026" alt="Decorative" style="position:absolute;margin-left:-54.25pt;margin-top:23.35pt;width:1218.9pt;height:121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" stroked="f" strokeweight="1pt">
              <v:fill r:id="rId2" o:title="Decorative" opacity="52429f" recolor="t" rotate="t" type="frame"/>
              <v:path arrowok="t"/>
              <o:lock v:ext="edit" aspectratio="t"/>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FADEF" w14:textId="77777777" w:rsidR="009D4DB3" w:rsidRPr="00274F1C" w:rsidRDefault="009D4DB3" w:rsidP="008E03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C612E" w14:textId="0B729708" w:rsidR="009D4DB3" w:rsidRPr="00274F1C" w:rsidRDefault="00CF783D" w:rsidP="00EA3376">
    <w:pPr>
      <w:pStyle w:val="Header"/>
      <w:ind w:right="-568"/>
    </w:pPr>
    <w:r>
      <w:fldChar w:fldCharType="begin"/>
    </w:r>
    <w:r>
      <w:instrText xml:space="preserve"> TITLE   \* MERGEFORMAT </w:instrText>
    </w:r>
    <w:r>
      <w:fldChar w:fldCharType="separate"/>
    </w:r>
    <w:r w:rsidR="009D4DB3">
      <w:t>Guidance document: Loans and advances</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585A6" w14:textId="77777777" w:rsidR="009D4DB3" w:rsidRPr="00861DC3" w:rsidRDefault="009D4DB3" w:rsidP="00EA3376">
    <w:pPr>
      <w:pStyle w:val="Header"/>
      <w:ind w:right="-285"/>
    </w:pPr>
    <w:r>
      <w:t>Policy</w:t>
    </w:r>
    <w:r w:rsidRPr="00861DC3">
      <w:t xml:space="preserve"> Name</w:t>
    </w:r>
  </w:p>
  <w:p w14:paraId="1F751244" w14:textId="77777777" w:rsidR="009D4DB3" w:rsidRDefault="009D4DB3" w:rsidP="00EA3376"/>
  <w:p w14:paraId="694A6FD3" w14:textId="77777777" w:rsidR="009D4DB3" w:rsidRDefault="009D4DB3" w:rsidP="00EA33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9F83E6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2" w15:restartNumberingAfterBreak="0">
    <w:nsid w:val="04B66996"/>
    <w:multiLevelType w:val="multilevel"/>
    <w:tmpl w:val="EC3AF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B3ACB"/>
    <w:multiLevelType w:val="hybridMultilevel"/>
    <w:tmpl w:val="E280DD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B7245D0"/>
    <w:multiLevelType w:val="multilevel"/>
    <w:tmpl w:val="0C78A7AC"/>
    <w:name w:val="NTG Table Bullet List322"/>
    <w:numStyleLink w:val="Tablebulletlist"/>
  </w:abstractNum>
  <w:abstractNum w:abstractNumId="5" w15:restartNumberingAfterBreak="0">
    <w:nsid w:val="0F195B3C"/>
    <w:multiLevelType w:val="multilevel"/>
    <w:tmpl w:val="3928FD02"/>
    <w:name w:val="NTG Table Bullet List3322222"/>
    <w:numStyleLink w:val="Bulletlist"/>
  </w:abstractNum>
  <w:abstractNum w:abstractNumId="6" w15:restartNumberingAfterBreak="0">
    <w:nsid w:val="0FF42A1A"/>
    <w:multiLevelType w:val="hybridMultilevel"/>
    <w:tmpl w:val="75107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00244A1"/>
    <w:multiLevelType w:val="multilevel"/>
    <w:tmpl w:val="0C78A7AC"/>
    <w:name w:val="NTG Table Bullet List332"/>
    <w:numStyleLink w:val="Tablebulletlist"/>
  </w:abstractNum>
  <w:abstractNum w:abstractNumId="8" w15:restartNumberingAfterBreak="0">
    <w:nsid w:val="1012237B"/>
    <w:multiLevelType w:val="multilevel"/>
    <w:tmpl w:val="0C78A7AC"/>
    <w:name w:val="NTG Table Bullet List32"/>
    <w:numStyleLink w:val="Tablebulletlist"/>
  </w:abstractNum>
  <w:abstractNum w:abstractNumId="9" w15:restartNumberingAfterBreak="0">
    <w:nsid w:val="11FB6D78"/>
    <w:multiLevelType w:val="hybridMultilevel"/>
    <w:tmpl w:val="E1EA66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5E93577"/>
    <w:multiLevelType w:val="multilevel"/>
    <w:tmpl w:val="4E6AC8F6"/>
    <w:name w:val="NTG Table Bullet List33222222"/>
    <w:numStyleLink w:val="Numberlist"/>
  </w:abstractNum>
  <w:abstractNum w:abstractNumId="11" w15:restartNumberingAfterBreak="0">
    <w:nsid w:val="18CD2FF3"/>
    <w:multiLevelType w:val="hybridMultilevel"/>
    <w:tmpl w:val="97EA79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8D26C06"/>
    <w:multiLevelType w:val="multilevel"/>
    <w:tmpl w:val="3E5E177A"/>
    <w:name w:val="NTG Table Bullet List33222222222222222"/>
    <w:numStyleLink w:val="Tablenumberlist"/>
  </w:abstractNum>
  <w:abstractNum w:abstractNumId="13" w15:restartNumberingAfterBreak="0">
    <w:nsid w:val="19533A06"/>
    <w:multiLevelType w:val="multilevel"/>
    <w:tmpl w:val="3928FD02"/>
    <w:name w:val="NTG Table Bullet List3222"/>
    <w:numStyleLink w:val="Bulletlist"/>
  </w:abstractNum>
  <w:abstractNum w:abstractNumId="14" w15:restartNumberingAfterBreak="0">
    <w:nsid w:val="19590F44"/>
    <w:multiLevelType w:val="hybridMultilevel"/>
    <w:tmpl w:val="CF965E92"/>
    <w:lvl w:ilvl="0" w:tplc="834EAEB2">
      <w:start w:val="1"/>
      <w:numFmt w:val="bullet"/>
      <w:lvlText w:val="•"/>
      <w:lvlJc w:val="left"/>
      <w:pPr>
        <w:tabs>
          <w:tab w:val="num" w:pos="720"/>
        </w:tabs>
        <w:ind w:left="720" w:hanging="360"/>
      </w:pPr>
      <w:rPr>
        <w:rFonts w:ascii="Times New Roman" w:hAnsi="Times New Roman" w:hint="default"/>
      </w:rPr>
    </w:lvl>
    <w:lvl w:ilvl="1" w:tplc="89365A48" w:tentative="1">
      <w:start w:val="1"/>
      <w:numFmt w:val="bullet"/>
      <w:lvlText w:val="•"/>
      <w:lvlJc w:val="left"/>
      <w:pPr>
        <w:tabs>
          <w:tab w:val="num" w:pos="1440"/>
        </w:tabs>
        <w:ind w:left="1440" w:hanging="360"/>
      </w:pPr>
      <w:rPr>
        <w:rFonts w:ascii="Times New Roman" w:hAnsi="Times New Roman" w:hint="default"/>
      </w:rPr>
    </w:lvl>
    <w:lvl w:ilvl="2" w:tplc="E2626C1C" w:tentative="1">
      <w:start w:val="1"/>
      <w:numFmt w:val="bullet"/>
      <w:lvlText w:val="•"/>
      <w:lvlJc w:val="left"/>
      <w:pPr>
        <w:tabs>
          <w:tab w:val="num" w:pos="2160"/>
        </w:tabs>
        <w:ind w:left="2160" w:hanging="360"/>
      </w:pPr>
      <w:rPr>
        <w:rFonts w:ascii="Times New Roman" w:hAnsi="Times New Roman" w:hint="default"/>
      </w:rPr>
    </w:lvl>
    <w:lvl w:ilvl="3" w:tplc="D7847CBC" w:tentative="1">
      <w:start w:val="1"/>
      <w:numFmt w:val="bullet"/>
      <w:lvlText w:val="•"/>
      <w:lvlJc w:val="left"/>
      <w:pPr>
        <w:tabs>
          <w:tab w:val="num" w:pos="2880"/>
        </w:tabs>
        <w:ind w:left="2880" w:hanging="360"/>
      </w:pPr>
      <w:rPr>
        <w:rFonts w:ascii="Times New Roman" w:hAnsi="Times New Roman" w:hint="default"/>
      </w:rPr>
    </w:lvl>
    <w:lvl w:ilvl="4" w:tplc="AD16AFBC" w:tentative="1">
      <w:start w:val="1"/>
      <w:numFmt w:val="bullet"/>
      <w:lvlText w:val="•"/>
      <w:lvlJc w:val="left"/>
      <w:pPr>
        <w:tabs>
          <w:tab w:val="num" w:pos="3600"/>
        </w:tabs>
        <w:ind w:left="3600" w:hanging="360"/>
      </w:pPr>
      <w:rPr>
        <w:rFonts w:ascii="Times New Roman" w:hAnsi="Times New Roman" w:hint="default"/>
      </w:rPr>
    </w:lvl>
    <w:lvl w:ilvl="5" w:tplc="5AD86EA6" w:tentative="1">
      <w:start w:val="1"/>
      <w:numFmt w:val="bullet"/>
      <w:lvlText w:val="•"/>
      <w:lvlJc w:val="left"/>
      <w:pPr>
        <w:tabs>
          <w:tab w:val="num" w:pos="4320"/>
        </w:tabs>
        <w:ind w:left="4320" w:hanging="360"/>
      </w:pPr>
      <w:rPr>
        <w:rFonts w:ascii="Times New Roman" w:hAnsi="Times New Roman" w:hint="default"/>
      </w:rPr>
    </w:lvl>
    <w:lvl w:ilvl="6" w:tplc="78BA095C" w:tentative="1">
      <w:start w:val="1"/>
      <w:numFmt w:val="bullet"/>
      <w:lvlText w:val="•"/>
      <w:lvlJc w:val="left"/>
      <w:pPr>
        <w:tabs>
          <w:tab w:val="num" w:pos="5040"/>
        </w:tabs>
        <w:ind w:left="5040" w:hanging="360"/>
      </w:pPr>
      <w:rPr>
        <w:rFonts w:ascii="Times New Roman" w:hAnsi="Times New Roman" w:hint="default"/>
      </w:rPr>
    </w:lvl>
    <w:lvl w:ilvl="7" w:tplc="4E20B6E8" w:tentative="1">
      <w:start w:val="1"/>
      <w:numFmt w:val="bullet"/>
      <w:lvlText w:val="•"/>
      <w:lvlJc w:val="left"/>
      <w:pPr>
        <w:tabs>
          <w:tab w:val="num" w:pos="5760"/>
        </w:tabs>
        <w:ind w:left="5760" w:hanging="360"/>
      </w:pPr>
      <w:rPr>
        <w:rFonts w:ascii="Times New Roman" w:hAnsi="Times New Roman" w:hint="default"/>
      </w:rPr>
    </w:lvl>
    <w:lvl w:ilvl="8" w:tplc="896A356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6" w15:restartNumberingAfterBreak="0">
    <w:nsid w:val="1B26429D"/>
    <w:multiLevelType w:val="multilevel"/>
    <w:tmpl w:val="3E5E177A"/>
    <w:name w:val="NTG Table Bullet List33222222222"/>
    <w:numStyleLink w:val="Tablenumberlist"/>
  </w:abstractNum>
  <w:abstractNum w:abstractNumId="17" w15:restartNumberingAfterBreak="0">
    <w:nsid w:val="1B86276C"/>
    <w:multiLevelType w:val="multilevel"/>
    <w:tmpl w:val="3928FD02"/>
    <w:name w:val="NTG Table Bullet List32223"/>
    <w:numStyleLink w:val="Bulletlist"/>
  </w:abstractNum>
  <w:abstractNum w:abstractNumId="18" w15:restartNumberingAfterBreak="0">
    <w:nsid w:val="1B912E5D"/>
    <w:multiLevelType w:val="hybridMultilevel"/>
    <w:tmpl w:val="D4124A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D0744AE"/>
    <w:multiLevelType w:val="multilevel"/>
    <w:tmpl w:val="3E5E177A"/>
    <w:name w:val="NTG Table Bullet List3222322"/>
    <w:numStyleLink w:val="Tablenumberlist"/>
  </w:abstractNum>
  <w:abstractNum w:abstractNumId="20" w15:restartNumberingAfterBreak="0">
    <w:nsid w:val="1F827CA7"/>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1"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2" w15:restartNumberingAfterBreak="0">
    <w:nsid w:val="24E93944"/>
    <w:multiLevelType w:val="multilevel"/>
    <w:tmpl w:val="BD7A8414"/>
    <w:styleLink w:val="NTGStandardList"/>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3" w15:restartNumberingAfterBreak="0">
    <w:nsid w:val="25352012"/>
    <w:multiLevelType w:val="hybridMultilevel"/>
    <w:tmpl w:val="1B828E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6345893"/>
    <w:multiLevelType w:val="multilevel"/>
    <w:tmpl w:val="4E6AC8F6"/>
    <w:name w:val="NTG Table Bullet List332222222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5" w15:restartNumberingAfterBreak="0">
    <w:nsid w:val="272C7B25"/>
    <w:multiLevelType w:val="hybridMultilevel"/>
    <w:tmpl w:val="24BED4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72E3F76"/>
    <w:multiLevelType w:val="multilevel"/>
    <w:tmpl w:val="3E5E177A"/>
    <w:name w:val="NTG Table Bullet List3322"/>
    <w:numStyleLink w:val="Tablenumberlist"/>
  </w:abstractNum>
  <w:abstractNum w:abstractNumId="27" w15:restartNumberingAfterBreak="0">
    <w:nsid w:val="27CE4608"/>
    <w:multiLevelType w:val="multilevel"/>
    <w:tmpl w:val="3E5E177A"/>
    <w:name w:val="NTG Table Bullet List33222"/>
    <w:numStyleLink w:val="Tablenumberlist"/>
  </w:abstractNum>
  <w:abstractNum w:abstractNumId="28" w15:restartNumberingAfterBreak="0">
    <w:nsid w:val="27D83E4D"/>
    <w:multiLevelType w:val="multilevel"/>
    <w:tmpl w:val="3928FD02"/>
    <w:numStyleLink w:val="Bulletlist"/>
  </w:abstractNum>
  <w:abstractNum w:abstractNumId="29" w15:restartNumberingAfterBreak="0">
    <w:nsid w:val="28545CCB"/>
    <w:multiLevelType w:val="multilevel"/>
    <w:tmpl w:val="0C78A7AC"/>
    <w:numStyleLink w:val="NTGTableList"/>
  </w:abstractNum>
  <w:abstractNum w:abstractNumId="30"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1" w15:restartNumberingAfterBreak="0">
    <w:nsid w:val="2E693641"/>
    <w:multiLevelType w:val="multilevel"/>
    <w:tmpl w:val="3E5E177A"/>
    <w:name w:val="NTG Table Bullet List33"/>
    <w:numStyleLink w:val="Tablenumberlist"/>
  </w:abstractNum>
  <w:abstractNum w:abstractNumId="32" w15:restartNumberingAfterBreak="0">
    <w:nsid w:val="2EF077BC"/>
    <w:multiLevelType w:val="multilevel"/>
    <w:tmpl w:val="0C78A7AC"/>
    <w:name w:val="NTG Table Bullet List33222222222222222222"/>
    <w:numStyleLink w:val="Tablebulletlist"/>
  </w:abstractNum>
  <w:abstractNum w:abstractNumId="33" w15:restartNumberingAfterBreak="0">
    <w:nsid w:val="32DF44DA"/>
    <w:multiLevelType w:val="multilevel"/>
    <w:tmpl w:val="3E5E177A"/>
    <w:name w:val="NTG Table Bullet List3222323"/>
    <w:numStyleLink w:val="Tablenumberlist"/>
  </w:abstractNum>
  <w:abstractNum w:abstractNumId="34"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35" w15:restartNumberingAfterBreak="0">
    <w:nsid w:val="36580DEB"/>
    <w:multiLevelType w:val="hybridMultilevel"/>
    <w:tmpl w:val="37DEAEC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7" w15:restartNumberingAfterBreak="0">
    <w:nsid w:val="3743428B"/>
    <w:multiLevelType w:val="hybridMultilevel"/>
    <w:tmpl w:val="01821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377C426F"/>
    <w:multiLevelType w:val="multilevel"/>
    <w:tmpl w:val="FD1CD746"/>
    <w:styleLink w:val="Numberedli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9703FEA"/>
    <w:multiLevelType w:val="hybridMultilevel"/>
    <w:tmpl w:val="49CEF0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BE61945"/>
    <w:multiLevelType w:val="multilevel"/>
    <w:tmpl w:val="3928FD02"/>
    <w:name w:val="NTG Table Bullet List332222222222222222"/>
    <w:numStyleLink w:val="Bulletlist"/>
  </w:abstractNum>
  <w:abstractNum w:abstractNumId="41" w15:restartNumberingAfterBreak="0">
    <w:nsid w:val="41355073"/>
    <w:multiLevelType w:val="hybridMultilevel"/>
    <w:tmpl w:val="2FB6C586"/>
    <w:lvl w:ilvl="0" w:tplc="529C9DDC">
      <w:start w:val="1"/>
      <w:numFmt w:val="bullet"/>
      <w:lvlText w:val="•"/>
      <w:lvlJc w:val="left"/>
      <w:pPr>
        <w:tabs>
          <w:tab w:val="num" w:pos="720"/>
        </w:tabs>
        <w:ind w:left="720" w:hanging="360"/>
      </w:pPr>
      <w:rPr>
        <w:rFonts w:ascii="Times New Roman" w:hAnsi="Times New Roman" w:hint="default"/>
      </w:rPr>
    </w:lvl>
    <w:lvl w:ilvl="1" w:tplc="6EA2B0AA" w:tentative="1">
      <w:start w:val="1"/>
      <w:numFmt w:val="bullet"/>
      <w:lvlText w:val="•"/>
      <w:lvlJc w:val="left"/>
      <w:pPr>
        <w:tabs>
          <w:tab w:val="num" w:pos="1440"/>
        </w:tabs>
        <w:ind w:left="1440" w:hanging="360"/>
      </w:pPr>
      <w:rPr>
        <w:rFonts w:ascii="Times New Roman" w:hAnsi="Times New Roman" w:hint="default"/>
      </w:rPr>
    </w:lvl>
    <w:lvl w:ilvl="2" w:tplc="FD0EB52E" w:tentative="1">
      <w:start w:val="1"/>
      <w:numFmt w:val="bullet"/>
      <w:lvlText w:val="•"/>
      <w:lvlJc w:val="left"/>
      <w:pPr>
        <w:tabs>
          <w:tab w:val="num" w:pos="2160"/>
        </w:tabs>
        <w:ind w:left="2160" w:hanging="360"/>
      </w:pPr>
      <w:rPr>
        <w:rFonts w:ascii="Times New Roman" w:hAnsi="Times New Roman" w:hint="default"/>
      </w:rPr>
    </w:lvl>
    <w:lvl w:ilvl="3" w:tplc="177E9EB8" w:tentative="1">
      <w:start w:val="1"/>
      <w:numFmt w:val="bullet"/>
      <w:lvlText w:val="•"/>
      <w:lvlJc w:val="left"/>
      <w:pPr>
        <w:tabs>
          <w:tab w:val="num" w:pos="2880"/>
        </w:tabs>
        <w:ind w:left="2880" w:hanging="360"/>
      </w:pPr>
      <w:rPr>
        <w:rFonts w:ascii="Times New Roman" w:hAnsi="Times New Roman" w:hint="default"/>
      </w:rPr>
    </w:lvl>
    <w:lvl w:ilvl="4" w:tplc="685AAD7A" w:tentative="1">
      <w:start w:val="1"/>
      <w:numFmt w:val="bullet"/>
      <w:lvlText w:val="•"/>
      <w:lvlJc w:val="left"/>
      <w:pPr>
        <w:tabs>
          <w:tab w:val="num" w:pos="3600"/>
        </w:tabs>
        <w:ind w:left="3600" w:hanging="360"/>
      </w:pPr>
      <w:rPr>
        <w:rFonts w:ascii="Times New Roman" w:hAnsi="Times New Roman" w:hint="default"/>
      </w:rPr>
    </w:lvl>
    <w:lvl w:ilvl="5" w:tplc="D2DCF8DA" w:tentative="1">
      <w:start w:val="1"/>
      <w:numFmt w:val="bullet"/>
      <w:lvlText w:val="•"/>
      <w:lvlJc w:val="left"/>
      <w:pPr>
        <w:tabs>
          <w:tab w:val="num" w:pos="4320"/>
        </w:tabs>
        <w:ind w:left="4320" w:hanging="360"/>
      </w:pPr>
      <w:rPr>
        <w:rFonts w:ascii="Times New Roman" w:hAnsi="Times New Roman" w:hint="default"/>
      </w:rPr>
    </w:lvl>
    <w:lvl w:ilvl="6" w:tplc="6B82B720" w:tentative="1">
      <w:start w:val="1"/>
      <w:numFmt w:val="bullet"/>
      <w:lvlText w:val="•"/>
      <w:lvlJc w:val="left"/>
      <w:pPr>
        <w:tabs>
          <w:tab w:val="num" w:pos="5040"/>
        </w:tabs>
        <w:ind w:left="5040" w:hanging="360"/>
      </w:pPr>
      <w:rPr>
        <w:rFonts w:ascii="Times New Roman" w:hAnsi="Times New Roman" w:hint="default"/>
      </w:rPr>
    </w:lvl>
    <w:lvl w:ilvl="7" w:tplc="FC70E6A0" w:tentative="1">
      <w:start w:val="1"/>
      <w:numFmt w:val="bullet"/>
      <w:lvlText w:val="•"/>
      <w:lvlJc w:val="left"/>
      <w:pPr>
        <w:tabs>
          <w:tab w:val="num" w:pos="5760"/>
        </w:tabs>
        <w:ind w:left="5760" w:hanging="360"/>
      </w:pPr>
      <w:rPr>
        <w:rFonts w:ascii="Times New Roman" w:hAnsi="Times New Roman" w:hint="default"/>
      </w:rPr>
    </w:lvl>
    <w:lvl w:ilvl="8" w:tplc="10D03F80"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42271AA2"/>
    <w:multiLevelType w:val="hybridMultilevel"/>
    <w:tmpl w:val="BA6AF9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426F70CC"/>
    <w:multiLevelType w:val="multilevel"/>
    <w:tmpl w:val="39746A98"/>
    <w:numStyleLink w:val="NTGTableNumList"/>
  </w:abstractNum>
  <w:abstractNum w:abstractNumId="44" w15:restartNumberingAfterBreak="0">
    <w:nsid w:val="49FD3A20"/>
    <w:multiLevelType w:val="multilevel"/>
    <w:tmpl w:val="3E5E177A"/>
    <w:name w:val="NTG Table Bullet List3322222222222"/>
    <w:numStyleLink w:val="Tablenumberlist"/>
  </w:abstractNum>
  <w:abstractNum w:abstractNumId="45"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46"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47"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8" w15:restartNumberingAfterBreak="0">
    <w:nsid w:val="504773AF"/>
    <w:multiLevelType w:val="hybridMultilevel"/>
    <w:tmpl w:val="BC5CB5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53842BC6"/>
    <w:multiLevelType w:val="multilevel"/>
    <w:tmpl w:val="0C78A7AC"/>
    <w:numStyleLink w:val="Tablebulletlist"/>
  </w:abstractNum>
  <w:abstractNum w:abstractNumId="50"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1" w15:restartNumberingAfterBreak="0">
    <w:nsid w:val="56DA2CAE"/>
    <w:multiLevelType w:val="multilevel"/>
    <w:tmpl w:val="3E5E177A"/>
    <w:name w:val="NTG Table Bullet List332222222222222"/>
    <w:numStyleLink w:val="Tablenumberlist"/>
  </w:abstractNum>
  <w:abstractNum w:abstractNumId="52" w15:restartNumberingAfterBreak="0">
    <w:nsid w:val="575F1085"/>
    <w:multiLevelType w:val="hybridMultilevel"/>
    <w:tmpl w:val="E94833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583359D9"/>
    <w:multiLevelType w:val="multilevel"/>
    <w:tmpl w:val="3E5E177A"/>
    <w:name w:val="NTG Table Bullet List332222222"/>
    <w:numStyleLink w:val="Tablenumberlist"/>
  </w:abstractNum>
  <w:abstractNum w:abstractNumId="54" w15:restartNumberingAfterBreak="0">
    <w:nsid w:val="58516E59"/>
    <w:multiLevelType w:val="hybridMultilevel"/>
    <w:tmpl w:val="1974C21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5" w15:restartNumberingAfterBreak="0">
    <w:nsid w:val="5B9A5FFE"/>
    <w:multiLevelType w:val="multilevel"/>
    <w:tmpl w:val="0C78A7AC"/>
    <w:name w:val="NTG Table Bullet List33222222222222"/>
    <w:numStyleLink w:val="Tablebulletlist"/>
  </w:abstractNum>
  <w:abstractNum w:abstractNumId="56" w15:restartNumberingAfterBreak="0">
    <w:nsid w:val="5C7D6BB9"/>
    <w:multiLevelType w:val="hybridMultilevel"/>
    <w:tmpl w:val="EDD22F90"/>
    <w:lvl w:ilvl="0" w:tplc="0C09000F">
      <w:start w:val="1"/>
      <w:numFmt w:val="decimal"/>
      <w:lvlText w:val="%1."/>
      <w:lvlJc w:val="left"/>
      <w:pPr>
        <w:ind w:left="720" w:hanging="360"/>
      </w:pPr>
      <w:rPr>
        <w:rFonts w:hint="default"/>
        <w:b w:val="0"/>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5D444259"/>
    <w:multiLevelType w:val="multilevel"/>
    <w:tmpl w:val="0C78A7AC"/>
    <w:name w:val="NTG Table Bullet List332222"/>
    <w:numStyleLink w:val="Tablebulletlist"/>
  </w:abstractNum>
  <w:abstractNum w:abstractNumId="58" w15:restartNumberingAfterBreak="0">
    <w:nsid w:val="60B42E6F"/>
    <w:multiLevelType w:val="hybridMultilevel"/>
    <w:tmpl w:val="29482798"/>
    <w:lvl w:ilvl="0" w:tplc="52168EFE">
      <w:start w:val="1"/>
      <w:numFmt w:val="bullet"/>
      <w:lvlText w:val="•"/>
      <w:lvlJc w:val="left"/>
      <w:pPr>
        <w:tabs>
          <w:tab w:val="num" w:pos="720"/>
        </w:tabs>
        <w:ind w:left="720" w:hanging="360"/>
      </w:pPr>
      <w:rPr>
        <w:rFonts w:ascii="Times New Roman" w:hAnsi="Times New Roman" w:hint="default"/>
      </w:rPr>
    </w:lvl>
    <w:lvl w:ilvl="1" w:tplc="11146A5E" w:tentative="1">
      <w:start w:val="1"/>
      <w:numFmt w:val="bullet"/>
      <w:lvlText w:val="•"/>
      <w:lvlJc w:val="left"/>
      <w:pPr>
        <w:tabs>
          <w:tab w:val="num" w:pos="1440"/>
        </w:tabs>
        <w:ind w:left="1440" w:hanging="360"/>
      </w:pPr>
      <w:rPr>
        <w:rFonts w:ascii="Times New Roman" w:hAnsi="Times New Roman" w:hint="default"/>
      </w:rPr>
    </w:lvl>
    <w:lvl w:ilvl="2" w:tplc="373A2B98" w:tentative="1">
      <w:start w:val="1"/>
      <w:numFmt w:val="bullet"/>
      <w:lvlText w:val="•"/>
      <w:lvlJc w:val="left"/>
      <w:pPr>
        <w:tabs>
          <w:tab w:val="num" w:pos="2160"/>
        </w:tabs>
        <w:ind w:left="2160" w:hanging="360"/>
      </w:pPr>
      <w:rPr>
        <w:rFonts w:ascii="Times New Roman" w:hAnsi="Times New Roman" w:hint="default"/>
      </w:rPr>
    </w:lvl>
    <w:lvl w:ilvl="3" w:tplc="E9F4F8B2" w:tentative="1">
      <w:start w:val="1"/>
      <w:numFmt w:val="bullet"/>
      <w:lvlText w:val="•"/>
      <w:lvlJc w:val="left"/>
      <w:pPr>
        <w:tabs>
          <w:tab w:val="num" w:pos="2880"/>
        </w:tabs>
        <w:ind w:left="2880" w:hanging="360"/>
      </w:pPr>
      <w:rPr>
        <w:rFonts w:ascii="Times New Roman" w:hAnsi="Times New Roman" w:hint="default"/>
      </w:rPr>
    </w:lvl>
    <w:lvl w:ilvl="4" w:tplc="58DC5CD0" w:tentative="1">
      <w:start w:val="1"/>
      <w:numFmt w:val="bullet"/>
      <w:lvlText w:val="•"/>
      <w:lvlJc w:val="left"/>
      <w:pPr>
        <w:tabs>
          <w:tab w:val="num" w:pos="3600"/>
        </w:tabs>
        <w:ind w:left="3600" w:hanging="360"/>
      </w:pPr>
      <w:rPr>
        <w:rFonts w:ascii="Times New Roman" w:hAnsi="Times New Roman" w:hint="default"/>
      </w:rPr>
    </w:lvl>
    <w:lvl w:ilvl="5" w:tplc="19D8CF76" w:tentative="1">
      <w:start w:val="1"/>
      <w:numFmt w:val="bullet"/>
      <w:lvlText w:val="•"/>
      <w:lvlJc w:val="left"/>
      <w:pPr>
        <w:tabs>
          <w:tab w:val="num" w:pos="4320"/>
        </w:tabs>
        <w:ind w:left="4320" w:hanging="360"/>
      </w:pPr>
      <w:rPr>
        <w:rFonts w:ascii="Times New Roman" w:hAnsi="Times New Roman" w:hint="default"/>
      </w:rPr>
    </w:lvl>
    <w:lvl w:ilvl="6" w:tplc="746A991E" w:tentative="1">
      <w:start w:val="1"/>
      <w:numFmt w:val="bullet"/>
      <w:lvlText w:val="•"/>
      <w:lvlJc w:val="left"/>
      <w:pPr>
        <w:tabs>
          <w:tab w:val="num" w:pos="5040"/>
        </w:tabs>
        <w:ind w:left="5040" w:hanging="360"/>
      </w:pPr>
      <w:rPr>
        <w:rFonts w:ascii="Times New Roman" w:hAnsi="Times New Roman" w:hint="default"/>
      </w:rPr>
    </w:lvl>
    <w:lvl w:ilvl="7" w:tplc="A6605BE8" w:tentative="1">
      <w:start w:val="1"/>
      <w:numFmt w:val="bullet"/>
      <w:lvlText w:val="•"/>
      <w:lvlJc w:val="left"/>
      <w:pPr>
        <w:tabs>
          <w:tab w:val="num" w:pos="5760"/>
        </w:tabs>
        <w:ind w:left="5760" w:hanging="360"/>
      </w:pPr>
      <w:rPr>
        <w:rFonts w:ascii="Times New Roman" w:hAnsi="Times New Roman" w:hint="default"/>
      </w:rPr>
    </w:lvl>
    <w:lvl w:ilvl="8" w:tplc="51664DA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69262556"/>
    <w:multiLevelType w:val="multilevel"/>
    <w:tmpl w:val="3E5E177A"/>
    <w:name w:val="NTG Table Bullet List3322222222222222"/>
    <w:numStyleLink w:val="Tablenumberlist"/>
  </w:abstractNum>
  <w:abstractNum w:abstractNumId="60" w15:restartNumberingAfterBreak="0">
    <w:nsid w:val="6F695AD2"/>
    <w:multiLevelType w:val="hybridMultilevel"/>
    <w:tmpl w:val="D8BE8A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72AE4BFD"/>
    <w:multiLevelType w:val="hybridMultilevel"/>
    <w:tmpl w:val="D8549E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7453664D"/>
    <w:multiLevelType w:val="multilevel"/>
    <w:tmpl w:val="0C78A7AC"/>
    <w:name w:val="NTG Table Bullet List3322222222222222222"/>
    <w:numStyleLink w:val="Tablebulletlist"/>
  </w:abstractNum>
  <w:abstractNum w:abstractNumId="63" w15:restartNumberingAfterBreak="0">
    <w:nsid w:val="76141D1E"/>
    <w:multiLevelType w:val="multilevel"/>
    <w:tmpl w:val="0C78A7AC"/>
    <w:name w:val="NTG Table Bullet List332222222222"/>
    <w:numStyleLink w:val="Tablebulletlist"/>
  </w:abstractNum>
  <w:abstractNum w:abstractNumId="64" w15:restartNumberingAfterBreak="0">
    <w:nsid w:val="794F1531"/>
    <w:multiLevelType w:val="hybridMultilevel"/>
    <w:tmpl w:val="78525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79CC6470"/>
    <w:multiLevelType w:val="multilevel"/>
    <w:tmpl w:val="7E18BD20"/>
    <w:lvl w:ilvl="0">
      <w:start w:val="1"/>
      <w:numFmt w:val="decimal"/>
      <w:pStyle w:val="Heading1"/>
      <w:suff w:val="space"/>
      <w:lvlText w:val="%1."/>
      <w:lvlJc w:val="left"/>
      <w:pPr>
        <w:ind w:left="360" w:hanging="360"/>
      </w:pPr>
      <w:rPr>
        <w:rFonts w:hint="default"/>
        <w:b w:val="0"/>
        <w:i w:val="0"/>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66" w15:restartNumberingAfterBreak="0">
    <w:nsid w:val="7E1A0C15"/>
    <w:multiLevelType w:val="multilevel"/>
    <w:tmpl w:val="7B6C60C6"/>
    <w:lvl w:ilvl="0">
      <w:start w:val="1"/>
      <w:numFmt w:val="decimal"/>
      <w:suff w:val="space"/>
      <w:lvlText w:val="%1."/>
      <w:lvlJc w:val="left"/>
      <w:pPr>
        <w:ind w:left="360" w:hanging="360"/>
      </w:pPr>
      <w:rPr>
        <w:rFonts w:hint="default"/>
        <w:b w:val="0"/>
        <w:i w:val="0"/>
      </w:rPr>
    </w:lvl>
    <w:lvl w:ilvl="1">
      <w:start w:val="1"/>
      <w:numFmt w:val="decimal"/>
      <w:suff w:val="space"/>
      <w:lvlText w:val="%1.%2."/>
      <w:lvlJc w:val="left"/>
      <w:pPr>
        <w:ind w:left="576" w:hanging="576"/>
      </w:pPr>
      <w:rPr>
        <w:rFonts w:hint="default"/>
      </w:rPr>
    </w:lvl>
    <w:lvl w:ilvl="2">
      <w:start w:val="1"/>
      <w:numFmt w:val="bullet"/>
      <w:lvlText w:val=""/>
      <w:lvlJc w:val="left"/>
      <w:pPr>
        <w:ind w:left="720" w:hanging="720"/>
      </w:pPr>
      <w:rPr>
        <w:rFonts w:ascii="Symbol" w:hAnsi="Symbol"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67"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36"/>
  </w:num>
  <w:num w:numId="2">
    <w:abstractNumId w:val="21"/>
  </w:num>
  <w:num w:numId="3">
    <w:abstractNumId w:val="65"/>
  </w:num>
  <w:num w:numId="4">
    <w:abstractNumId w:val="45"/>
  </w:num>
  <w:num w:numId="5">
    <w:abstractNumId w:val="30"/>
  </w:num>
  <w:num w:numId="6">
    <w:abstractNumId w:val="15"/>
  </w:num>
  <w:num w:numId="7">
    <w:abstractNumId w:val="49"/>
  </w:num>
  <w:num w:numId="8">
    <w:abstractNumId w:val="28"/>
  </w:num>
  <w:num w:numId="9">
    <w:abstractNumId w:val="38"/>
  </w:num>
  <w:num w:numId="10">
    <w:abstractNumId w:val="22"/>
  </w:num>
  <w:num w:numId="11">
    <w:abstractNumId w:val="47"/>
  </w:num>
  <w:num w:numId="12">
    <w:abstractNumId w:val="1"/>
  </w:num>
  <w:num w:numId="13">
    <w:abstractNumId w:val="34"/>
  </w:num>
  <w:num w:numId="14">
    <w:abstractNumId w:val="43"/>
  </w:num>
  <w:num w:numId="15">
    <w:abstractNumId w:val="29"/>
  </w:num>
  <w:num w:numId="16">
    <w:abstractNumId w:val="20"/>
  </w:num>
  <w:num w:numId="17">
    <w:abstractNumId w:val="6"/>
  </w:num>
  <w:num w:numId="18">
    <w:abstractNumId w:val="48"/>
  </w:num>
  <w:num w:numId="19">
    <w:abstractNumId w:val="37"/>
  </w:num>
  <w:num w:numId="20">
    <w:abstractNumId w:val="39"/>
  </w:num>
  <w:num w:numId="21">
    <w:abstractNumId w:val="23"/>
  </w:num>
  <w:num w:numId="22">
    <w:abstractNumId w:val="9"/>
  </w:num>
  <w:num w:numId="23">
    <w:abstractNumId w:val="35"/>
  </w:num>
  <w:num w:numId="24">
    <w:abstractNumId w:val="61"/>
  </w:num>
  <w:num w:numId="25">
    <w:abstractNumId w:val="3"/>
  </w:num>
  <w:num w:numId="26">
    <w:abstractNumId w:val="65"/>
  </w:num>
  <w:num w:numId="27">
    <w:abstractNumId w:val="65"/>
  </w:num>
  <w:num w:numId="28">
    <w:abstractNumId w:val="65"/>
  </w:num>
  <w:num w:numId="29">
    <w:abstractNumId w:val="0"/>
  </w:num>
  <w:num w:numId="30">
    <w:abstractNumId w:val="65"/>
  </w:num>
  <w:num w:numId="31">
    <w:abstractNumId w:val="65"/>
  </w:num>
  <w:num w:numId="32">
    <w:abstractNumId w:val="18"/>
  </w:num>
  <w:num w:numId="33">
    <w:abstractNumId w:val="11"/>
  </w:num>
  <w:num w:numId="34">
    <w:abstractNumId w:val="24"/>
  </w:num>
  <w:num w:numId="35">
    <w:abstractNumId w:val="65"/>
  </w:num>
  <w:num w:numId="36">
    <w:abstractNumId w:val="25"/>
  </w:num>
  <w:num w:numId="37">
    <w:abstractNumId w:val="2"/>
  </w:num>
  <w:num w:numId="38">
    <w:abstractNumId w:val="54"/>
  </w:num>
  <w:num w:numId="39">
    <w:abstractNumId w:val="42"/>
  </w:num>
  <w:num w:numId="40">
    <w:abstractNumId w:val="41"/>
  </w:num>
  <w:num w:numId="41">
    <w:abstractNumId w:val="14"/>
  </w:num>
  <w:num w:numId="42">
    <w:abstractNumId w:val="58"/>
  </w:num>
  <w:num w:numId="43">
    <w:abstractNumId w:val="65"/>
  </w:num>
  <w:num w:numId="44">
    <w:abstractNumId w:val="66"/>
  </w:num>
  <w:num w:numId="45">
    <w:abstractNumId w:val="60"/>
  </w:num>
  <w:num w:numId="46">
    <w:abstractNumId w:val="52"/>
  </w:num>
  <w:num w:numId="47">
    <w:abstractNumId w:val="65"/>
  </w:num>
  <w:num w:numId="48">
    <w:abstractNumId w:val="56"/>
  </w:num>
  <w:num w:numId="49">
    <w:abstractNumId w:val="65"/>
  </w:num>
  <w:num w:numId="50">
    <w:abstractNumId w:val="64"/>
  </w:num>
  <w:num w:numId="51">
    <w:abstractNumId w:val="6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201"/>
    <w:rsid w:val="00000833"/>
    <w:rsid w:val="00000AE5"/>
    <w:rsid w:val="00001DDF"/>
    <w:rsid w:val="0000322D"/>
    <w:rsid w:val="00004D15"/>
    <w:rsid w:val="00007670"/>
    <w:rsid w:val="00010036"/>
    <w:rsid w:val="00010665"/>
    <w:rsid w:val="000223FF"/>
    <w:rsid w:val="0002393A"/>
    <w:rsid w:val="0002482A"/>
    <w:rsid w:val="00026C5A"/>
    <w:rsid w:val="00027DB8"/>
    <w:rsid w:val="000307A7"/>
    <w:rsid w:val="00031A96"/>
    <w:rsid w:val="000320CF"/>
    <w:rsid w:val="00037A15"/>
    <w:rsid w:val="00040298"/>
    <w:rsid w:val="00040BF3"/>
    <w:rsid w:val="000416F5"/>
    <w:rsid w:val="0004193A"/>
    <w:rsid w:val="00041CB2"/>
    <w:rsid w:val="0004577F"/>
    <w:rsid w:val="00046C59"/>
    <w:rsid w:val="00050661"/>
    <w:rsid w:val="00051362"/>
    <w:rsid w:val="00051773"/>
    <w:rsid w:val="00051F45"/>
    <w:rsid w:val="00052953"/>
    <w:rsid w:val="0005341A"/>
    <w:rsid w:val="000551E9"/>
    <w:rsid w:val="00056DEF"/>
    <w:rsid w:val="00056E2E"/>
    <w:rsid w:val="00057070"/>
    <w:rsid w:val="0006163E"/>
    <w:rsid w:val="000622BE"/>
    <w:rsid w:val="000720BE"/>
    <w:rsid w:val="0007259C"/>
    <w:rsid w:val="00074573"/>
    <w:rsid w:val="00077392"/>
    <w:rsid w:val="00080202"/>
    <w:rsid w:val="00080DCD"/>
    <w:rsid w:val="00080E22"/>
    <w:rsid w:val="00082573"/>
    <w:rsid w:val="000840A3"/>
    <w:rsid w:val="000842CA"/>
    <w:rsid w:val="00085062"/>
    <w:rsid w:val="00086A5F"/>
    <w:rsid w:val="00090DE1"/>
    <w:rsid w:val="000911EF"/>
    <w:rsid w:val="000949E1"/>
    <w:rsid w:val="000962C5"/>
    <w:rsid w:val="000A04AF"/>
    <w:rsid w:val="000A385C"/>
    <w:rsid w:val="000A4317"/>
    <w:rsid w:val="000A559C"/>
    <w:rsid w:val="000A589D"/>
    <w:rsid w:val="000B2CA1"/>
    <w:rsid w:val="000B4DBB"/>
    <w:rsid w:val="000B7283"/>
    <w:rsid w:val="000D1F29"/>
    <w:rsid w:val="000D2D34"/>
    <w:rsid w:val="000D633D"/>
    <w:rsid w:val="000E0962"/>
    <w:rsid w:val="000E227E"/>
    <w:rsid w:val="000E342B"/>
    <w:rsid w:val="000E38FB"/>
    <w:rsid w:val="000E4DE6"/>
    <w:rsid w:val="000E5DD2"/>
    <w:rsid w:val="000E744E"/>
    <w:rsid w:val="000F2958"/>
    <w:rsid w:val="000F4805"/>
    <w:rsid w:val="001007B9"/>
    <w:rsid w:val="00101375"/>
    <w:rsid w:val="00103AD5"/>
    <w:rsid w:val="00104E7F"/>
    <w:rsid w:val="001117D8"/>
    <w:rsid w:val="001137EC"/>
    <w:rsid w:val="001152F5"/>
    <w:rsid w:val="00115330"/>
    <w:rsid w:val="00117743"/>
    <w:rsid w:val="00117F5B"/>
    <w:rsid w:val="00120D3C"/>
    <w:rsid w:val="001213C2"/>
    <w:rsid w:val="00131FCC"/>
    <w:rsid w:val="00132658"/>
    <w:rsid w:val="00140B4B"/>
    <w:rsid w:val="0014151D"/>
    <w:rsid w:val="00142541"/>
    <w:rsid w:val="0014347A"/>
    <w:rsid w:val="001435A7"/>
    <w:rsid w:val="00147DED"/>
    <w:rsid w:val="00150DC0"/>
    <w:rsid w:val="00156CD4"/>
    <w:rsid w:val="00157C35"/>
    <w:rsid w:val="001619DA"/>
    <w:rsid w:val="00161CC6"/>
    <w:rsid w:val="00162060"/>
    <w:rsid w:val="00163E1F"/>
    <w:rsid w:val="00164A3E"/>
    <w:rsid w:val="00166FF6"/>
    <w:rsid w:val="00172C77"/>
    <w:rsid w:val="00176123"/>
    <w:rsid w:val="00180710"/>
    <w:rsid w:val="00181620"/>
    <w:rsid w:val="00181764"/>
    <w:rsid w:val="00182097"/>
    <w:rsid w:val="001852AF"/>
    <w:rsid w:val="00190D23"/>
    <w:rsid w:val="001957AD"/>
    <w:rsid w:val="0019620B"/>
    <w:rsid w:val="001A21F0"/>
    <w:rsid w:val="001A2B7F"/>
    <w:rsid w:val="001A3A2C"/>
    <w:rsid w:val="001A3AFD"/>
    <w:rsid w:val="001A496C"/>
    <w:rsid w:val="001A6304"/>
    <w:rsid w:val="001A68D4"/>
    <w:rsid w:val="001B2B6C"/>
    <w:rsid w:val="001B49AD"/>
    <w:rsid w:val="001B5FD4"/>
    <w:rsid w:val="001B79ED"/>
    <w:rsid w:val="001D01C4"/>
    <w:rsid w:val="001D3CA3"/>
    <w:rsid w:val="001D4D6E"/>
    <w:rsid w:val="001D52B0"/>
    <w:rsid w:val="001D5A18"/>
    <w:rsid w:val="001D7CA4"/>
    <w:rsid w:val="001E057F"/>
    <w:rsid w:val="001E14EB"/>
    <w:rsid w:val="001E1982"/>
    <w:rsid w:val="001E3035"/>
    <w:rsid w:val="001E6AD6"/>
    <w:rsid w:val="001F2879"/>
    <w:rsid w:val="001F59E6"/>
    <w:rsid w:val="001F5C6E"/>
    <w:rsid w:val="00202014"/>
    <w:rsid w:val="0020327E"/>
    <w:rsid w:val="00206936"/>
    <w:rsid w:val="00206C6F"/>
    <w:rsid w:val="00206FBD"/>
    <w:rsid w:val="002074F9"/>
    <w:rsid w:val="00207746"/>
    <w:rsid w:val="00212103"/>
    <w:rsid w:val="00221220"/>
    <w:rsid w:val="00222490"/>
    <w:rsid w:val="0022403C"/>
    <w:rsid w:val="00225F90"/>
    <w:rsid w:val="00226625"/>
    <w:rsid w:val="00226997"/>
    <w:rsid w:val="00230031"/>
    <w:rsid w:val="002305F4"/>
    <w:rsid w:val="00232C21"/>
    <w:rsid w:val="002336EC"/>
    <w:rsid w:val="00235C01"/>
    <w:rsid w:val="00236878"/>
    <w:rsid w:val="00236EFD"/>
    <w:rsid w:val="002457D7"/>
    <w:rsid w:val="00247343"/>
    <w:rsid w:val="002522EC"/>
    <w:rsid w:val="00256189"/>
    <w:rsid w:val="002576A5"/>
    <w:rsid w:val="00261BA8"/>
    <w:rsid w:val="00265C56"/>
    <w:rsid w:val="002716CD"/>
    <w:rsid w:val="0027458B"/>
    <w:rsid w:val="00274D4B"/>
    <w:rsid w:val="002806F5"/>
    <w:rsid w:val="00281577"/>
    <w:rsid w:val="00283FF0"/>
    <w:rsid w:val="002926BC"/>
    <w:rsid w:val="00293A72"/>
    <w:rsid w:val="00294755"/>
    <w:rsid w:val="00295734"/>
    <w:rsid w:val="002A0160"/>
    <w:rsid w:val="002A30C3"/>
    <w:rsid w:val="002A6F6A"/>
    <w:rsid w:val="002A7712"/>
    <w:rsid w:val="002B3564"/>
    <w:rsid w:val="002B38F7"/>
    <w:rsid w:val="002B5591"/>
    <w:rsid w:val="002B6AA4"/>
    <w:rsid w:val="002C1FE9"/>
    <w:rsid w:val="002C697E"/>
    <w:rsid w:val="002C76C3"/>
    <w:rsid w:val="002D3A57"/>
    <w:rsid w:val="002D7D05"/>
    <w:rsid w:val="002E0058"/>
    <w:rsid w:val="002E20C8"/>
    <w:rsid w:val="002E2FB5"/>
    <w:rsid w:val="002E4290"/>
    <w:rsid w:val="002E5B94"/>
    <w:rsid w:val="002E66A6"/>
    <w:rsid w:val="002E70ED"/>
    <w:rsid w:val="002F0DB1"/>
    <w:rsid w:val="002F2885"/>
    <w:rsid w:val="002F2909"/>
    <w:rsid w:val="002F2B01"/>
    <w:rsid w:val="002F32D0"/>
    <w:rsid w:val="002F3CF1"/>
    <w:rsid w:val="002F45A1"/>
    <w:rsid w:val="00301500"/>
    <w:rsid w:val="003030C2"/>
    <w:rsid w:val="003037F9"/>
    <w:rsid w:val="0030466A"/>
    <w:rsid w:val="0030583E"/>
    <w:rsid w:val="00307FE1"/>
    <w:rsid w:val="00311D0F"/>
    <w:rsid w:val="003164BA"/>
    <w:rsid w:val="003170B0"/>
    <w:rsid w:val="003223FE"/>
    <w:rsid w:val="0032342E"/>
    <w:rsid w:val="003258E6"/>
    <w:rsid w:val="00333C0D"/>
    <w:rsid w:val="00342283"/>
    <w:rsid w:val="00343847"/>
    <w:rsid w:val="00343A87"/>
    <w:rsid w:val="00343DA2"/>
    <w:rsid w:val="003440EE"/>
    <w:rsid w:val="00344A36"/>
    <w:rsid w:val="003456F4"/>
    <w:rsid w:val="003470C2"/>
    <w:rsid w:val="003474E0"/>
    <w:rsid w:val="003477B6"/>
    <w:rsid w:val="00347FB6"/>
    <w:rsid w:val="003504FD"/>
    <w:rsid w:val="00350881"/>
    <w:rsid w:val="00357D55"/>
    <w:rsid w:val="003612CA"/>
    <w:rsid w:val="00362210"/>
    <w:rsid w:val="00362A9F"/>
    <w:rsid w:val="00363513"/>
    <w:rsid w:val="003657E5"/>
    <w:rsid w:val="0036589C"/>
    <w:rsid w:val="00366322"/>
    <w:rsid w:val="00370B40"/>
    <w:rsid w:val="00371312"/>
    <w:rsid w:val="00371DC7"/>
    <w:rsid w:val="003740BA"/>
    <w:rsid w:val="003765C6"/>
    <w:rsid w:val="00376BF0"/>
    <w:rsid w:val="00377B21"/>
    <w:rsid w:val="003812ED"/>
    <w:rsid w:val="00382BE1"/>
    <w:rsid w:val="00384078"/>
    <w:rsid w:val="00390B66"/>
    <w:rsid w:val="00390CE3"/>
    <w:rsid w:val="00394876"/>
    <w:rsid w:val="00394AAF"/>
    <w:rsid w:val="00394CE5"/>
    <w:rsid w:val="003A134B"/>
    <w:rsid w:val="003A6341"/>
    <w:rsid w:val="003A75F4"/>
    <w:rsid w:val="003B173F"/>
    <w:rsid w:val="003B1D74"/>
    <w:rsid w:val="003B67FD"/>
    <w:rsid w:val="003B6A61"/>
    <w:rsid w:val="003C6403"/>
    <w:rsid w:val="003D30B1"/>
    <w:rsid w:val="003D42C0"/>
    <w:rsid w:val="003D5B29"/>
    <w:rsid w:val="003D7818"/>
    <w:rsid w:val="003E2445"/>
    <w:rsid w:val="003E3BB2"/>
    <w:rsid w:val="003E7298"/>
    <w:rsid w:val="003F22DF"/>
    <w:rsid w:val="003F5B58"/>
    <w:rsid w:val="0040156F"/>
    <w:rsid w:val="0040222A"/>
    <w:rsid w:val="0040321D"/>
    <w:rsid w:val="004047BC"/>
    <w:rsid w:val="00404FF0"/>
    <w:rsid w:val="00406497"/>
    <w:rsid w:val="004100F7"/>
    <w:rsid w:val="00414CB3"/>
    <w:rsid w:val="0041563D"/>
    <w:rsid w:val="00420CF5"/>
    <w:rsid w:val="00422874"/>
    <w:rsid w:val="0042588B"/>
    <w:rsid w:val="00426E25"/>
    <w:rsid w:val="00427D9C"/>
    <w:rsid w:val="00427E7E"/>
    <w:rsid w:val="004433AE"/>
    <w:rsid w:val="00443B6E"/>
    <w:rsid w:val="00447D95"/>
    <w:rsid w:val="004521CB"/>
    <w:rsid w:val="0045387C"/>
    <w:rsid w:val="0045420A"/>
    <w:rsid w:val="004554D4"/>
    <w:rsid w:val="00455A17"/>
    <w:rsid w:val="0046080F"/>
    <w:rsid w:val="00461744"/>
    <w:rsid w:val="00466185"/>
    <w:rsid w:val="004668A7"/>
    <w:rsid w:val="00466D96"/>
    <w:rsid w:val="00467747"/>
    <w:rsid w:val="0047223F"/>
    <w:rsid w:val="00472498"/>
    <w:rsid w:val="00472DF2"/>
    <w:rsid w:val="00473C98"/>
    <w:rsid w:val="00474965"/>
    <w:rsid w:val="00481CF0"/>
    <w:rsid w:val="00482A74"/>
    <w:rsid w:val="00482DF8"/>
    <w:rsid w:val="004864DE"/>
    <w:rsid w:val="00494BE5"/>
    <w:rsid w:val="0049569A"/>
    <w:rsid w:val="00497450"/>
    <w:rsid w:val="004A0EBA"/>
    <w:rsid w:val="004A2538"/>
    <w:rsid w:val="004A65DA"/>
    <w:rsid w:val="004B0C15"/>
    <w:rsid w:val="004B35EA"/>
    <w:rsid w:val="004B3704"/>
    <w:rsid w:val="004B69E4"/>
    <w:rsid w:val="004B7373"/>
    <w:rsid w:val="004C2BF4"/>
    <w:rsid w:val="004C4803"/>
    <w:rsid w:val="004C6B34"/>
    <w:rsid w:val="004C6C39"/>
    <w:rsid w:val="004D075F"/>
    <w:rsid w:val="004D1B76"/>
    <w:rsid w:val="004D344E"/>
    <w:rsid w:val="004D7C28"/>
    <w:rsid w:val="004E019E"/>
    <w:rsid w:val="004E06EC"/>
    <w:rsid w:val="004E2CB7"/>
    <w:rsid w:val="004E3180"/>
    <w:rsid w:val="004E602B"/>
    <w:rsid w:val="004F016A"/>
    <w:rsid w:val="004F2206"/>
    <w:rsid w:val="00500F94"/>
    <w:rsid w:val="00502FB3"/>
    <w:rsid w:val="00503DE9"/>
    <w:rsid w:val="0050530C"/>
    <w:rsid w:val="00505DEA"/>
    <w:rsid w:val="00507782"/>
    <w:rsid w:val="00511D2F"/>
    <w:rsid w:val="00512A04"/>
    <w:rsid w:val="00522C18"/>
    <w:rsid w:val="005249F5"/>
    <w:rsid w:val="005260F7"/>
    <w:rsid w:val="005273C0"/>
    <w:rsid w:val="00541431"/>
    <w:rsid w:val="00543BD1"/>
    <w:rsid w:val="0054507C"/>
    <w:rsid w:val="00545A0C"/>
    <w:rsid w:val="00546D7E"/>
    <w:rsid w:val="00556113"/>
    <w:rsid w:val="005615A3"/>
    <w:rsid w:val="00564C12"/>
    <w:rsid w:val="005654B8"/>
    <w:rsid w:val="00571A32"/>
    <w:rsid w:val="0057377F"/>
    <w:rsid w:val="005762CC"/>
    <w:rsid w:val="00582D3D"/>
    <w:rsid w:val="005946EE"/>
    <w:rsid w:val="00595386"/>
    <w:rsid w:val="005A3621"/>
    <w:rsid w:val="005A3F6D"/>
    <w:rsid w:val="005A4AC0"/>
    <w:rsid w:val="005A5FDF"/>
    <w:rsid w:val="005B0FB7"/>
    <w:rsid w:val="005B122A"/>
    <w:rsid w:val="005B3EBA"/>
    <w:rsid w:val="005B43D1"/>
    <w:rsid w:val="005B5AC2"/>
    <w:rsid w:val="005B7BE1"/>
    <w:rsid w:val="005C044A"/>
    <w:rsid w:val="005C2833"/>
    <w:rsid w:val="005D3964"/>
    <w:rsid w:val="005E0AEB"/>
    <w:rsid w:val="005E144D"/>
    <w:rsid w:val="005E1500"/>
    <w:rsid w:val="005E28C2"/>
    <w:rsid w:val="005E334C"/>
    <w:rsid w:val="005E3A43"/>
    <w:rsid w:val="005E51A4"/>
    <w:rsid w:val="005F7005"/>
    <w:rsid w:val="005F77C7"/>
    <w:rsid w:val="0060030B"/>
    <w:rsid w:val="00612095"/>
    <w:rsid w:val="006145BB"/>
    <w:rsid w:val="00620675"/>
    <w:rsid w:val="00621175"/>
    <w:rsid w:val="00621F96"/>
    <w:rsid w:val="00622910"/>
    <w:rsid w:val="00623894"/>
    <w:rsid w:val="006433C3"/>
    <w:rsid w:val="00643B52"/>
    <w:rsid w:val="00650F5B"/>
    <w:rsid w:val="00652DC0"/>
    <w:rsid w:val="00660584"/>
    <w:rsid w:val="0066094F"/>
    <w:rsid w:val="006670D7"/>
    <w:rsid w:val="00670FBB"/>
    <w:rsid w:val="006719EA"/>
    <w:rsid w:val="00671F13"/>
    <w:rsid w:val="0067400A"/>
    <w:rsid w:val="006747E0"/>
    <w:rsid w:val="00674E54"/>
    <w:rsid w:val="006772CA"/>
    <w:rsid w:val="00677434"/>
    <w:rsid w:val="00677841"/>
    <w:rsid w:val="006847AD"/>
    <w:rsid w:val="00684DBD"/>
    <w:rsid w:val="00690862"/>
    <w:rsid w:val="00690B7D"/>
    <w:rsid w:val="00690EFB"/>
    <w:rsid w:val="0069114B"/>
    <w:rsid w:val="006913E0"/>
    <w:rsid w:val="00693C9A"/>
    <w:rsid w:val="00695A8C"/>
    <w:rsid w:val="006A10B4"/>
    <w:rsid w:val="006A1AA7"/>
    <w:rsid w:val="006A39ED"/>
    <w:rsid w:val="006A3A8B"/>
    <w:rsid w:val="006A756A"/>
    <w:rsid w:val="006B1556"/>
    <w:rsid w:val="006B25CC"/>
    <w:rsid w:val="006B27E1"/>
    <w:rsid w:val="006B2B4B"/>
    <w:rsid w:val="006C07EB"/>
    <w:rsid w:val="006C396A"/>
    <w:rsid w:val="006C62C7"/>
    <w:rsid w:val="006C664D"/>
    <w:rsid w:val="006C7AC4"/>
    <w:rsid w:val="006D1ADA"/>
    <w:rsid w:val="006D66F7"/>
    <w:rsid w:val="006D6723"/>
    <w:rsid w:val="006E3B5D"/>
    <w:rsid w:val="006E4D97"/>
    <w:rsid w:val="006E58C0"/>
    <w:rsid w:val="006F72FE"/>
    <w:rsid w:val="0070213D"/>
    <w:rsid w:val="00702D61"/>
    <w:rsid w:val="00705C9D"/>
    <w:rsid w:val="00705F13"/>
    <w:rsid w:val="00714E75"/>
    <w:rsid w:val="00714F1D"/>
    <w:rsid w:val="00715225"/>
    <w:rsid w:val="00717306"/>
    <w:rsid w:val="00720CC6"/>
    <w:rsid w:val="00721AAA"/>
    <w:rsid w:val="00722DDB"/>
    <w:rsid w:val="00724728"/>
    <w:rsid w:val="00724F98"/>
    <w:rsid w:val="00730B9B"/>
    <w:rsid w:val="0073182E"/>
    <w:rsid w:val="00732A73"/>
    <w:rsid w:val="007332FF"/>
    <w:rsid w:val="0073520D"/>
    <w:rsid w:val="007372B0"/>
    <w:rsid w:val="00737EC2"/>
    <w:rsid w:val="007408F5"/>
    <w:rsid w:val="00741EAE"/>
    <w:rsid w:val="0074403A"/>
    <w:rsid w:val="00750A65"/>
    <w:rsid w:val="0075234B"/>
    <w:rsid w:val="0075413F"/>
    <w:rsid w:val="00755248"/>
    <w:rsid w:val="00756272"/>
    <w:rsid w:val="00760159"/>
    <w:rsid w:val="0076190B"/>
    <w:rsid w:val="007632E0"/>
    <w:rsid w:val="0076355D"/>
    <w:rsid w:val="00763A2D"/>
    <w:rsid w:val="00766E66"/>
    <w:rsid w:val="00767FC5"/>
    <w:rsid w:val="00771EB5"/>
    <w:rsid w:val="007761D8"/>
    <w:rsid w:val="00777795"/>
    <w:rsid w:val="00777968"/>
    <w:rsid w:val="00783A57"/>
    <w:rsid w:val="00784C92"/>
    <w:rsid w:val="007859CD"/>
    <w:rsid w:val="00785F56"/>
    <w:rsid w:val="007907E4"/>
    <w:rsid w:val="00796461"/>
    <w:rsid w:val="007979BE"/>
    <w:rsid w:val="007A6A4F"/>
    <w:rsid w:val="007B03F5"/>
    <w:rsid w:val="007B4003"/>
    <w:rsid w:val="007B524E"/>
    <w:rsid w:val="007B59D3"/>
    <w:rsid w:val="007B5C09"/>
    <w:rsid w:val="007B5DA2"/>
    <w:rsid w:val="007B773E"/>
    <w:rsid w:val="007C0011"/>
    <w:rsid w:val="007C0966"/>
    <w:rsid w:val="007C19E7"/>
    <w:rsid w:val="007C50D6"/>
    <w:rsid w:val="007C5CFD"/>
    <w:rsid w:val="007C6D9F"/>
    <w:rsid w:val="007D00FA"/>
    <w:rsid w:val="007D250F"/>
    <w:rsid w:val="007D4893"/>
    <w:rsid w:val="007D67C1"/>
    <w:rsid w:val="007D7697"/>
    <w:rsid w:val="007E3C8C"/>
    <w:rsid w:val="007E70CF"/>
    <w:rsid w:val="007E74A4"/>
    <w:rsid w:val="007F017B"/>
    <w:rsid w:val="007F263F"/>
    <w:rsid w:val="007F46EA"/>
    <w:rsid w:val="007F5579"/>
    <w:rsid w:val="007F6764"/>
    <w:rsid w:val="007F7404"/>
    <w:rsid w:val="008002E8"/>
    <w:rsid w:val="00800992"/>
    <w:rsid w:val="008017E2"/>
    <w:rsid w:val="008034EE"/>
    <w:rsid w:val="0080766E"/>
    <w:rsid w:val="008105BE"/>
    <w:rsid w:val="00811169"/>
    <w:rsid w:val="00811BBD"/>
    <w:rsid w:val="00812499"/>
    <w:rsid w:val="00815297"/>
    <w:rsid w:val="008163B6"/>
    <w:rsid w:val="00817BA1"/>
    <w:rsid w:val="00823022"/>
    <w:rsid w:val="0082634E"/>
    <w:rsid w:val="00830428"/>
    <w:rsid w:val="008313C4"/>
    <w:rsid w:val="00835434"/>
    <w:rsid w:val="008358C0"/>
    <w:rsid w:val="00837B9A"/>
    <w:rsid w:val="00837F87"/>
    <w:rsid w:val="00841908"/>
    <w:rsid w:val="00842838"/>
    <w:rsid w:val="00852361"/>
    <w:rsid w:val="00854EC1"/>
    <w:rsid w:val="00855220"/>
    <w:rsid w:val="00855B07"/>
    <w:rsid w:val="0085797F"/>
    <w:rsid w:val="00860804"/>
    <w:rsid w:val="00861DC3"/>
    <w:rsid w:val="00867019"/>
    <w:rsid w:val="00867846"/>
    <w:rsid w:val="008735A9"/>
    <w:rsid w:val="00873D01"/>
    <w:rsid w:val="008762C8"/>
    <w:rsid w:val="00877D20"/>
    <w:rsid w:val="00881789"/>
    <w:rsid w:val="00881C48"/>
    <w:rsid w:val="00884201"/>
    <w:rsid w:val="00885590"/>
    <w:rsid w:val="00885B80"/>
    <w:rsid w:val="00885C30"/>
    <w:rsid w:val="00885E9B"/>
    <w:rsid w:val="00886C9D"/>
    <w:rsid w:val="00887E16"/>
    <w:rsid w:val="00893C96"/>
    <w:rsid w:val="0089500A"/>
    <w:rsid w:val="00895724"/>
    <w:rsid w:val="00896A6C"/>
    <w:rsid w:val="00897C94"/>
    <w:rsid w:val="008A20F2"/>
    <w:rsid w:val="008A51A3"/>
    <w:rsid w:val="008A7C12"/>
    <w:rsid w:val="008B03CE"/>
    <w:rsid w:val="008B0502"/>
    <w:rsid w:val="008B529E"/>
    <w:rsid w:val="008B7C3D"/>
    <w:rsid w:val="008C0E4C"/>
    <w:rsid w:val="008C17FB"/>
    <w:rsid w:val="008C5909"/>
    <w:rsid w:val="008D1B00"/>
    <w:rsid w:val="008D41B2"/>
    <w:rsid w:val="008D57B8"/>
    <w:rsid w:val="008E0345"/>
    <w:rsid w:val="008E03FC"/>
    <w:rsid w:val="008E0843"/>
    <w:rsid w:val="008E510B"/>
    <w:rsid w:val="008E770D"/>
    <w:rsid w:val="008F23C3"/>
    <w:rsid w:val="008F2882"/>
    <w:rsid w:val="008F6BC3"/>
    <w:rsid w:val="008F7677"/>
    <w:rsid w:val="0090060C"/>
    <w:rsid w:val="00902635"/>
    <w:rsid w:val="00902B13"/>
    <w:rsid w:val="00911941"/>
    <w:rsid w:val="009138A0"/>
    <w:rsid w:val="0092190F"/>
    <w:rsid w:val="0092573F"/>
    <w:rsid w:val="00925C11"/>
    <w:rsid w:val="00925F0F"/>
    <w:rsid w:val="00930C91"/>
    <w:rsid w:val="00932F6B"/>
    <w:rsid w:val="0093355F"/>
    <w:rsid w:val="00934C9A"/>
    <w:rsid w:val="00937155"/>
    <w:rsid w:val="009436FF"/>
    <w:rsid w:val="0094483E"/>
    <w:rsid w:val="00946275"/>
    <w:rsid w:val="009468BC"/>
    <w:rsid w:val="00946ADC"/>
    <w:rsid w:val="009476E1"/>
    <w:rsid w:val="00954FD4"/>
    <w:rsid w:val="009607DC"/>
    <w:rsid w:val="009616DF"/>
    <w:rsid w:val="0096374F"/>
    <w:rsid w:val="00964B22"/>
    <w:rsid w:val="0096542F"/>
    <w:rsid w:val="00967FA7"/>
    <w:rsid w:val="00971463"/>
    <w:rsid w:val="00971645"/>
    <w:rsid w:val="0097174B"/>
    <w:rsid w:val="00977919"/>
    <w:rsid w:val="00983000"/>
    <w:rsid w:val="009870FA"/>
    <w:rsid w:val="00987347"/>
    <w:rsid w:val="0099111B"/>
    <w:rsid w:val="00991189"/>
    <w:rsid w:val="009921C3"/>
    <w:rsid w:val="009924D0"/>
    <w:rsid w:val="0099551D"/>
    <w:rsid w:val="009A078B"/>
    <w:rsid w:val="009A5897"/>
    <w:rsid w:val="009A5F24"/>
    <w:rsid w:val="009A74D0"/>
    <w:rsid w:val="009B0B3E"/>
    <w:rsid w:val="009B1913"/>
    <w:rsid w:val="009B2993"/>
    <w:rsid w:val="009B525B"/>
    <w:rsid w:val="009B6657"/>
    <w:rsid w:val="009B7C35"/>
    <w:rsid w:val="009C198E"/>
    <w:rsid w:val="009C21F1"/>
    <w:rsid w:val="009D0EB5"/>
    <w:rsid w:val="009D14F9"/>
    <w:rsid w:val="009D2B74"/>
    <w:rsid w:val="009D4DB3"/>
    <w:rsid w:val="009D63FF"/>
    <w:rsid w:val="009D7ED7"/>
    <w:rsid w:val="009E175D"/>
    <w:rsid w:val="009E3CC2"/>
    <w:rsid w:val="009F06BD"/>
    <w:rsid w:val="009F2A4D"/>
    <w:rsid w:val="009F2FD5"/>
    <w:rsid w:val="009F3302"/>
    <w:rsid w:val="00A00828"/>
    <w:rsid w:val="00A00FD2"/>
    <w:rsid w:val="00A03290"/>
    <w:rsid w:val="00A07490"/>
    <w:rsid w:val="00A10055"/>
    <w:rsid w:val="00A10655"/>
    <w:rsid w:val="00A1197C"/>
    <w:rsid w:val="00A12B64"/>
    <w:rsid w:val="00A1337F"/>
    <w:rsid w:val="00A13527"/>
    <w:rsid w:val="00A22C38"/>
    <w:rsid w:val="00A24226"/>
    <w:rsid w:val="00A25193"/>
    <w:rsid w:val="00A26E80"/>
    <w:rsid w:val="00A3186C"/>
    <w:rsid w:val="00A31AE8"/>
    <w:rsid w:val="00A37257"/>
    <w:rsid w:val="00A3739D"/>
    <w:rsid w:val="00A37DDA"/>
    <w:rsid w:val="00A37ED8"/>
    <w:rsid w:val="00A44223"/>
    <w:rsid w:val="00A45BF7"/>
    <w:rsid w:val="00A461CC"/>
    <w:rsid w:val="00A52401"/>
    <w:rsid w:val="00A61BDA"/>
    <w:rsid w:val="00A71E1C"/>
    <w:rsid w:val="00A7341D"/>
    <w:rsid w:val="00A756BD"/>
    <w:rsid w:val="00A771C4"/>
    <w:rsid w:val="00A80FC9"/>
    <w:rsid w:val="00A8304C"/>
    <w:rsid w:val="00A847CB"/>
    <w:rsid w:val="00A8714D"/>
    <w:rsid w:val="00A925EC"/>
    <w:rsid w:val="00A929AA"/>
    <w:rsid w:val="00A92B6B"/>
    <w:rsid w:val="00A93380"/>
    <w:rsid w:val="00A94A62"/>
    <w:rsid w:val="00A955A9"/>
    <w:rsid w:val="00AA541E"/>
    <w:rsid w:val="00AB1957"/>
    <w:rsid w:val="00AB71FA"/>
    <w:rsid w:val="00AC19C5"/>
    <w:rsid w:val="00AD03C5"/>
    <w:rsid w:val="00AD0DA4"/>
    <w:rsid w:val="00AD4169"/>
    <w:rsid w:val="00AD6987"/>
    <w:rsid w:val="00AE25C6"/>
    <w:rsid w:val="00AE306C"/>
    <w:rsid w:val="00AE6015"/>
    <w:rsid w:val="00AE6269"/>
    <w:rsid w:val="00AF0E21"/>
    <w:rsid w:val="00AF28C1"/>
    <w:rsid w:val="00AF5F76"/>
    <w:rsid w:val="00B00D09"/>
    <w:rsid w:val="00B02EF1"/>
    <w:rsid w:val="00B053BC"/>
    <w:rsid w:val="00B07C97"/>
    <w:rsid w:val="00B07EA1"/>
    <w:rsid w:val="00B10504"/>
    <w:rsid w:val="00B11C67"/>
    <w:rsid w:val="00B15178"/>
    <w:rsid w:val="00B15754"/>
    <w:rsid w:val="00B15A27"/>
    <w:rsid w:val="00B2046E"/>
    <w:rsid w:val="00B20E8B"/>
    <w:rsid w:val="00B257E1"/>
    <w:rsid w:val="00B2599A"/>
    <w:rsid w:val="00B27AC4"/>
    <w:rsid w:val="00B343CC"/>
    <w:rsid w:val="00B37D27"/>
    <w:rsid w:val="00B42ADD"/>
    <w:rsid w:val="00B43C75"/>
    <w:rsid w:val="00B449C6"/>
    <w:rsid w:val="00B47ABC"/>
    <w:rsid w:val="00B5084A"/>
    <w:rsid w:val="00B57201"/>
    <w:rsid w:val="00B606A1"/>
    <w:rsid w:val="00B60F65"/>
    <w:rsid w:val="00B614F7"/>
    <w:rsid w:val="00B61B26"/>
    <w:rsid w:val="00B63B47"/>
    <w:rsid w:val="00B675B2"/>
    <w:rsid w:val="00B67E17"/>
    <w:rsid w:val="00B71138"/>
    <w:rsid w:val="00B7195A"/>
    <w:rsid w:val="00B74C89"/>
    <w:rsid w:val="00B77068"/>
    <w:rsid w:val="00B77BB8"/>
    <w:rsid w:val="00B8085A"/>
    <w:rsid w:val="00B81261"/>
    <w:rsid w:val="00B8223E"/>
    <w:rsid w:val="00B832AE"/>
    <w:rsid w:val="00B83E5C"/>
    <w:rsid w:val="00B86678"/>
    <w:rsid w:val="00B92F9B"/>
    <w:rsid w:val="00B941B3"/>
    <w:rsid w:val="00B96513"/>
    <w:rsid w:val="00BA04AD"/>
    <w:rsid w:val="00BA1D47"/>
    <w:rsid w:val="00BA2C3F"/>
    <w:rsid w:val="00BA66F0"/>
    <w:rsid w:val="00BB056C"/>
    <w:rsid w:val="00BB1534"/>
    <w:rsid w:val="00BB1CBB"/>
    <w:rsid w:val="00BB2239"/>
    <w:rsid w:val="00BB2AE7"/>
    <w:rsid w:val="00BB4CC1"/>
    <w:rsid w:val="00BB5C69"/>
    <w:rsid w:val="00BB6464"/>
    <w:rsid w:val="00BC1417"/>
    <w:rsid w:val="00BC1BB8"/>
    <w:rsid w:val="00BC3E51"/>
    <w:rsid w:val="00BD4E86"/>
    <w:rsid w:val="00BD7FE1"/>
    <w:rsid w:val="00BE01B5"/>
    <w:rsid w:val="00BE0623"/>
    <w:rsid w:val="00BE16DF"/>
    <w:rsid w:val="00BE37CA"/>
    <w:rsid w:val="00BE6144"/>
    <w:rsid w:val="00BE635A"/>
    <w:rsid w:val="00BE695F"/>
    <w:rsid w:val="00BF17E9"/>
    <w:rsid w:val="00BF2ABB"/>
    <w:rsid w:val="00BF5099"/>
    <w:rsid w:val="00BF5345"/>
    <w:rsid w:val="00C10F10"/>
    <w:rsid w:val="00C15D4D"/>
    <w:rsid w:val="00C175DC"/>
    <w:rsid w:val="00C17EED"/>
    <w:rsid w:val="00C219D2"/>
    <w:rsid w:val="00C2202A"/>
    <w:rsid w:val="00C30171"/>
    <w:rsid w:val="00C309D8"/>
    <w:rsid w:val="00C360C8"/>
    <w:rsid w:val="00C43519"/>
    <w:rsid w:val="00C45C43"/>
    <w:rsid w:val="00C47074"/>
    <w:rsid w:val="00C51537"/>
    <w:rsid w:val="00C515C9"/>
    <w:rsid w:val="00C52BC3"/>
    <w:rsid w:val="00C606B9"/>
    <w:rsid w:val="00C61AFA"/>
    <w:rsid w:val="00C61D64"/>
    <w:rsid w:val="00C62099"/>
    <w:rsid w:val="00C63287"/>
    <w:rsid w:val="00C64EA3"/>
    <w:rsid w:val="00C679DD"/>
    <w:rsid w:val="00C700E5"/>
    <w:rsid w:val="00C72867"/>
    <w:rsid w:val="00C75E81"/>
    <w:rsid w:val="00C75F52"/>
    <w:rsid w:val="00C800F1"/>
    <w:rsid w:val="00C80D3D"/>
    <w:rsid w:val="00C848BC"/>
    <w:rsid w:val="00C86533"/>
    <w:rsid w:val="00C86609"/>
    <w:rsid w:val="00C92B4C"/>
    <w:rsid w:val="00C954F6"/>
    <w:rsid w:val="00C95F6F"/>
    <w:rsid w:val="00CA67A1"/>
    <w:rsid w:val="00CA6BC5"/>
    <w:rsid w:val="00CB529A"/>
    <w:rsid w:val="00CB6A67"/>
    <w:rsid w:val="00CC12D6"/>
    <w:rsid w:val="00CC1ACC"/>
    <w:rsid w:val="00CC2CB3"/>
    <w:rsid w:val="00CC4CCC"/>
    <w:rsid w:val="00CC61CD"/>
    <w:rsid w:val="00CD5011"/>
    <w:rsid w:val="00CD54B6"/>
    <w:rsid w:val="00CE33A8"/>
    <w:rsid w:val="00CE640F"/>
    <w:rsid w:val="00CE69ED"/>
    <w:rsid w:val="00CE76BC"/>
    <w:rsid w:val="00CF540E"/>
    <w:rsid w:val="00CF55C0"/>
    <w:rsid w:val="00CF5600"/>
    <w:rsid w:val="00CF783D"/>
    <w:rsid w:val="00D02F07"/>
    <w:rsid w:val="00D11602"/>
    <w:rsid w:val="00D16F5D"/>
    <w:rsid w:val="00D23346"/>
    <w:rsid w:val="00D27EBE"/>
    <w:rsid w:val="00D34CD3"/>
    <w:rsid w:val="00D361A8"/>
    <w:rsid w:val="00D36A49"/>
    <w:rsid w:val="00D40843"/>
    <w:rsid w:val="00D413CF"/>
    <w:rsid w:val="00D45CE8"/>
    <w:rsid w:val="00D4663C"/>
    <w:rsid w:val="00D47CC3"/>
    <w:rsid w:val="00D517C6"/>
    <w:rsid w:val="00D55B7E"/>
    <w:rsid w:val="00D60C49"/>
    <w:rsid w:val="00D64806"/>
    <w:rsid w:val="00D71D84"/>
    <w:rsid w:val="00D72464"/>
    <w:rsid w:val="00D76194"/>
    <w:rsid w:val="00D768EB"/>
    <w:rsid w:val="00D76A51"/>
    <w:rsid w:val="00D82D1E"/>
    <w:rsid w:val="00D832D9"/>
    <w:rsid w:val="00D870D8"/>
    <w:rsid w:val="00D90F00"/>
    <w:rsid w:val="00D94F6B"/>
    <w:rsid w:val="00D975C0"/>
    <w:rsid w:val="00DA255A"/>
    <w:rsid w:val="00DA3F41"/>
    <w:rsid w:val="00DA5285"/>
    <w:rsid w:val="00DB191D"/>
    <w:rsid w:val="00DB4A41"/>
    <w:rsid w:val="00DB4F91"/>
    <w:rsid w:val="00DB5BBC"/>
    <w:rsid w:val="00DC1EBE"/>
    <w:rsid w:val="00DC1EF7"/>
    <w:rsid w:val="00DC1F0F"/>
    <w:rsid w:val="00DC3117"/>
    <w:rsid w:val="00DC38A0"/>
    <w:rsid w:val="00DC5DD9"/>
    <w:rsid w:val="00DC6D2D"/>
    <w:rsid w:val="00DD0ACD"/>
    <w:rsid w:val="00DD64C2"/>
    <w:rsid w:val="00DE33B5"/>
    <w:rsid w:val="00DE5B6C"/>
    <w:rsid w:val="00DE5E18"/>
    <w:rsid w:val="00DE6506"/>
    <w:rsid w:val="00DE6E01"/>
    <w:rsid w:val="00DF0487"/>
    <w:rsid w:val="00DF1C5B"/>
    <w:rsid w:val="00DF5EA4"/>
    <w:rsid w:val="00E02681"/>
    <w:rsid w:val="00E02792"/>
    <w:rsid w:val="00E034D8"/>
    <w:rsid w:val="00E04CC0"/>
    <w:rsid w:val="00E15816"/>
    <w:rsid w:val="00E160D5"/>
    <w:rsid w:val="00E239FF"/>
    <w:rsid w:val="00E23EAD"/>
    <w:rsid w:val="00E24D4B"/>
    <w:rsid w:val="00E27D7B"/>
    <w:rsid w:val="00E30556"/>
    <w:rsid w:val="00E30981"/>
    <w:rsid w:val="00E32C7B"/>
    <w:rsid w:val="00E33136"/>
    <w:rsid w:val="00E34D7C"/>
    <w:rsid w:val="00E36C7E"/>
    <w:rsid w:val="00E3723D"/>
    <w:rsid w:val="00E3752C"/>
    <w:rsid w:val="00E44C89"/>
    <w:rsid w:val="00E470F6"/>
    <w:rsid w:val="00E51B6F"/>
    <w:rsid w:val="00E60931"/>
    <w:rsid w:val="00E61BA2"/>
    <w:rsid w:val="00E63864"/>
    <w:rsid w:val="00E6403F"/>
    <w:rsid w:val="00E646B4"/>
    <w:rsid w:val="00E64725"/>
    <w:rsid w:val="00E679B6"/>
    <w:rsid w:val="00E72DAD"/>
    <w:rsid w:val="00E75449"/>
    <w:rsid w:val="00E770C4"/>
    <w:rsid w:val="00E80207"/>
    <w:rsid w:val="00E84C5A"/>
    <w:rsid w:val="00E861DB"/>
    <w:rsid w:val="00E93406"/>
    <w:rsid w:val="00E943C9"/>
    <w:rsid w:val="00E956C5"/>
    <w:rsid w:val="00E9579A"/>
    <w:rsid w:val="00E95C39"/>
    <w:rsid w:val="00E9670F"/>
    <w:rsid w:val="00E96839"/>
    <w:rsid w:val="00E97061"/>
    <w:rsid w:val="00EA13EE"/>
    <w:rsid w:val="00EA2C39"/>
    <w:rsid w:val="00EA3376"/>
    <w:rsid w:val="00EA6CB0"/>
    <w:rsid w:val="00EB0A3C"/>
    <w:rsid w:val="00EB0A96"/>
    <w:rsid w:val="00EB23C0"/>
    <w:rsid w:val="00EB47AE"/>
    <w:rsid w:val="00EB77F9"/>
    <w:rsid w:val="00EC437F"/>
    <w:rsid w:val="00EC5769"/>
    <w:rsid w:val="00EC6EC0"/>
    <w:rsid w:val="00EC7A0B"/>
    <w:rsid w:val="00EC7D00"/>
    <w:rsid w:val="00ED0304"/>
    <w:rsid w:val="00ED087C"/>
    <w:rsid w:val="00EE1E39"/>
    <w:rsid w:val="00EE38FA"/>
    <w:rsid w:val="00EE3E2C"/>
    <w:rsid w:val="00EE5216"/>
    <w:rsid w:val="00EE5D23"/>
    <w:rsid w:val="00EE750D"/>
    <w:rsid w:val="00EF3CA4"/>
    <w:rsid w:val="00EF5E1F"/>
    <w:rsid w:val="00EF7859"/>
    <w:rsid w:val="00F0077D"/>
    <w:rsid w:val="00F014DA"/>
    <w:rsid w:val="00F01BE6"/>
    <w:rsid w:val="00F02591"/>
    <w:rsid w:val="00F03E7C"/>
    <w:rsid w:val="00F14273"/>
    <w:rsid w:val="00F2093D"/>
    <w:rsid w:val="00F24B50"/>
    <w:rsid w:val="00F24F21"/>
    <w:rsid w:val="00F30056"/>
    <w:rsid w:val="00F3444E"/>
    <w:rsid w:val="00F4407F"/>
    <w:rsid w:val="00F56074"/>
    <w:rsid w:val="00F5696E"/>
    <w:rsid w:val="00F60EFF"/>
    <w:rsid w:val="00F64881"/>
    <w:rsid w:val="00F67D2D"/>
    <w:rsid w:val="00F72EF6"/>
    <w:rsid w:val="00F77BAD"/>
    <w:rsid w:val="00F860CC"/>
    <w:rsid w:val="00F86C07"/>
    <w:rsid w:val="00F90858"/>
    <w:rsid w:val="00F91552"/>
    <w:rsid w:val="00F94398"/>
    <w:rsid w:val="00FA4629"/>
    <w:rsid w:val="00FA5F0E"/>
    <w:rsid w:val="00FB05AE"/>
    <w:rsid w:val="00FB0845"/>
    <w:rsid w:val="00FB2B56"/>
    <w:rsid w:val="00FB3786"/>
    <w:rsid w:val="00FB399D"/>
    <w:rsid w:val="00FB4E3A"/>
    <w:rsid w:val="00FB71E2"/>
    <w:rsid w:val="00FC12BF"/>
    <w:rsid w:val="00FC1A7C"/>
    <w:rsid w:val="00FC2C60"/>
    <w:rsid w:val="00FC64AB"/>
    <w:rsid w:val="00FD3E6F"/>
    <w:rsid w:val="00FD51B9"/>
    <w:rsid w:val="00FD56F2"/>
    <w:rsid w:val="00FE2A39"/>
    <w:rsid w:val="00FE2EF6"/>
    <w:rsid w:val="00FE3F44"/>
    <w:rsid w:val="00FF2EA0"/>
    <w:rsid w:val="00FF39CF"/>
    <w:rsid w:val="00FF4132"/>
    <w:rsid w:val="00FF4710"/>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1B53657"/>
  <w15:docId w15:val="{A401CEF0-7809-41B6-9FAD-ADE2A0777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449"/>
    <w:rPr>
      <w:rFonts w:ascii="Lato" w:hAnsi="Lato"/>
    </w:rPr>
  </w:style>
  <w:style w:type="paragraph" w:styleId="Heading1">
    <w:name w:val="heading 1"/>
    <w:basedOn w:val="Normal"/>
    <w:next w:val="Normal"/>
    <w:link w:val="Heading1Char"/>
    <w:uiPriority w:val="1"/>
    <w:qFormat/>
    <w:rsid w:val="003477B6"/>
    <w:pPr>
      <w:numPr>
        <w:numId w:val="3"/>
      </w:numPr>
      <w:spacing w:before="240"/>
      <w:outlineLvl w:val="0"/>
    </w:pPr>
    <w:rPr>
      <w:rFonts w:asciiTheme="majorHAnsi" w:eastAsiaTheme="majorEastAsia" w:hAnsiTheme="majorHAnsi" w:cstheme="majorBidi"/>
      <w:bCs/>
      <w:color w:val="1F1F5F" w:themeColor="text1"/>
      <w:kern w:val="32"/>
      <w:sz w:val="36"/>
      <w:szCs w:val="32"/>
    </w:rPr>
  </w:style>
  <w:style w:type="paragraph" w:styleId="Heading2">
    <w:name w:val="heading 2"/>
    <w:basedOn w:val="Normal"/>
    <w:next w:val="Normal"/>
    <w:link w:val="Heading2Char"/>
    <w:uiPriority w:val="1"/>
    <w:qFormat/>
    <w:rsid w:val="005D3964"/>
    <w:pPr>
      <w:numPr>
        <w:ilvl w:val="1"/>
        <w:numId w:val="3"/>
      </w:numPr>
      <w:spacing w:before="240"/>
      <w:outlineLvl w:val="1"/>
    </w:pPr>
    <w:rPr>
      <w:rFonts w:asciiTheme="majorHAnsi" w:eastAsiaTheme="majorEastAsia" w:hAnsiTheme="majorHAnsi" w:cstheme="majorBidi"/>
      <w:bCs/>
      <w:iCs/>
      <w:color w:val="454347"/>
      <w:sz w:val="32"/>
      <w:szCs w:val="32"/>
      <w:lang w:eastAsia="en-AU"/>
    </w:rPr>
  </w:style>
  <w:style w:type="paragraph" w:styleId="Heading3">
    <w:name w:val="heading 3"/>
    <w:basedOn w:val="Normal"/>
    <w:next w:val="Normal"/>
    <w:link w:val="Heading3Char"/>
    <w:uiPriority w:val="1"/>
    <w:qFormat/>
    <w:rsid w:val="005D3964"/>
    <w:pPr>
      <w:numPr>
        <w:ilvl w:val="2"/>
        <w:numId w:val="3"/>
      </w:numPr>
      <w:spacing w:before="240"/>
      <w:outlineLvl w:val="2"/>
    </w:pPr>
    <w:rPr>
      <w:rFonts w:asciiTheme="majorHAnsi" w:hAnsiTheme="majorHAnsi" w:cs="Arial"/>
      <w:bCs/>
      <w:color w:val="1F1F5F" w:themeColor="text1"/>
      <w:sz w:val="28"/>
      <w:szCs w:val="28"/>
      <w:lang w:eastAsia="en-AU"/>
    </w:rPr>
  </w:style>
  <w:style w:type="paragraph" w:styleId="Heading4">
    <w:name w:val="heading 4"/>
    <w:basedOn w:val="Normal"/>
    <w:next w:val="Normal"/>
    <w:link w:val="Heading4Char"/>
    <w:uiPriority w:val="1"/>
    <w:qFormat/>
    <w:rsid w:val="005D3964"/>
    <w:pPr>
      <w:numPr>
        <w:ilvl w:val="3"/>
        <w:numId w:val="3"/>
      </w:numPr>
      <w:spacing w:before="240"/>
      <w:outlineLvl w:val="3"/>
    </w:pPr>
    <w:rPr>
      <w:rFonts w:asciiTheme="majorHAnsi" w:eastAsiaTheme="majorEastAsia" w:hAnsiTheme="majorHAnsi" w:cstheme="majorBidi"/>
      <w:bCs/>
      <w:iCs/>
      <w:color w:val="454347"/>
      <w:sz w:val="24"/>
      <w:lang w:eastAsia="en-AU"/>
    </w:rPr>
  </w:style>
  <w:style w:type="paragraph" w:styleId="Heading5">
    <w:name w:val="heading 5"/>
    <w:basedOn w:val="Normal"/>
    <w:next w:val="Normal"/>
    <w:link w:val="Heading5Char"/>
    <w:uiPriority w:val="9"/>
    <w:rsid w:val="0075413F"/>
    <w:pPr>
      <w:numPr>
        <w:ilvl w:val="4"/>
        <w:numId w:val="3"/>
      </w:numPr>
      <w:outlineLvl w:val="4"/>
    </w:pPr>
    <w:rPr>
      <w:rFonts w:asciiTheme="majorHAnsi" w:hAnsiTheme="majorHAnsi"/>
      <w:color w:val="1F1F5F" w:themeColor="text1"/>
      <w:lang w:eastAsia="en-AU"/>
    </w:rPr>
  </w:style>
  <w:style w:type="paragraph" w:styleId="Heading6">
    <w:name w:val="heading 6"/>
    <w:basedOn w:val="Normal"/>
    <w:next w:val="Normal"/>
    <w:link w:val="Heading6Char"/>
    <w:uiPriority w:val="9"/>
    <w:rsid w:val="0075413F"/>
    <w:pPr>
      <w:numPr>
        <w:ilvl w:val="5"/>
        <w:numId w:val="3"/>
      </w:numPr>
      <w:outlineLvl w:val="5"/>
    </w:pPr>
    <w:rPr>
      <w:rFonts w:asciiTheme="majorHAnsi" w:hAnsiTheme="majorHAnsi"/>
      <w:color w:val="606060"/>
      <w:lang w:eastAsia="en-AU"/>
    </w:rPr>
  </w:style>
  <w:style w:type="paragraph" w:styleId="Heading7">
    <w:name w:val="heading 7"/>
    <w:basedOn w:val="Normal"/>
    <w:next w:val="Normal"/>
    <w:link w:val="Heading7Char"/>
    <w:uiPriority w:val="9"/>
    <w:rsid w:val="0075413F"/>
    <w:pPr>
      <w:numPr>
        <w:ilvl w:val="6"/>
        <w:numId w:val="3"/>
      </w:numPr>
      <w:outlineLvl w:val="6"/>
    </w:pPr>
    <w:rPr>
      <w:rFonts w:asciiTheme="majorHAnsi" w:hAnsiTheme="majorHAnsi"/>
      <w:color w:val="1F1F5F" w:themeColor="text1"/>
    </w:rPr>
  </w:style>
  <w:style w:type="paragraph" w:styleId="Heading8">
    <w:name w:val="heading 8"/>
    <w:basedOn w:val="Normal"/>
    <w:next w:val="Normal"/>
    <w:link w:val="Heading8Char"/>
    <w:uiPriority w:val="9"/>
    <w:rsid w:val="0075413F"/>
    <w:pPr>
      <w:numPr>
        <w:ilvl w:val="7"/>
        <w:numId w:val="3"/>
      </w:numPr>
      <w:outlineLvl w:val="7"/>
    </w:pPr>
    <w:rPr>
      <w:rFonts w:asciiTheme="majorHAnsi" w:hAnsiTheme="majorHAnsi"/>
      <w:color w:val="606060"/>
    </w:rPr>
  </w:style>
  <w:style w:type="paragraph" w:styleId="Heading9">
    <w:name w:val="heading 9"/>
    <w:basedOn w:val="Normal"/>
    <w:next w:val="Normal"/>
    <w:link w:val="Heading9Char"/>
    <w:uiPriority w:val="9"/>
    <w:rsid w:val="0075413F"/>
    <w:pPr>
      <w:numPr>
        <w:ilvl w:val="8"/>
        <w:numId w:val="3"/>
      </w:numPr>
      <w:outlineLvl w:val="8"/>
    </w:pPr>
    <w:rPr>
      <w:rFonts w:asciiTheme="majorHAnsi" w:hAnsiTheme="majorHAnsi"/>
      <w:color w:val="1F1F5F" w:themeColor="text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3477B6"/>
    <w:rPr>
      <w:rFonts w:asciiTheme="majorHAnsi" w:eastAsiaTheme="majorEastAsia" w:hAnsiTheme="majorHAnsi" w:cstheme="majorBidi"/>
      <w:bCs/>
      <w:color w:val="1F1F5F" w:themeColor="text1"/>
      <w:kern w:val="32"/>
      <w:sz w:val="36"/>
      <w:szCs w:val="32"/>
    </w:rPr>
  </w:style>
  <w:style w:type="character" w:customStyle="1" w:styleId="Heading2Char">
    <w:name w:val="Heading 2 Char"/>
    <w:basedOn w:val="DefaultParagraphFont"/>
    <w:link w:val="Heading2"/>
    <w:uiPriority w:val="1"/>
    <w:rsid w:val="005D3964"/>
    <w:rPr>
      <w:rFonts w:asciiTheme="majorHAnsi" w:eastAsiaTheme="majorEastAsia" w:hAnsiTheme="majorHAnsi" w:cstheme="majorBidi"/>
      <w:bCs/>
      <w:iCs/>
      <w:color w:val="454347"/>
      <w:sz w:val="32"/>
      <w:szCs w:val="32"/>
      <w:lang w:eastAsia="en-AU"/>
    </w:rPr>
  </w:style>
  <w:style w:type="paragraph" w:styleId="Title">
    <w:name w:val="Title"/>
    <w:basedOn w:val="Normal"/>
    <w:next w:val="Normal"/>
    <w:link w:val="TitleChar"/>
    <w:uiPriority w:val="10"/>
    <w:qFormat/>
    <w:rsid w:val="009C198E"/>
    <w:rPr>
      <w:rFonts w:ascii="Lato Semibold" w:eastAsia="Times New Roman" w:hAnsi="Lato Semibold"/>
      <w:bCs/>
      <w:color w:val="1F1F5F"/>
      <w:kern w:val="32"/>
      <w:sz w:val="60"/>
      <w:szCs w:val="64"/>
    </w:rPr>
  </w:style>
  <w:style w:type="character" w:customStyle="1" w:styleId="TitleChar">
    <w:name w:val="Title Char"/>
    <w:basedOn w:val="DefaultParagraphFont"/>
    <w:link w:val="Title"/>
    <w:uiPriority w:val="10"/>
    <w:rsid w:val="009C198E"/>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qFormat/>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5D3964"/>
    <w:rPr>
      <w:rFonts w:asciiTheme="majorHAnsi" w:hAnsiTheme="majorHAnsi" w:cs="Arial"/>
      <w:bCs/>
      <w:color w:val="1F1F5F" w:themeColor="text1"/>
      <w:sz w:val="28"/>
      <w:szCs w:val="28"/>
      <w:lang w:eastAsia="en-AU"/>
    </w:rPr>
  </w:style>
  <w:style w:type="paragraph" w:styleId="BlockText">
    <w:name w:val="Block Text"/>
    <w:basedOn w:val="Normal"/>
    <w:semiHidden/>
    <w:qFormat/>
    <w:rsid w:val="00414CB3"/>
    <w:rPr>
      <w:rFonts w:eastAsiaTheme="minorEastAsia"/>
      <w:iCs/>
    </w:rPr>
  </w:style>
  <w:style w:type="paragraph" w:styleId="Header">
    <w:name w:val="header"/>
    <w:aliases w:val="Page header,NTG Page Header"/>
    <w:basedOn w:val="Normal"/>
    <w:next w:val="Normal"/>
    <w:link w:val="HeaderChar"/>
    <w:uiPriority w:val="99"/>
    <w:rsid w:val="00690862"/>
    <w:pPr>
      <w:tabs>
        <w:tab w:val="right" w:pos="10318"/>
      </w:tabs>
      <w:spacing w:after="240"/>
      <w:jc w:val="right"/>
    </w:pPr>
  </w:style>
  <w:style w:type="character" w:customStyle="1" w:styleId="HeaderChar">
    <w:name w:val="Header Char"/>
    <w:aliases w:val="Page header Char,NTG Page Header Char"/>
    <w:basedOn w:val="DefaultParagraphFont"/>
    <w:link w:val="Header"/>
    <w:uiPriority w:val="99"/>
    <w:rsid w:val="00690862"/>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qFormat/>
    <w:rsid w:val="00A45BF7"/>
    <w:pPr>
      <w:numPr>
        <w:ilvl w:val="1"/>
      </w:numPr>
      <w:spacing w:after="160"/>
    </w:pPr>
    <w:rPr>
      <w:rFonts w:ascii="Lato Semibold" w:eastAsia="Times New Roman" w:hAnsi="Lato Semibold"/>
      <w:color w:val="127CC0" w:themeColor="accent2"/>
      <w:sz w:val="40"/>
    </w:rPr>
  </w:style>
  <w:style w:type="character" w:customStyle="1" w:styleId="Heading4Char">
    <w:name w:val="Heading 4 Char"/>
    <w:basedOn w:val="DefaultParagraphFont"/>
    <w:link w:val="Heading4"/>
    <w:uiPriority w:val="1"/>
    <w:rsid w:val="005D3964"/>
    <w:rPr>
      <w:rFonts w:asciiTheme="majorHAnsi" w:eastAsiaTheme="majorEastAsia" w:hAnsiTheme="majorHAnsi" w:cstheme="majorBidi"/>
      <w:bCs/>
      <w:iCs/>
      <w:color w:val="454347"/>
      <w:sz w:val="24"/>
      <w:lang w:eastAsia="en-AU"/>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link w:val="ListParagraphChar"/>
    <w:uiPriority w:val="34"/>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6"/>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E75449"/>
    <w:rPr>
      <w:rFonts w:asciiTheme="majorHAnsi" w:hAnsiTheme="majorHAnsi"/>
      <w:color w:val="1F1F5F" w:themeColor="text1"/>
      <w:lang w:eastAsia="en-AU"/>
    </w:rPr>
  </w:style>
  <w:style w:type="character" w:customStyle="1" w:styleId="Heading6Char">
    <w:name w:val="Heading 6 Char"/>
    <w:basedOn w:val="DefaultParagraphFont"/>
    <w:link w:val="Heading6"/>
    <w:uiPriority w:val="9"/>
    <w:rsid w:val="00E75449"/>
    <w:rPr>
      <w:rFonts w:asciiTheme="majorHAnsi" w:hAnsiTheme="majorHAnsi"/>
      <w:color w:val="606060"/>
      <w:lang w:eastAsia="en-AU"/>
    </w:rPr>
  </w:style>
  <w:style w:type="character" w:customStyle="1" w:styleId="Heading7Char">
    <w:name w:val="Heading 7 Char"/>
    <w:basedOn w:val="DefaultParagraphFont"/>
    <w:link w:val="Heading7"/>
    <w:uiPriority w:val="9"/>
    <w:rsid w:val="00E75449"/>
    <w:rPr>
      <w:rFonts w:asciiTheme="majorHAnsi" w:hAnsiTheme="majorHAnsi"/>
      <w:color w:val="1F1F5F" w:themeColor="text1"/>
    </w:rPr>
  </w:style>
  <w:style w:type="character" w:customStyle="1" w:styleId="Heading8Char">
    <w:name w:val="Heading 8 Char"/>
    <w:basedOn w:val="DefaultParagraphFont"/>
    <w:link w:val="Heading8"/>
    <w:uiPriority w:val="9"/>
    <w:rsid w:val="00E75449"/>
    <w:rPr>
      <w:rFonts w:asciiTheme="majorHAnsi" w:hAnsiTheme="majorHAnsi"/>
      <w:color w:val="606060"/>
    </w:rPr>
  </w:style>
  <w:style w:type="character" w:customStyle="1" w:styleId="Heading9Char">
    <w:name w:val="Heading 9 Char"/>
    <w:basedOn w:val="DefaultParagraphFont"/>
    <w:link w:val="Heading9"/>
    <w:uiPriority w:val="9"/>
    <w:rsid w:val="00E75449"/>
    <w:rPr>
      <w:rFonts w:asciiTheme="majorHAnsi" w:hAnsiTheme="majorHAnsi"/>
      <w:color w:val="1F1F5F" w:themeColor="text1"/>
      <w:lang w:eastAsia="en-AU"/>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A22C38"/>
    <w:pPr>
      <w:spacing w:after="120"/>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99"/>
    <w:rsid w:val="00176123"/>
    <w:pPr>
      <w:numPr>
        <w:numId w:val="8"/>
      </w:numPr>
      <w:spacing w:after="120"/>
      <w:ind w:left="0" w:firstLine="0"/>
    </w:pPr>
  </w:style>
  <w:style w:type="paragraph" w:styleId="ListBullet2">
    <w:name w:val="List Bullet 2"/>
    <w:aliases w:val="Bullet list level 2"/>
    <w:basedOn w:val="Normal"/>
    <w:uiPriority w:val="99"/>
    <w:rsid w:val="006847AD"/>
    <w:pPr>
      <w:numPr>
        <w:ilvl w:val="1"/>
        <w:numId w:val="8"/>
      </w:numPr>
      <w:spacing w:after="120"/>
    </w:pPr>
  </w:style>
  <w:style w:type="paragraph" w:styleId="ListBullet3">
    <w:name w:val="List Bullet 3"/>
    <w:aliases w:val="Bullet list level 3"/>
    <w:basedOn w:val="Normal"/>
    <w:uiPriority w:val="99"/>
    <w:rsid w:val="006847AD"/>
    <w:pPr>
      <w:numPr>
        <w:ilvl w:val="2"/>
        <w:numId w:val="8"/>
      </w:numPr>
      <w:spacing w:after="120"/>
    </w:pPr>
  </w:style>
  <w:style w:type="paragraph" w:styleId="ListBullet4">
    <w:name w:val="List Bullet 4"/>
    <w:aliases w:val="Bullet list level 4"/>
    <w:basedOn w:val="Normal"/>
    <w:uiPriority w:val="99"/>
    <w:rsid w:val="006847AD"/>
    <w:pPr>
      <w:numPr>
        <w:ilvl w:val="3"/>
        <w:numId w:val="8"/>
      </w:numPr>
      <w:spacing w:after="120"/>
    </w:pPr>
  </w:style>
  <w:style w:type="paragraph" w:styleId="ListBullet5">
    <w:name w:val="List Bullet 5"/>
    <w:aliases w:val="Bullet list level 5"/>
    <w:basedOn w:val="Normal"/>
    <w:uiPriority w:val="99"/>
    <w:rsid w:val="004E2CB7"/>
    <w:pPr>
      <w:numPr>
        <w:ilvl w:val="4"/>
        <w:numId w:val="8"/>
      </w:numPr>
    </w:pPr>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semiHidden/>
    <w:qFormat/>
    <w:rsid w:val="00422874"/>
    <w:pPr>
      <w:numPr>
        <w:numId w:val="0"/>
      </w:numPr>
      <w:spacing w:before="480" w:after="0"/>
      <w:outlineLvl w:val="9"/>
    </w:pPr>
    <w:rPr>
      <w:kern w:val="0"/>
      <w:szCs w:val="28"/>
    </w:rPr>
  </w:style>
  <w:style w:type="paragraph" w:styleId="TOC1">
    <w:name w:val="toc 1"/>
    <w:basedOn w:val="Normal"/>
    <w:next w:val="Normal"/>
    <w:autoRedefine/>
    <w:uiPriority w:val="39"/>
    <w:rsid w:val="002F3CF1"/>
    <w:pPr>
      <w:tabs>
        <w:tab w:val="right" w:leader="dot" w:pos="10318"/>
      </w:tabs>
      <w:spacing w:before="120" w:after="100"/>
      <w:ind w:left="425" w:hanging="425"/>
    </w:pPr>
    <w:rPr>
      <w:b/>
    </w:rPr>
  </w:style>
  <w:style w:type="paragraph" w:styleId="TOC2">
    <w:name w:val="toc 2"/>
    <w:basedOn w:val="Normal"/>
    <w:next w:val="Normal"/>
    <w:autoRedefine/>
    <w:uiPriority w:val="39"/>
    <w:rsid w:val="002F3CF1"/>
    <w:pPr>
      <w:tabs>
        <w:tab w:val="left" w:pos="880"/>
        <w:tab w:val="right" w:leader="dot" w:pos="10318"/>
      </w:tabs>
      <w:spacing w:after="100"/>
      <w:ind w:left="220"/>
    </w:pPr>
  </w:style>
  <w:style w:type="paragraph" w:styleId="TOC3">
    <w:name w:val="toc 3"/>
    <w:basedOn w:val="Normal"/>
    <w:next w:val="Normal"/>
    <w:autoRedefine/>
    <w:uiPriority w:val="39"/>
    <w:rsid w:val="00F77BAD"/>
    <w:pPr>
      <w:tabs>
        <w:tab w:val="right" w:leader="dot" w:pos="10308"/>
      </w:tabs>
      <w:spacing w:after="100"/>
      <w:ind w:left="440"/>
    </w:pPr>
  </w:style>
  <w:style w:type="paragraph" w:customStyle="1" w:styleId="Tablebulletlistlevel1">
    <w:name w:val="Table bullet list level 1"/>
    <w:basedOn w:val="Normal"/>
    <w:uiPriority w:val="6"/>
    <w:rsid w:val="00F14273"/>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F14273"/>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table" w:customStyle="1" w:styleId="NTGtable2">
    <w:name w:val="NTG table 2"/>
    <w:basedOn w:val="TableGrid"/>
    <w:uiPriority w:val="99"/>
    <w:rsid w:val="000E38FB"/>
    <w:pPr>
      <w:spacing w:before="40"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rsid w:val="00221220"/>
    <w:pPr>
      <w:spacing w:after="100"/>
      <w:ind w:left="660"/>
    </w:pPr>
  </w:style>
  <w:style w:type="numbering" w:customStyle="1" w:styleId="Numberedlist">
    <w:name w:val="Numbered list"/>
    <w:basedOn w:val="NoList"/>
    <w:rsid w:val="00422874"/>
    <w:pPr>
      <w:numPr>
        <w:numId w:val="9"/>
      </w:numPr>
    </w:pPr>
  </w:style>
  <w:style w:type="paragraph" w:styleId="Caption">
    <w:name w:val="caption"/>
    <w:basedOn w:val="Normal"/>
    <w:next w:val="Normal"/>
    <w:uiPriority w:val="35"/>
    <w:qFormat/>
    <w:rsid w:val="000A385C"/>
    <w:rPr>
      <w:iCs/>
      <w:sz w:val="20"/>
      <w:szCs w:val="18"/>
    </w:rPr>
  </w:style>
  <w:style w:type="character" w:styleId="PageNumber">
    <w:name w:val="page number"/>
    <w:aliases w:val="Page number"/>
    <w:basedOn w:val="DefaultParagraphFont"/>
    <w:rsid w:val="00B43C75"/>
    <w:rPr>
      <w:rFonts w:ascii="Lato" w:hAnsi="Lato"/>
      <w:sz w:val="19"/>
    </w:rPr>
  </w:style>
  <w:style w:type="paragraph" w:customStyle="1" w:styleId="Hidden">
    <w:name w:val="Hidden"/>
    <w:basedOn w:val="Normal"/>
    <w:uiPriority w:val="13"/>
    <w:rsid w:val="008A51A3"/>
    <w:pPr>
      <w:spacing w:after="0"/>
      <w:ind w:firstLine="284"/>
    </w:pPr>
    <w:rPr>
      <w:sz w:val="2"/>
      <w:szCs w:val="2"/>
    </w:rPr>
  </w:style>
  <w:style w:type="table" w:customStyle="1" w:styleId="NTGtable1">
    <w:name w:val="NTG table 1"/>
    <w:basedOn w:val="TableNormal"/>
    <w:uiPriority w:val="99"/>
    <w:rsid w:val="00DF1C5B"/>
    <w:pPr>
      <w:spacing w:before="40" w:after="40"/>
    </w:pPr>
    <w:rPr>
      <w:rFonts w:ascii="Lato" w:hAnsi="Lato"/>
    </w:rPr>
    <w:tblPr>
      <w:tblStyleRowBandSize w:val="1"/>
      <w:tblBorders>
        <w:top w:val="single" w:sz="4" w:space="0" w:color="1F1F5F" w:themeColor="text1"/>
        <w:left w:val="single" w:sz="4" w:space="0" w:color="1F1F5F" w:themeColor="text1"/>
        <w:bottom w:val="single" w:sz="4" w:space="0" w:color="1F1F5F" w:themeColor="text1"/>
        <w:right w:val="single" w:sz="4" w:space="0" w:color="1F1F5F" w:themeColor="text1"/>
        <w:insideV w:val="single" w:sz="4" w:space="0" w:color="1F1F5F" w:themeColor="text1"/>
      </w:tblBorders>
    </w:tblPr>
    <w:tcPr>
      <w:vAlign w:val="center"/>
    </w:tcPr>
    <w:tblStylePr w:type="firstRow">
      <w:rPr>
        <w:b/>
      </w:rPr>
      <w:tblPr/>
      <w:trPr>
        <w:tblHeader/>
      </w:trPr>
      <w:tcPr>
        <w:shd w:val="clear" w:color="auto" w:fill="1F1F5F" w:themeFill="text1"/>
      </w:tcPr>
    </w:tblStylePr>
    <w:tblStylePr w:type="lastRow">
      <w:rPr>
        <w:b/>
      </w:rPr>
      <w:tblPr/>
      <w:tcPr>
        <w:tcBorders>
          <w:top w:val="single" w:sz="4" w:space="0" w:color="1F1F5F" w:themeColor="text1"/>
          <w:left w:val="single" w:sz="4" w:space="0" w:color="1F1F5F" w:themeColor="text1"/>
          <w:bottom w:val="single" w:sz="4" w:space="0" w:color="1F1F5F" w:themeColor="text1"/>
          <w:right w:val="single" w:sz="4" w:space="0" w:color="1F1F5F" w:themeColor="text1"/>
        </w:tcBorders>
      </w:tcPr>
    </w:tblStylePr>
    <w:tblStylePr w:type="firstCol">
      <w:rPr>
        <w:b w:val="0"/>
      </w:rPr>
    </w:tblStylePr>
    <w:tblStylePr w:type="band2Horz">
      <w:tblPr/>
      <w:tcPr>
        <w:shd w:val="clear" w:color="auto" w:fill="D9D9D9" w:themeFill="background1" w:themeFillShade="D9"/>
      </w:tcPr>
    </w:tblStylePr>
  </w:style>
  <w:style w:type="paragraph" w:styleId="FootnoteText">
    <w:name w:val="footnote text"/>
    <w:basedOn w:val="Normal"/>
    <w:link w:val="FootnoteTextChar"/>
    <w:uiPriority w:val="99"/>
    <w:semiHidden/>
    <w:unhideWhenUsed/>
    <w:rsid w:val="00A71E1C"/>
    <w:pPr>
      <w:spacing w:after="0"/>
    </w:pPr>
    <w:rPr>
      <w:sz w:val="20"/>
      <w:szCs w:val="20"/>
    </w:rPr>
  </w:style>
  <w:style w:type="character" w:customStyle="1" w:styleId="FootnoteTextChar">
    <w:name w:val="Footnote Text Char"/>
    <w:basedOn w:val="DefaultParagraphFont"/>
    <w:link w:val="FootnoteText"/>
    <w:uiPriority w:val="99"/>
    <w:semiHidden/>
    <w:rsid w:val="00A71E1C"/>
    <w:rPr>
      <w:rFonts w:ascii="Lato" w:hAnsi="Lato"/>
      <w:sz w:val="20"/>
      <w:szCs w:val="20"/>
    </w:rPr>
  </w:style>
  <w:style w:type="character" w:styleId="FootnoteReference">
    <w:name w:val="footnote reference"/>
    <w:basedOn w:val="DefaultParagraphFont"/>
    <w:uiPriority w:val="99"/>
    <w:semiHidden/>
    <w:unhideWhenUsed/>
    <w:rsid w:val="00A71E1C"/>
    <w:rPr>
      <w:vertAlign w:val="superscript"/>
    </w:rPr>
  </w:style>
  <w:style w:type="paragraph" w:styleId="EndnoteText">
    <w:name w:val="endnote text"/>
    <w:basedOn w:val="Normal"/>
    <w:link w:val="EndnoteTextChar"/>
    <w:uiPriority w:val="99"/>
    <w:semiHidden/>
    <w:unhideWhenUsed/>
    <w:rsid w:val="00F01BE6"/>
    <w:pPr>
      <w:spacing w:after="0"/>
    </w:pPr>
    <w:rPr>
      <w:sz w:val="20"/>
      <w:szCs w:val="20"/>
    </w:rPr>
  </w:style>
  <w:style w:type="character" w:customStyle="1" w:styleId="EndnoteTextChar">
    <w:name w:val="Endnote Text Char"/>
    <w:basedOn w:val="DefaultParagraphFont"/>
    <w:link w:val="EndnoteText"/>
    <w:uiPriority w:val="99"/>
    <w:semiHidden/>
    <w:rsid w:val="00F01BE6"/>
    <w:rPr>
      <w:rFonts w:ascii="Lato" w:hAnsi="Lato"/>
      <w:sz w:val="20"/>
      <w:szCs w:val="20"/>
    </w:rPr>
  </w:style>
  <w:style w:type="character" w:styleId="EndnoteReference">
    <w:name w:val="endnote reference"/>
    <w:basedOn w:val="DefaultParagraphFont"/>
    <w:uiPriority w:val="99"/>
    <w:semiHidden/>
    <w:unhideWhenUsed/>
    <w:rsid w:val="00F01BE6"/>
    <w:rPr>
      <w:vertAlign w:val="superscript"/>
    </w:rPr>
  </w:style>
  <w:style w:type="numbering" w:customStyle="1" w:styleId="NTGStandardList">
    <w:name w:val="NTG Standard List"/>
    <w:basedOn w:val="NoList"/>
    <w:rsid w:val="00131FCC"/>
    <w:pPr>
      <w:numPr>
        <w:numId w:val="10"/>
      </w:numPr>
    </w:pPr>
  </w:style>
  <w:style w:type="paragraph" w:customStyle="1" w:styleId="SubTitle1">
    <w:name w:val="Sub Title"/>
    <w:basedOn w:val="Normal"/>
    <w:uiPriority w:val="99"/>
    <w:rsid w:val="00131FCC"/>
    <w:pPr>
      <w:spacing w:after="0"/>
    </w:pPr>
    <w:rPr>
      <w:rFonts w:ascii="Arial" w:hAnsi="Arial" w:cs="Arial"/>
      <w:b/>
      <w:bCs/>
      <w:sz w:val="32"/>
      <w:szCs w:val="24"/>
    </w:rPr>
  </w:style>
  <w:style w:type="paragraph" w:customStyle="1" w:styleId="NTGCoverPageDate">
    <w:name w:val="NTG Cover Page Date"/>
    <w:next w:val="Normal"/>
    <w:rsid w:val="00131FCC"/>
    <w:pPr>
      <w:spacing w:before="1400"/>
    </w:pPr>
    <w:rPr>
      <w:rFonts w:eastAsia="Times New Roman"/>
      <w:sz w:val="28"/>
      <w:lang w:eastAsia="en-AU"/>
    </w:rPr>
  </w:style>
  <w:style w:type="paragraph" w:styleId="TOC5">
    <w:name w:val="toc 5"/>
    <w:basedOn w:val="Normal"/>
    <w:next w:val="Normal"/>
    <w:uiPriority w:val="39"/>
    <w:rsid w:val="00131FCC"/>
    <w:pPr>
      <w:tabs>
        <w:tab w:val="left" w:pos="2126"/>
        <w:tab w:val="right" w:leader="dot" w:pos="9638"/>
      </w:tabs>
      <w:spacing w:after="60"/>
      <w:ind w:left="2127" w:hanging="1276"/>
      <w:contextualSpacing/>
    </w:pPr>
    <w:rPr>
      <w:rFonts w:ascii="Arial" w:hAnsi="Arial"/>
      <w:noProof/>
      <w:szCs w:val="24"/>
    </w:rPr>
  </w:style>
  <w:style w:type="numbering" w:customStyle="1" w:styleId="NTGTableNumList">
    <w:name w:val="NTG Table Num List"/>
    <w:uiPriority w:val="99"/>
    <w:rsid w:val="00131FCC"/>
    <w:pPr>
      <w:numPr>
        <w:numId w:val="13"/>
      </w:numPr>
    </w:pPr>
  </w:style>
  <w:style w:type="paragraph" w:customStyle="1" w:styleId="NTGCoverPageTitle">
    <w:name w:val="NTG Cover Page Title"/>
    <w:basedOn w:val="Normal"/>
    <w:uiPriority w:val="99"/>
    <w:rsid w:val="00131FCC"/>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131FCC"/>
    <w:rPr>
      <w:rFonts w:cs="Arial"/>
      <w:sz w:val="6"/>
      <w:szCs w:val="6"/>
    </w:rPr>
  </w:style>
  <w:style w:type="paragraph" w:customStyle="1" w:styleId="NTGCoverPageVersion">
    <w:name w:val="NTG Cover Page Version"/>
    <w:rsid w:val="00131FCC"/>
    <w:rPr>
      <w:rFonts w:eastAsia="Times New Roman"/>
      <w:sz w:val="28"/>
      <w:lang w:eastAsia="en-AU"/>
    </w:rPr>
  </w:style>
  <w:style w:type="paragraph" w:customStyle="1" w:styleId="NTGFooterDateVersion">
    <w:name w:val="NTG Footer Date &amp; Version"/>
    <w:basedOn w:val="Normal"/>
    <w:link w:val="NTGFooterDateVersionChar"/>
    <w:rsid w:val="00131FCC"/>
    <w:pPr>
      <w:widowControl w:val="0"/>
      <w:tabs>
        <w:tab w:val="right" w:pos="9026"/>
      </w:tabs>
      <w:spacing w:after="240"/>
    </w:pPr>
    <w:rPr>
      <w:rFonts w:ascii="Arial" w:hAnsi="Arial" w:cs="Arial"/>
      <w:sz w:val="20"/>
      <w:szCs w:val="16"/>
    </w:rPr>
  </w:style>
  <w:style w:type="paragraph" w:customStyle="1" w:styleId="NTGFooterDepartmentandPagenumber">
    <w:name w:val="NTG Footer Department and Page number"/>
    <w:basedOn w:val="Normal"/>
    <w:link w:val="NTGFooterDepartmentandPagenumberChar"/>
    <w:rsid w:val="00131FCC"/>
    <w:pPr>
      <w:widowControl w:val="0"/>
      <w:tabs>
        <w:tab w:val="right" w:pos="9026"/>
      </w:tabs>
      <w:spacing w:after="0"/>
    </w:pPr>
    <w:rPr>
      <w:rFonts w:ascii="Arial" w:hAnsi="Arial" w:cs="Arial"/>
      <w:sz w:val="20"/>
      <w:szCs w:val="16"/>
    </w:rPr>
  </w:style>
  <w:style w:type="paragraph" w:customStyle="1" w:styleId="NTGFooterDepartmentof">
    <w:name w:val="NTG Footer Department of"/>
    <w:basedOn w:val="Normal"/>
    <w:link w:val="NTGFooterDepartmentofChar"/>
    <w:rsid w:val="00131FCC"/>
    <w:pPr>
      <w:widowControl w:val="0"/>
      <w:tabs>
        <w:tab w:val="right" w:pos="9026"/>
      </w:tabs>
      <w:spacing w:after="0"/>
    </w:pPr>
    <w:rPr>
      <w:rFonts w:ascii="Arial" w:hAnsi="Arial" w:cs="Arial"/>
      <w:caps/>
      <w:sz w:val="20"/>
      <w:szCs w:val="16"/>
    </w:rPr>
  </w:style>
  <w:style w:type="paragraph" w:customStyle="1" w:styleId="NTGFooterDepartmentName">
    <w:name w:val="NTG Footer Department Name"/>
    <w:basedOn w:val="Normal"/>
    <w:link w:val="NTGFooterDepartmentNameChar"/>
    <w:uiPriority w:val="1"/>
    <w:rsid w:val="00131FCC"/>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131FCC"/>
    <w:rPr>
      <w:rFonts w:cs="Arial"/>
      <w:sz w:val="20"/>
      <w:szCs w:val="16"/>
    </w:rPr>
  </w:style>
  <w:style w:type="character" w:customStyle="1" w:styleId="NTGFooterDepartmentofChar">
    <w:name w:val="NTG Footer Department of Char"/>
    <w:basedOn w:val="DefaultParagraphFont"/>
    <w:link w:val="NTGFooterDepartmentof"/>
    <w:rsid w:val="00131FCC"/>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131FCC"/>
    <w:rPr>
      <w:rFonts w:cs="Arial"/>
      <w:sz w:val="20"/>
      <w:szCs w:val="16"/>
    </w:rPr>
  </w:style>
  <w:style w:type="character" w:customStyle="1" w:styleId="NTGFooterDepartmentNameChar">
    <w:name w:val="NTG Footer Department Name Char"/>
    <w:basedOn w:val="NTGFooterDepartmentofChar"/>
    <w:link w:val="NTGFooterDepartmentName"/>
    <w:uiPriority w:val="1"/>
    <w:rsid w:val="00131FCC"/>
    <w:rPr>
      <w:rFonts w:ascii="Arial Black" w:hAnsi="Arial Black" w:cs="Arial"/>
      <w:caps/>
      <w:sz w:val="20"/>
      <w:szCs w:val="16"/>
    </w:rPr>
  </w:style>
  <w:style w:type="table" w:customStyle="1" w:styleId="NTGTable">
    <w:name w:val="NTG Table"/>
    <w:basedOn w:val="TableGrid"/>
    <w:uiPriority w:val="99"/>
    <w:rsid w:val="00131FCC"/>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numbering" w:customStyle="1" w:styleId="NTGTableList">
    <w:name w:val="NTG Table List"/>
    <w:uiPriority w:val="99"/>
    <w:rsid w:val="00131FCC"/>
    <w:pPr>
      <w:numPr>
        <w:numId w:val="12"/>
      </w:numPr>
    </w:pPr>
  </w:style>
  <w:style w:type="numbering" w:customStyle="1" w:styleId="NTGStandardNumList">
    <w:name w:val="NTG Standard Num List"/>
    <w:uiPriority w:val="99"/>
    <w:rsid w:val="00131FCC"/>
    <w:pPr>
      <w:numPr>
        <w:numId w:val="11"/>
      </w:numPr>
    </w:pPr>
  </w:style>
  <w:style w:type="paragraph" w:styleId="TOC6">
    <w:name w:val="toc 6"/>
    <w:basedOn w:val="Normal"/>
    <w:next w:val="Normal"/>
    <w:uiPriority w:val="39"/>
    <w:rsid w:val="00131FCC"/>
    <w:pPr>
      <w:tabs>
        <w:tab w:val="left" w:pos="2410"/>
        <w:tab w:val="right" w:leader="dot" w:pos="9639"/>
      </w:tabs>
      <w:spacing w:after="60"/>
      <w:ind w:left="2410" w:hanging="1418"/>
      <w:contextualSpacing/>
    </w:pPr>
    <w:rPr>
      <w:rFonts w:ascii="Arial" w:hAnsi="Arial"/>
      <w:noProof/>
    </w:rPr>
  </w:style>
  <w:style w:type="paragraph" w:styleId="TOC7">
    <w:name w:val="toc 7"/>
    <w:basedOn w:val="Normal"/>
    <w:next w:val="Normal"/>
    <w:uiPriority w:val="39"/>
    <w:rsid w:val="00131FCC"/>
    <w:pPr>
      <w:tabs>
        <w:tab w:val="left" w:pos="2693"/>
        <w:tab w:val="right" w:leader="dot" w:pos="9639"/>
      </w:tabs>
      <w:spacing w:after="60"/>
      <w:ind w:left="2693" w:hanging="1559"/>
      <w:contextualSpacing/>
    </w:pPr>
    <w:rPr>
      <w:rFonts w:ascii="Arial" w:hAnsi="Arial"/>
      <w:noProof/>
    </w:rPr>
  </w:style>
  <w:style w:type="paragraph" w:styleId="TOC8">
    <w:name w:val="toc 8"/>
    <w:basedOn w:val="Normal"/>
    <w:next w:val="Normal"/>
    <w:uiPriority w:val="39"/>
    <w:rsid w:val="00131FCC"/>
    <w:pPr>
      <w:tabs>
        <w:tab w:val="left" w:pos="3119"/>
        <w:tab w:val="right" w:leader="dot" w:pos="9639"/>
      </w:tabs>
      <w:spacing w:after="60"/>
      <w:ind w:left="3119" w:hanging="1843"/>
      <w:contextualSpacing/>
    </w:pPr>
    <w:rPr>
      <w:rFonts w:ascii="Arial" w:hAnsi="Arial"/>
      <w:noProof/>
    </w:rPr>
  </w:style>
  <w:style w:type="paragraph" w:styleId="TOC9">
    <w:name w:val="toc 9"/>
    <w:basedOn w:val="Normal"/>
    <w:next w:val="Normal"/>
    <w:uiPriority w:val="39"/>
    <w:rsid w:val="00131FCC"/>
    <w:pPr>
      <w:tabs>
        <w:tab w:val="left" w:pos="3402"/>
        <w:tab w:val="right" w:leader="dot" w:pos="9639"/>
      </w:tabs>
      <w:spacing w:after="100"/>
      <w:ind w:left="3403" w:hanging="1985"/>
    </w:pPr>
    <w:rPr>
      <w:rFonts w:ascii="Arial" w:hAnsi="Arial"/>
      <w:noProof/>
    </w:rPr>
  </w:style>
  <w:style w:type="paragraph" w:customStyle="1" w:styleId="NTGTableBulletList1">
    <w:name w:val="NTG Table Bullet List 1"/>
    <w:semiHidden/>
    <w:qFormat/>
    <w:rsid w:val="00131FCC"/>
    <w:pPr>
      <w:numPr>
        <w:numId w:val="15"/>
      </w:numPr>
      <w:spacing w:after="20"/>
    </w:pPr>
  </w:style>
  <w:style w:type="paragraph" w:customStyle="1" w:styleId="NTGTableBulletList2">
    <w:name w:val="NTG Table Bullet List 2"/>
    <w:basedOn w:val="NTGTableBulletList1"/>
    <w:semiHidden/>
    <w:qFormat/>
    <w:rsid w:val="00131FCC"/>
    <w:pPr>
      <w:numPr>
        <w:ilvl w:val="1"/>
      </w:numPr>
    </w:pPr>
  </w:style>
  <w:style w:type="paragraph" w:customStyle="1" w:styleId="NTGTableBulletList3">
    <w:name w:val="NTG Table Bullet List 3"/>
    <w:basedOn w:val="NTGTableBulletList2"/>
    <w:semiHidden/>
    <w:qFormat/>
    <w:rsid w:val="00131FCC"/>
    <w:pPr>
      <w:numPr>
        <w:ilvl w:val="2"/>
      </w:numPr>
    </w:pPr>
  </w:style>
  <w:style w:type="paragraph" w:customStyle="1" w:styleId="NTGTableBulletList4">
    <w:name w:val="NTG Table Bullet List 4"/>
    <w:basedOn w:val="NTGTableBulletList3"/>
    <w:semiHidden/>
    <w:qFormat/>
    <w:rsid w:val="00131FCC"/>
    <w:pPr>
      <w:numPr>
        <w:ilvl w:val="3"/>
      </w:numPr>
    </w:pPr>
  </w:style>
  <w:style w:type="paragraph" w:customStyle="1" w:styleId="NTGTableBulletList5">
    <w:name w:val="NTG Table Bullet List 5"/>
    <w:basedOn w:val="NTGTableBulletList4"/>
    <w:semiHidden/>
    <w:qFormat/>
    <w:rsid w:val="00131FCC"/>
    <w:pPr>
      <w:numPr>
        <w:ilvl w:val="4"/>
      </w:numPr>
    </w:pPr>
  </w:style>
  <w:style w:type="paragraph" w:customStyle="1" w:styleId="NTGTableBulletList6">
    <w:name w:val="NTG Table Bullet List 6"/>
    <w:basedOn w:val="NTGTableBulletList5"/>
    <w:semiHidden/>
    <w:qFormat/>
    <w:rsid w:val="00131FCC"/>
    <w:pPr>
      <w:numPr>
        <w:ilvl w:val="5"/>
      </w:numPr>
    </w:pPr>
  </w:style>
  <w:style w:type="paragraph" w:customStyle="1" w:styleId="NTGTableBulletList7">
    <w:name w:val="NTG Table Bullet List 7"/>
    <w:basedOn w:val="NTGTableBulletList6"/>
    <w:semiHidden/>
    <w:qFormat/>
    <w:rsid w:val="00131FCC"/>
    <w:pPr>
      <w:numPr>
        <w:ilvl w:val="6"/>
      </w:numPr>
    </w:pPr>
  </w:style>
  <w:style w:type="paragraph" w:customStyle="1" w:styleId="NTGTableBulletList8">
    <w:name w:val="NTG Table Bullet List 8"/>
    <w:basedOn w:val="NTGTableBulletList7"/>
    <w:semiHidden/>
    <w:qFormat/>
    <w:rsid w:val="00131FCC"/>
    <w:pPr>
      <w:numPr>
        <w:ilvl w:val="7"/>
      </w:numPr>
    </w:pPr>
  </w:style>
  <w:style w:type="paragraph" w:customStyle="1" w:styleId="NTGTableBulletList9">
    <w:name w:val="NTG Table Bullet List 9"/>
    <w:basedOn w:val="NTGTableBulletList8"/>
    <w:semiHidden/>
    <w:qFormat/>
    <w:rsid w:val="00131FCC"/>
    <w:pPr>
      <w:numPr>
        <w:ilvl w:val="8"/>
      </w:numPr>
    </w:pPr>
  </w:style>
  <w:style w:type="paragraph" w:customStyle="1" w:styleId="NTGTableNumList1">
    <w:name w:val="NTG Table Num List 1"/>
    <w:semiHidden/>
    <w:qFormat/>
    <w:rsid w:val="00131FCC"/>
    <w:pPr>
      <w:numPr>
        <w:numId w:val="14"/>
      </w:numPr>
      <w:spacing w:after="20"/>
    </w:pPr>
  </w:style>
  <w:style w:type="paragraph" w:customStyle="1" w:styleId="NTGTableNumList2">
    <w:name w:val="NTG Table Num List 2"/>
    <w:basedOn w:val="NTGTableNumList1"/>
    <w:semiHidden/>
    <w:qFormat/>
    <w:rsid w:val="00131FCC"/>
    <w:pPr>
      <w:numPr>
        <w:ilvl w:val="1"/>
      </w:numPr>
    </w:pPr>
  </w:style>
  <w:style w:type="paragraph" w:customStyle="1" w:styleId="NTGTableNumList3">
    <w:name w:val="NTG Table Num List 3"/>
    <w:basedOn w:val="NTGTableNumList2"/>
    <w:semiHidden/>
    <w:qFormat/>
    <w:rsid w:val="00131FCC"/>
    <w:pPr>
      <w:numPr>
        <w:ilvl w:val="2"/>
      </w:numPr>
    </w:pPr>
  </w:style>
  <w:style w:type="paragraph" w:customStyle="1" w:styleId="NTGTableNumList4">
    <w:name w:val="NTG Table Num List 4"/>
    <w:basedOn w:val="NTGTableNumList3"/>
    <w:semiHidden/>
    <w:qFormat/>
    <w:rsid w:val="00131FCC"/>
    <w:pPr>
      <w:numPr>
        <w:ilvl w:val="3"/>
      </w:numPr>
    </w:pPr>
  </w:style>
  <w:style w:type="paragraph" w:customStyle="1" w:styleId="NTGTableNumList5">
    <w:name w:val="NTG Table Num List 5"/>
    <w:basedOn w:val="NTGTableNumList4"/>
    <w:semiHidden/>
    <w:qFormat/>
    <w:rsid w:val="00131FCC"/>
    <w:pPr>
      <w:numPr>
        <w:ilvl w:val="4"/>
      </w:numPr>
    </w:pPr>
  </w:style>
  <w:style w:type="paragraph" w:customStyle="1" w:styleId="NTGTableNumList6">
    <w:name w:val="NTG Table Num List 6"/>
    <w:basedOn w:val="NTGTableNumList5"/>
    <w:semiHidden/>
    <w:qFormat/>
    <w:rsid w:val="00131FCC"/>
    <w:pPr>
      <w:numPr>
        <w:ilvl w:val="5"/>
      </w:numPr>
    </w:pPr>
  </w:style>
  <w:style w:type="paragraph" w:customStyle="1" w:styleId="NTGTableNumList7">
    <w:name w:val="NTG Table Num List 7"/>
    <w:basedOn w:val="NTGTableNumList6"/>
    <w:semiHidden/>
    <w:qFormat/>
    <w:rsid w:val="00131FCC"/>
    <w:pPr>
      <w:numPr>
        <w:ilvl w:val="6"/>
      </w:numPr>
    </w:pPr>
  </w:style>
  <w:style w:type="paragraph" w:customStyle="1" w:styleId="NTGTableNumList8">
    <w:name w:val="NTG Table Num List 8"/>
    <w:basedOn w:val="NTGTableNumList7"/>
    <w:semiHidden/>
    <w:qFormat/>
    <w:rsid w:val="00131FCC"/>
    <w:pPr>
      <w:numPr>
        <w:ilvl w:val="7"/>
      </w:numPr>
    </w:pPr>
  </w:style>
  <w:style w:type="paragraph" w:customStyle="1" w:styleId="NTGTableNumList9">
    <w:name w:val="NTG Table Num List 9"/>
    <w:basedOn w:val="NTGTableNumList8"/>
    <w:semiHidden/>
    <w:qFormat/>
    <w:rsid w:val="00131FCC"/>
    <w:pPr>
      <w:numPr>
        <w:ilvl w:val="8"/>
      </w:numPr>
    </w:pPr>
  </w:style>
  <w:style w:type="paragraph" w:styleId="BalloonText">
    <w:name w:val="Balloon Text"/>
    <w:basedOn w:val="Normal"/>
    <w:link w:val="BalloonTextChar"/>
    <w:uiPriority w:val="99"/>
    <w:semiHidden/>
    <w:unhideWhenUsed/>
    <w:rsid w:val="00131F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1FCC"/>
    <w:rPr>
      <w:rFonts w:ascii="Segoe UI" w:hAnsi="Segoe UI" w:cs="Segoe UI"/>
      <w:sz w:val="18"/>
      <w:szCs w:val="18"/>
    </w:rPr>
  </w:style>
  <w:style w:type="character" w:styleId="CommentReference">
    <w:name w:val="annotation reference"/>
    <w:basedOn w:val="DefaultParagraphFont"/>
    <w:uiPriority w:val="99"/>
    <w:semiHidden/>
    <w:unhideWhenUsed/>
    <w:rsid w:val="00131FCC"/>
    <w:rPr>
      <w:sz w:val="16"/>
      <w:szCs w:val="16"/>
    </w:rPr>
  </w:style>
  <w:style w:type="paragraph" w:styleId="CommentText">
    <w:name w:val="annotation text"/>
    <w:basedOn w:val="Normal"/>
    <w:link w:val="CommentTextChar"/>
    <w:uiPriority w:val="99"/>
    <w:semiHidden/>
    <w:unhideWhenUsed/>
    <w:rsid w:val="00131FCC"/>
    <w:rPr>
      <w:rFonts w:ascii="Arial" w:hAnsi="Arial"/>
      <w:sz w:val="20"/>
      <w:szCs w:val="20"/>
    </w:rPr>
  </w:style>
  <w:style w:type="character" w:customStyle="1" w:styleId="CommentTextChar">
    <w:name w:val="Comment Text Char"/>
    <w:basedOn w:val="DefaultParagraphFont"/>
    <w:link w:val="CommentText"/>
    <w:uiPriority w:val="99"/>
    <w:semiHidden/>
    <w:rsid w:val="00131FCC"/>
    <w:rPr>
      <w:sz w:val="20"/>
      <w:szCs w:val="20"/>
    </w:rPr>
  </w:style>
  <w:style w:type="paragraph" w:styleId="CommentSubject">
    <w:name w:val="annotation subject"/>
    <w:basedOn w:val="CommentText"/>
    <w:next w:val="CommentText"/>
    <w:link w:val="CommentSubjectChar"/>
    <w:uiPriority w:val="99"/>
    <w:semiHidden/>
    <w:unhideWhenUsed/>
    <w:rsid w:val="00131FCC"/>
    <w:rPr>
      <w:b/>
      <w:bCs/>
    </w:rPr>
  </w:style>
  <w:style w:type="character" w:customStyle="1" w:styleId="CommentSubjectChar">
    <w:name w:val="Comment Subject Char"/>
    <w:basedOn w:val="CommentTextChar"/>
    <w:link w:val="CommentSubject"/>
    <w:uiPriority w:val="99"/>
    <w:semiHidden/>
    <w:rsid w:val="00131FCC"/>
    <w:rPr>
      <w:b/>
      <w:bCs/>
      <w:sz w:val="20"/>
      <w:szCs w:val="20"/>
    </w:rPr>
  </w:style>
  <w:style w:type="paragraph" w:styleId="Revision">
    <w:name w:val="Revision"/>
    <w:hidden/>
    <w:uiPriority w:val="99"/>
    <w:semiHidden/>
    <w:rsid w:val="00131FCC"/>
    <w:pPr>
      <w:spacing w:after="0"/>
    </w:pPr>
  </w:style>
  <w:style w:type="character" w:styleId="FollowedHyperlink">
    <w:name w:val="FollowedHyperlink"/>
    <w:basedOn w:val="DefaultParagraphFont"/>
    <w:uiPriority w:val="99"/>
    <w:semiHidden/>
    <w:unhideWhenUsed/>
    <w:rsid w:val="00FF4132"/>
    <w:rPr>
      <w:color w:val="8C4799" w:themeColor="followedHyperlink"/>
      <w:u w:val="single"/>
    </w:rPr>
  </w:style>
  <w:style w:type="character" w:customStyle="1" w:styleId="ListParagraphChar">
    <w:name w:val="List Paragraph Char"/>
    <w:basedOn w:val="DefaultParagraphFont"/>
    <w:link w:val="ListParagraph"/>
    <w:uiPriority w:val="34"/>
    <w:rsid w:val="007632E0"/>
    <w:rPr>
      <w:rFonts w:ascii="Lato" w:eastAsiaTheme="minorEastAsia" w:hAnsi="Lato"/>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45837">
      <w:bodyDiv w:val="1"/>
      <w:marLeft w:val="0"/>
      <w:marRight w:val="0"/>
      <w:marTop w:val="0"/>
      <w:marBottom w:val="0"/>
      <w:divBdr>
        <w:top w:val="none" w:sz="0" w:space="0" w:color="auto"/>
        <w:left w:val="none" w:sz="0" w:space="0" w:color="auto"/>
        <w:bottom w:val="none" w:sz="0" w:space="0" w:color="auto"/>
        <w:right w:val="none" w:sz="0" w:space="0" w:color="auto"/>
      </w:divBdr>
    </w:div>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310600045">
      <w:bodyDiv w:val="1"/>
      <w:marLeft w:val="0"/>
      <w:marRight w:val="0"/>
      <w:marTop w:val="0"/>
      <w:marBottom w:val="0"/>
      <w:divBdr>
        <w:top w:val="none" w:sz="0" w:space="0" w:color="auto"/>
        <w:left w:val="none" w:sz="0" w:space="0" w:color="auto"/>
        <w:bottom w:val="none" w:sz="0" w:space="0" w:color="auto"/>
        <w:right w:val="none" w:sz="0" w:space="0" w:color="auto"/>
      </w:divBdr>
      <w:divsChild>
        <w:div w:id="48650934">
          <w:marLeft w:val="547"/>
          <w:marRight w:val="0"/>
          <w:marTop w:val="0"/>
          <w:marBottom w:val="0"/>
          <w:divBdr>
            <w:top w:val="none" w:sz="0" w:space="0" w:color="auto"/>
            <w:left w:val="none" w:sz="0" w:space="0" w:color="auto"/>
            <w:bottom w:val="none" w:sz="0" w:space="0" w:color="auto"/>
            <w:right w:val="none" w:sz="0" w:space="0" w:color="auto"/>
          </w:divBdr>
        </w:div>
      </w:divsChild>
    </w:div>
    <w:div w:id="397825271">
      <w:bodyDiv w:val="1"/>
      <w:marLeft w:val="0"/>
      <w:marRight w:val="0"/>
      <w:marTop w:val="0"/>
      <w:marBottom w:val="0"/>
      <w:divBdr>
        <w:top w:val="none" w:sz="0" w:space="0" w:color="auto"/>
        <w:left w:val="none" w:sz="0" w:space="0" w:color="auto"/>
        <w:bottom w:val="none" w:sz="0" w:space="0" w:color="auto"/>
        <w:right w:val="none" w:sz="0" w:space="0" w:color="auto"/>
      </w:divBdr>
    </w:div>
    <w:div w:id="523788031">
      <w:bodyDiv w:val="1"/>
      <w:marLeft w:val="0"/>
      <w:marRight w:val="0"/>
      <w:marTop w:val="0"/>
      <w:marBottom w:val="0"/>
      <w:divBdr>
        <w:top w:val="none" w:sz="0" w:space="0" w:color="auto"/>
        <w:left w:val="none" w:sz="0" w:space="0" w:color="auto"/>
        <w:bottom w:val="none" w:sz="0" w:space="0" w:color="auto"/>
        <w:right w:val="none" w:sz="0" w:space="0" w:color="auto"/>
      </w:divBdr>
    </w:div>
    <w:div w:id="1079405554">
      <w:bodyDiv w:val="1"/>
      <w:marLeft w:val="0"/>
      <w:marRight w:val="0"/>
      <w:marTop w:val="0"/>
      <w:marBottom w:val="0"/>
      <w:divBdr>
        <w:top w:val="none" w:sz="0" w:space="0" w:color="auto"/>
        <w:left w:val="none" w:sz="0" w:space="0" w:color="auto"/>
        <w:bottom w:val="none" w:sz="0" w:space="0" w:color="auto"/>
        <w:right w:val="none" w:sz="0" w:space="0" w:color="auto"/>
      </w:divBdr>
    </w:div>
    <w:div w:id="1219588724">
      <w:bodyDiv w:val="1"/>
      <w:marLeft w:val="0"/>
      <w:marRight w:val="0"/>
      <w:marTop w:val="0"/>
      <w:marBottom w:val="0"/>
      <w:divBdr>
        <w:top w:val="none" w:sz="0" w:space="0" w:color="auto"/>
        <w:left w:val="none" w:sz="0" w:space="0" w:color="auto"/>
        <w:bottom w:val="none" w:sz="0" w:space="0" w:color="auto"/>
        <w:right w:val="none" w:sz="0" w:space="0" w:color="auto"/>
      </w:divBdr>
    </w:div>
    <w:div w:id="1491025622">
      <w:bodyDiv w:val="1"/>
      <w:marLeft w:val="0"/>
      <w:marRight w:val="0"/>
      <w:marTop w:val="0"/>
      <w:marBottom w:val="0"/>
      <w:divBdr>
        <w:top w:val="none" w:sz="0" w:space="0" w:color="auto"/>
        <w:left w:val="none" w:sz="0" w:space="0" w:color="auto"/>
        <w:bottom w:val="none" w:sz="0" w:space="0" w:color="auto"/>
        <w:right w:val="none" w:sz="0" w:space="0" w:color="auto"/>
      </w:divBdr>
    </w:div>
    <w:div w:id="1669602261">
      <w:bodyDiv w:val="1"/>
      <w:marLeft w:val="0"/>
      <w:marRight w:val="0"/>
      <w:marTop w:val="0"/>
      <w:marBottom w:val="0"/>
      <w:divBdr>
        <w:top w:val="none" w:sz="0" w:space="0" w:color="auto"/>
        <w:left w:val="none" w:sz="0" w:space="0" w:color="auto"/>
        <w:bottom w:val="none" w:sz="0" w:space="0" w:color="auto"/>
        <w:right w:val="none" w:sz="0" w:space="0" w:color="auto"/>
      </w:divBdr>
      <w:divsChild>
        <w:div w:id="77598076">
          <w:marLeft w:val="547"/>
          <w:marRight w:val="0"/>
          <w:marTop w:val="0"/>
          <w:marBottom w:val="0"/>
          <w:divBdr>
            <w:top w:val="none" w:sz="0" w:space="0" w:color="auto"/>
            <w:left w:val="none" w:sz="0" w:space="0" w:color="auto"/>
            <w:bottom w:val="none" w:sz="0" w:space="0" w:color="auto"/>
            <w:right w:val="none" w:sz="0" w:space="0" w:color="auto"/>
          </w:divBdr>
        </w:div>
      </w:divsChild>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 w:id="1845976364">
      <w:bodyDiv w:val="1"/>
      <w:marLeft w:val="0"/>
      <w:marRight w:val="0"/>
      <w:marTop w:val="0"/>
      <w:marBottom w:val="0"/>
      <w:divBdr>
        <w:top w:val="none" w:sz="0" w:space="0" w:color="auto"/>
        <w:left w:val="none" w:sz="0" w:space="0" w:color="auto"/>
        <w:bottom w:val="none" w:sz="0" w:space="0" w:color="auto"/>
        <w:right w:val="none" w:sz="0" w:space="0" w:color="auto"/>
      </w:divBdr>
    </w:div>
    <w:div w:id="1867911853">
      <w:bodyDiv w:val="1"/>
      <w:marLeft w:val="0"/>
      <w:marRight w:val="0"/>
      <w:marTop w:val="0"/>
      <w:marBottom w:val="0"/>
      <w:divBdr>
        <w:top w:val="none" w:sz="0" w:space="0" w:color="auto"/>
        <w:left w:val="none" w:sz="0" w:space="0" w:color="auto"/>
        <w:bottom w:val="none" w:sz="0" w:space="0" w:color="auto"/>
        <w:right w:val="none" w:sz="0" w:space="0" w:color="auto"/>
      </w:divBdr>
      <w:divsChild>
        <w:div w:id="769201036">
          <w:marLeft w:val="547"/>
          <w:marRight w:val="0"/>
          <w:marTop w:val="0"/>
          <w:marBottom w:val="0"/>
          <w:divBdr>
            <w:top w:val="none" w:sz="0" w:space="0" w:color="auto"/>
            <w:left w:val="none" w:sz="0" w:space="0" w:color="auto"/>
            <w:bottom w:val="none" w:sz="0" w:space="0" w:color="auto"/>
            <w:right w:val="none" w:sz="0" w:space="0" w:color="auto"/>
          </w:divBdr>
        </w:div>
      </w:divsChild>
    </w:div>
    <w:div w:id="1917939262">
      <w:bodyDiv w:val="1"/>
      <w:marLeft w:val="0"/>
      <w:marRight w:val="0"/>
      <w:marTop w:val="0"/>
      <w:marBottom w:val="0"/>
      <w:divBdr>
        <w:top w:val="none" w:sz="0" w:space="0" w:color="auto"/>
        <w:left w:val="none" w:sz="0" w:space="0" w:color="auto"/>
        <w:bottom w:val="none" w:sz="0" w:space="0" w:color="auto"/>
        <w:right w:val="none" w:sz="0" w:space="0" w:color="auto"/>
      </w:divBdr>
    </w:div>
    <w:div w:id="200855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diagramLayout" Target="diagrams/layout1.xml"/><Relationship Id="rId26" Type="http://schemas.openxmlformats.org/officeDocument/2006/relationships/diagramData" Target="diagrams/data2.xml"/><Relationship Id="rId39" Type="http://schemas.openxmlformats.org/officeDocument/2006/relationships/diagramLayout" Target="diagrams/layout4.xml"/><Relationship Id="rId3" Type="http://schemas.openxmlformats.org/officeDocument/2006/relationships/numbering" Target="numbering.xml"/><Relationship Id="rId21" Type="http://schemas.microsoft.com/office/2007/relationships/diagramDrawing" Target="diagrams/drawing1.xml"/><Relationship Id="rId34" Type="http://schemas.openxmlformats.org/officeDocument/2006/relationships/diagramColors" Target="diagrams/colors3.xml"/><Relationship Id="rId42" Type="http://schemas.microsoft.com/office/2007/relationships/diagramDrawing" Target="diagrams/drawing4.xml"/><Relationship Id="rId47" Type="http://schemas.openxmlformats.org/officeDocument/2006/relationships/header" Target="header5.xml"/><Relationship Id="rId50"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mailto:DTF.FinancialPolicy@nt.gov.au" TargetMode="External"/><Relationship Id="rId17" Type="http://schemas.openxmlformats.org/officeDocument/2006/relationships/diagramData" Target="diagrams/data1.xml"/><Relationship Id="rId25" Type="http://schemas.openxmlformats.org/officeDocument/2006/relationships/hyperlink" Target="https://aasb.gov.au/admin/file/content105/c9/AASB9_12-14_COMPsep20_01-21.pdf" TargetMode="External"/><Relationship Id="rId33" Type="http://schemas.openxmlformats.org/officeDocument/2006/relationships/diagramQuickStyle" Target="diagrams/quickStyle3.xml"/><Relationship Id="rId38" Type="http://schemas.openxmlformats.org/officeDocument/2006/relationships/diagramData" Target="diagrams/data4.xml"/><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treasury.nt.gov.au/__data/assets/file/0004/713209/Guidance-documents-AASB-9-Financial-Instruments.zip" TargetMode="External"/><Relationship Id="rId20" Type="http://schemas.openxmlformats.org/officeDocument/2006/relationships/diagramColors" Target="diagrams/colors1.xml"/><Relationship Id="rId29" Type="http://schemas.openxmlformats.org/officeDocument/2006/relationships/diagramColors" Target="diagrams/colors2.xml"/><Relationship Id="rId41" Type="http://schemas.openxmlformats.org/officeDocument/2006/relationships/diagramColors" Target="diagrams/colors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territory.bonds@nt.gov.au" TargetMode="External"/><Relationship Id="rId32" Type="http://schemas.openxmlformats.org/officeDocument/2006/relationships/diagramLayout" Target="diagrams/layout3.xml"/><Relationship Id="rId37" Type="http://schemas.openxmlformats.org/officeDocument/2006/relationships/hyperlink" Target="https://strategiccfo.com/compound-annual-growth-rate-cagr/" TargetMode="External"/><Relationship Id="rId40" Type="http://schemas.openxmlformats.org/officeDocument/2006/relationships/diagramQuickStyle" Target="diagrams/quickStyle4.xm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aasb.gov.au/admin/file/content105/c9/AASB9_12-14_COMPsep20_01-21.pdf" TargetMode="External"/><Relationship Id="rId23" Type="http://schemas.openxmlformats.org/officeDocument/2006/relationships/hyperlink" Target="https://nt.gov.au/employ/money-and-taxes/borrowing-and-investment/territory-bonds" TargetMode="External"/><Relationship Id="rId28" Type="http://schemas.openxmlformats.org/officeDocument/2006/relationships/diagramQuickStyle" Target="diagrams/quickStyle2.xml"/><Relationship Id="rId36" Type="http://schemas.openxmlformats.org/officeDocument/2006/relationships/hyperlink" Target="https://aasb.gov.au/admin/file/content105/c9/AASB9_12-14_COMPsep20_01-21.pdf" TargetMode="Externa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diagramQuickStyle" Target="diagrams/quickStyle1.xml"/><Relationship Id="rId31" Type="http://schemas.openxmlformats.org/officeDocument/2006/relationships/diagramData" Target="diagrams/data3.xml"/><Relationship Id="rId44" Type="http://schemas.openxmlformats.org/officeDocument/2006/relationships/hyperlink" Target="https://treasury.nt.gov.au/__data/assets/file/0004/713209/Guidance-documents-AASB-9-Financial-Instruments.zip"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https://aasb.gov.au/admin/file/content105/c9/AASB9_12-14_COMPsep20_01-21.pdf" TargetMode="External"/><Relationship Id="rId27" Type="http://schemas.openxmlformats.org/officeDocument/2006/relationships/diagramLayout" Target="diagrams/layout2.xml"/><Relationship Id="rId30" Type="http://schemas.microsoft.com/office/2007/relationships/diagramDrawing" Target="diagrams/drawing2.xml"/><Relationship Id="rId35" Type="http://schemas.microsoft.com/office/2007/relationships/diagramDrawing" Target="diagrams/drawing3.xml"/><Relationship Id="rId43" Type="http://schemas.openxmlformats.org/officeDocument/2006/relationships/hyperlink" Target="https://aasb.gov.au/admin/file/content105/c9/AASB9_12-14_COMPsep20_01-21.pdf" TargetMode="External"/><Relationship Id="rId48"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u\Downloads\ntg-long-keyline-template%20(2).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D9CF7E5-C54E-411B-ACBA-675B13BF45CF}" type="doc">
      <dgm:prSet loTypeId="urn:microsoft.com/office/officeart/2005/8/layout/equation1" loCatId="relationship" qsTypeId="urn:microsoft.com/office/officeart/2005/8/quickstyle/simple1" qsCatId="simple" csTypeId="urn:microsoft.com/office/officeart/2005/8/colors/accent1_2" csCatId="accent1" phldr="1"/>
      <dgm:spPr/>
    </dgm:pt>
    <dgm:pt modelId="{0D2CD71C-5BB4-41CF-B5E4-89C0AA405EFE}">
      <dgm:prSet phldrT="[Text]" custT="1"/>
      <dgm:spPr>
        <a:solidFill>
          <a:schemeClr val="accent2"/>
        </a:solidFill>
      </dgm:spPr>
      <dgm:t>
        <a:bodyPr/>
        <a:lstStyle/>
        <a:p>
          <a:r>
            <a:rPr lang="en-US" sz="1200"/>
            <a:t>A</a:t>
          </a:r>
        </a:p>
        <a:p>
          <a:r>
            <a:rPr lang="en-US" sz="1200"/>
            <a:t>transaction price</a:t>
          </a:r>
        </a:p>
      </dgm:t>
    </dgm:pt>
    <dgm:pt modelId="{482357A6-3A54-4F59-9504-9C813BA006B4}" type="parTrans" cxnId="{694D0B5D-CEFC-4BBA-BB2C-2CBA82834FA2}">
      <dgm:prSet/>
      <dgm:spPr/>
      <dgm:t>
        <a:bodyPr/>
        <a:lstStyle/>
        <a:p>
          <a:endParaRPr lang="en-US"/>
        </a:p>
      </dgm:t>
    </dgm:pt>
    <dgm:pt modelId="{CB37153E-282A-4592-A69D-E69CFC07222A}" type="sibTrans" cxnId="{694D0B5D-CEFC-4BBA-BB2C-2CBA82834FA2}">
      <dgm:prSet/>
      <dgm:spPr>
        <a:solidFill>
          <a:schemeClr val="accent2">
            <a:lumMod val="50000"/>
          </a:schemeClr>
        </a:solidFill>
      </dgm:spPr>
      <dgm:t>
        <a:bodyPr/>
        <a:lstStyle/>
        <a:p>
          <a:endParaRPr lang="en-US"/>
        </a:p>
      </dgm:t>
    </dgm:pt>
    <dgm:pt modelId="{A67DD873-F8B7-41F6-8776-4E92328DC997}">
      <dgm:prSet phldrT="[Text]" custT="1"/>
      <dgm:spPr>
        <a:solidFill>
          <a:schemeClr val="bg2">
            <a:lumMod val="50000"/>
          </a:schemeClr>
        </a:solidFill>
      </dgm:spPr>
      <dgm:t>
        <a:bodyPr/>
        <a:lstStyle/>
        <a:p>
          <a:r>
            <a:rPr lang="en-US" sz="1200"/>
            <a:t>B</a:t>
          </a:r>
        </a:p>
        <a:p>
          <a:r>
            <a:rPr lang="en-US" sz="1200"/>
            <a:t>transaction costs</a:t>
          </a:r>
        </a:p>
      </dgm:t>
    </dgm:pt>
    <dgm:pt modelId="{2044FBC4-9808-418C-84F8-E937D1BD826B}" type="parTrans" cxnId="{8F31E0DD-1DCF-4FF0-A812-5D5402FB0AE3}">
      <dgm:prSet/>
      <dgm:spPr/>
      <dgm:t>
        <a:bodyPr/>
        <a:lstStyle/>
        <a:p>
          <a:endParaRPr lang="en-US"/>
        </a:p>
      </dgm:t>
    </dgm:pt>
    <dgm:pt modelId="{41EFE6CE-CA5A-4D89-AC43-2133C019BC53}" type="sibTrans" cxnId="{8F31E0DD-1DCF-4FF0-A812-5D5402FB0AE3}">
      <dgm:prSet/>
      <dgm:spPr>
        <a:solidFill>
          <a:schemeClr val="accent2">
            <a:lumMod val="50000"/>
          </a:schemeClr>
        </a:solidFill>
      </dgm:spPr>
      <dgm:t>
        <a:bodyPr/>
        <a:lstStyle/>
        <a:p>
          <a:endParaRPr lang="en-US"/>
        </a:p>
      </dgm:t>
    </dgm:pt>
    <dgm:pt modelId="{1A100354-6C42-492F-9D6E-7A6962783D34}">
      <dgm:prSet phldrT="[Text]" custT="1"/>
      <dgm:spPr>
        <a:solidFill>
          <a:schemeClr val="accent3"/>
        </a:solidFill>
      </dgm:spPr>
      <dgm:t>
        <a:bodyPr/>
        <a:lstStyle/>
        <a:p>
          <a:r>
            <a:rPr lang="en-US" sz="1200"/>
            <a:t>C</a:t>
          </a:r>
        </a:p>
        <a:p>
          <a:r>
            <a:rPr lang="en-US" sz="1200"/>
            <a:t>measurement at initial recognition</a:t>
          </a:r>
        </a:p>
      </dgm:t>
    </dgm:pt>
    <dgm:pt modelId="{AFB0879A-5820-4547-9E03-40AD7B798061}" type="parTrans" cxnId="{34EA6568-8D98-496D-8301-558418FCF3E1}">
      <dgm:prSet/>
      <dgm:spPr/>
      <dgm:t>
        <a:bodyPr/>
        <a:lstStyle/>
        <a:p>
          <a:endParaRPr lang="en-US"/>
        </a:p>
      </dgm:t>
    </dgm:pt>
    <dgm:pt modelId="{52048259-6854-409D-B80F-14F95B0D118E}" type="sibTrans" cxnId="{34EA6568-8D98-496D-8301-558418FCF3E1}">
      <dgm:prSet/>
      <dgm:spPr/>
      <dgm:t>
        <a:bodyPr/>
        <a:lstStyle/>
        <a:p>
          <a:endParaRPr lang="en-US"/>
        </a:p>
      </dgm:t>
    </dgm:pt>
    <dgm:pt modelId="{9844A82E-E317-4F08-A60B-1BC853FC06D4}" type="pres">
      <dgm:prSet presAssocID="{FD9CF7E5-C54E-411B-ACBA-675B13BF45CF}" presName="linearFlow" presStyleCnt="0">
        <dgm:presLayoutVars>
          <dgm:dir/>
          <dgm:resizeHandles val="exact"/>
        </dgm:presLayoutVars>
      </dgm:prSet>
      <dgm:spPr/>
    </dgm:pt>
    <dgm:pt modelId="{2039DF42-1AE8-4932-BC1B-F9BD03F237A6}" type="pres">
      <dgm:prSet presAssocID="{0D2CD71C-5BB4-41CF-B5E4-89C0AA405EFE}" presName="node" presStyleLbl="node1" presStyleIdx="0" presStyleCnt="3">
        <dgm:presLayoutVars>
          <dgm:bulletEnabled val="1"/>
        </dgm:presLayoutVars>
      </dgm:prSet>
      <dgm:spPr/>
      <dgm:t>
        <a:bodyPr/>
        <a:lstStyle/>
        <a:p>
          <a:endParaRPr lang="en-US"/>
        </a:p>
      </dgm:t>
    </dgm:pt>
    <dgm:pt modelId="{D3DA1566-7023-44F5-912C-BF5794E79441}" type="pres">
      <dgm:prSet presAssocID="{CB37153E-282A-4592-A69D-E69CFC07222A}" presName="spacerL" presStyleCnt="0"/>
      <dgm:spPr/>
    </dgm:pt>
    <dgm:pt modelId="{A21F7889-A141-4308-BD30-F824CEB89C01}" type="pres">
      <dgm:prSet presAssocID="{CB37153E-282A-4592-A69D-E69CFC07222A}" presName="sibTrans" presStyleLbl="sibTrans2D1" presStyleIdx="0" presStyleCnt="2"/>
      <dgm:spPr/>
      <dgm:t>
        <a:bodyPr/>
        <a:lstStyle/>
        <a:p>
          <a:endParaRPr lang="en-US"/>
        </a:p>
      </dgm:t>
    </dgm:pt>
    <dgm:pt modelId="{47E9AE8A-5789-4779-811C-ED71EFC44610}" type="pres">
      <dgm:prSet presAssocID="{CB37153E-282A-4592-A69D-E69CFC07222A}" presName="spacerR" presStyleCnt="0"/>
      <dgm:spPr/>
    </dgm:pt>
    <dgm:pt modelId="{A2EE7AC6-9344-4C64-BDBF-6EDBEEA46F3C}" type="pres">
      <dgm:prSet presAssocID="{A67DD873-F8B7-41F6-8776-4E92328DC997}" presName="node" presStyleLbl="node1" presStyleIdx="1" presStyleCnt="3">
        <dgm:presLayoutVars>
          <dgm:bulletEnabled val="1"/>
        </dgm:presLayoutVars>
      </dgm:prSet>
      <dgm:spPr/>
      <dgm:t>
        <a:bodyPr/>
        <a:lstStyle/>
        <a:p>
          <a:endParaRPr lang="en-US"/>
        </a:p>
      </dgm:t>
    </dgm:pt>
    <dgm:pt modelId="{EFF05598-8D5C-4637-BE3C-9DE6B2B2A89D}" type="pres">
      <dgm:prSet presAssocID="{41EFE6CE-CA5A-4D89-AC43-2133C019BC53}" presName="spacerL" presStyleCnt="0"/>
      <dgm:spPr/>
    </dgm:pt>
    <dgm:pt modelId="{52A38C34-E62B-4ABE-8D9A-2783E4B7BB1E}" type="pres">
      <dgm:prSet presAssocID="{41EFE6CE-CA5A-4D89-AC43-2133C019BC53}" presName="sibTrans" presStyleLbl="sibTrans2D1" presStyleIdx="1" presStyleCnt="2"/>
      <dgm:spPr/>
      <dgm:t>
        <a:bodyPr/>
        <a:lstStyle/>
        <a:p>
          <a:endParaRPr lang="en-US"/>
        </a:p>
      </dgm:t>
    </dgm:pt>
    <dgm:pt modelId="{1331E85D-D485-4F7D-A01A-5E802938C4C4}" type="pres">
      <dgm:prSet presAssocID="{41EFE6CE-CA5A-4D89-AC43-2133C019BC53}" presName="spacerR" presStyleCnt="0"/>
      <dgm:spPr/>
    </dgm:pt>
    <dgm:pt modelId="{7300F8F4-9A34-4F49-9E28-5184BBDEA830}" type="pres">
      <dgm:prSet presAssocID="{1A100354-6C42-492F-9D6E-7A6962783D34}" presName="node" presStyleLbl="node1" presStyleIdx="2" presStyleCnt="3">
        <dgm:presLayoutVars>
          <dgm:bulletEnabled val="1"/>
        </dgm:presLayoutVars>
      </dgm:prSet>
      <dgm:spPr/>
      <dgm:t>
        <a:bodyPr/>
        <a:lstStyle/>
        <a:p>
          <a:endParaRPr lang="en-US"/>
        </a:p>
      </dgm:t>
    </dgm:pt>
  </dgm:ptLst>
  <dgm:cxnLst>
    <dgm:cxn modelId="{1A05981B-18DF-4D9F-BED8-BDDBAFDA9F01}" type="presOf" srcId="{A67DD873-F8B7-41F6-8776-4E92328DC997}" destId="{A2EE7AC6-9344-4C64-BDBF-6EDBEEA46F3C}" srcOrd="0" destOrd="0" presId="urn:microsoft.com/office/officeart/2005/8/layout/equation1"/>
    <dgm:cxn modelId="{789B1531-551C-4FBD-A3E8-F1657C4BAC1F}" type="presOf" srcId="{FD9CF7E5-C54E-411B-ACBA-675B13BF45CF}" destId="{9844A82E-E317-4F08-A60B-1BC853FC06D4}" srcOrd="0" destOrd="0" presId="urn:microsoft.com/office/officeart/2005/8/layout/equation1"/>
    <dgm:cxn modelId="{694D0B5D-CEFC-4BBA-BB2C-2CBA82834FA2}" srcId="{FD9CF7E5-C54E-411B-ACBA-675B13BF45CF}" destId="{0D2CD71C-5BB4-41CF-B5E4-89C0AA405EFE}" srcOrd="0" destOrd="0" parTransId="{482357A6-3A54-4F59-9504-9C813BA006B4}" sibTransId="{CB37153E-282A-4592-A69D-E69CFC07222A}"/>
    <dgm:cxn modelId="{5ECA9F16-AA34-4C0E-9427-5702AAE8B19D}" type="presOf" srcId="{CB37153E-282A-4592-A69D-E69CFC07222A}" destId="{A21F7889-A141-4308-BD30-F824CEB89C01}" srcOrd="0" destOrd="0" presId="urn:microsoft.com/office/officeart/2005/8/layout/equation1"/>
    <dgm:cxn modelId="{F72BA55A-7556-4E07-86B8-CC7357C6974C}" type="presOf" srcId="{1A100354-6C42-492F-9D6E-7A6962783D34}" destId="{7300F8F4-9A34-4F49-9E28-5184BBDEA830}" srcOrd="0" destOrd="0" presId="urn:microsoft.com/office/officeart/2005/8/layout/equation1"/>
    <dgm:cxn modelId="{E4F4A8DC-F62C-422D-BE93-6E9BA04A336A}" type="presOf" srcId="{41EFE6CE-CA5A-4D89-AC43-2133C019BC53}" destId="{52A38C34-E62B-4ABE-8D9A-2783E4B7BB1E}" srcOrd="0" destOrd="0" presId="urn:microsoft.com/office/officeart/2005/8/layout/equation1"/>
    <dgm:cxn modelId="{8F31E0DD-1DCF-4FF0-A812-5D5402FB0AE3}" srcId="{FD9CF7E5-C54E-411B-ACBA-675B13BF45CF}" destId="{A67DD873-F8B7-41F6-8776-4E92328DC997}" srcOrd="1" destOrd="0" parTransId="{2044FBC4-9808-418C-84F8-E937D1BD826B}" sibTransId="{41EFE6CE-CA5A-4D89-AC43-2133C019BC53}"/>
    <dgm:cxn modelId="{DF1FDA16-E23D-49CB-87E9-69977E0B696C}" type="presOf" srcId="{0D2CD71C-5BB4-41CF-B5E4-89C0AA405EFE}" destId="{2039DF42-1AE8-4932-BC1B-F9BD03F237A6}" srcOrd="0" destOrd="0" presId="urn:microsoft.com/office/officeart/2005/8/layout/equation1"/>
    <dgm:cxn modelId="{34EA6568-8D98-496D-8301-558418FCF3E1}" srcId="{FD9CF7E5-C54E-411B-ACBA-675B13BF45CF}" destId="{1A100354-6C42-492F-9D6E-7A6962783D34}" srcOrd="2" destOrd="0" parTransId="{AFB0879A-5820-4547-9E03-40AD7B798061}" sibTransId="{52048259-6854-409D-B80F-14F95B0D118E}"/>
    <dgm:cxn modelId="{7803DBF4-704B-43CA-95BF-CC5D7DC1FCF8}" type="presParOf" srcId="{9844A82E-E317-4F08-A60B-1BC853FC06D4}" destId="{2039DF42-1AE8-4932-BC1B-F9BD03F237A6}" srcOrd="0" destOrd="0" presId="urn:microsoft.com/office/officeart/2005/8/layout/equation1"/>
    <dgm:cxn modelId="{F5BAF571-C0DB-4A55-9FFE-EF6C85354E1A}" type="presParOf" srcId="{9844A82E-E317-4F08-A60B-1BC853FC06D4}" destId="{D3DA1566-7023-44F5-912C-BF5794E79441}" srcOrd="1" destOrd="0" presId="urn:microsoft.com/office/officeart/2005/8/layout/equation1"/>
    <dgm:cxn modelId="{57DFE334-5ECE-4CA8-8BAA-24AAC94098B4}" type="presParOf" srcId="{9844A82E-E317-4F08-A60B-1BC853FC06D4}" destId="{A21F7889-A141-4308-BD30-F824CEB89C01}" srcOrd="2" destOrd="0" presId="urn:microsoft.com/office/officeart/2005/8/layout/equation1"/>
    <dgm:cxn modelId="{C924E508-1AB0-4F79-B1E5-04CDF069D50F}" type="presParOf" srcId="{9844A82E-E317-4F08-A60B-1BC853FC06D4}" destId="{47E9AE8A-5789-4779-811C-ED71EFC44610}" srcOrd="3" destOrd="0" presId="urn:microsoft.com/office/officeart/2005/8/layout/equation1"/>
    <dgm:cxn modelId="{CB2F4C14-3AD1-443B-8BF6-B5667BBC650E}" type="presParOf" srcId="{9844A82E-E317-4F08-A60B-1BC853FC06D4}" destId="{A2EE7AC6-9344-4C64-BDBF-6EDBEEA46F3C}" srcOrd="4" destOrd="0" presId="urn:microsoft.com/office/officeart/2005/8/layout/equation1"/>
    <dgm:cxn modelId="{A5ACD37B-5341-4BEC-B917-F0946910F76A}" type="presParOf" srcId="{9844A82E-E317-4F08-A60B-1BC853FC06D4}" destId="{EFF05598-8D5C-4637-BE3C-9DE6B2B2A89D}" srcOrd="5" destOrd="0" presId="urn:microsoft.com/office/officeart/2005/8/layout/equation1"/>
    <dgm:cxn modelId="{863AFEE5-A4B9-465F-BE71-A2F70BD72CAF}" type="presParOf" srcId="{9844A82E-E317-4F08-A60B-1BC853FC06D4}" destId="{52A38C34-E62B-4ABE-8D9A-2783E4B7BB1E}" srcOrd="6" destOrd="0" presId="urn:microsoft.com/office/officeart/2005/8/layout/equation1"/>
    <dgm:cxn modelId="{3702E470-187C-4678-B821-7F76CEFC5A21}" type="presParOf" srcId="{9844A82E-E317-4F08-A60B-1BC853FC06D4}" destId="{1331E85D-D485-4F7D-A01A-5E802938C4C4}" srcOrd="7" destOrd="0" presId="urn:microsoft.com/office/officeart/2005/8/layout/equation1"/>
    <dgm:cxn modelId="{F04674C2-2C83-471B-B73C-CA274773C663}" type="presParOf" srcId="{9844A82E-E317-4F08-A60B-1BC853FC06D4}" destId="{7300F8F4-9A34-4F49-9E28-5184BBDEA830}" srcOrd="8" destOrd="0" presId="urn:microsoft.com/office/officeart/2005/8/layout/equation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D9CF7E5-C54E-411B-ACBA-675B13BF45CF}" type="doc">
      <dgm:prSet loTypeId="urn:microsoft.com/office/officeart/2005/8/layout/equation1" loCatId="relationship" qsTypeId="urn:microsoft.com/office/officeart/2005/8/quickstyle/simple1" qsCatId="simple" csTypeId="urn:microsoft.com/office/officeart/2005/8/colors/accent1_2" csCatId="accent1" phldr="1"/>
      <dgm:spPr/>
    </dgm:pt>
    <dgm:pt modelId="{0D2CD71C-5BB4-41CF-B5E4-89C0AA405EFE}">
      <dgm:prSet phldrT="[Text]" custT="1"/>
      <dgm:spPr>
        <a:solidFill>
          <a:schemeClr val="accent2"/>
        </a:solidFill>
      </dgm:spPr>
      <dgm:t>
        <a:bodyPr/>
        <a:lstStyle/>
        <a:p>
          <a:r>
            <a:rPr lang="en-US" sz="1200"/>
            <a:t>A</a:t>
          </a:r>
        </a:p>
        <a:p>
          <a:r>
            <a:rPr lang="en-US" sz="1200"/>
            <a:t>transaction price</a:t>
          </a:r>
        </a:p>
      </dgm:t>
    </dgm:pt>
    <dgm:pt modelId="{482357A6-3A54-4F59-9504-9C813BA006B4}" type="parTrans" cxnId="{694D0B5D-CEFC-4BBA-BB2C-2CBA82834FA2}">
      <dgm:prSet/>
      <dgm:spPr/>
      <dgm:t>
        <a:bodyPr/>
        <a:lstStyle/>
        <a:p>
          <a:endParaRPr lang="en-US"/>
        </a:p>
      </dgm:t>
    </dgm:pt>
    <dgm:pt modelId="{CB37153E-282A-4592-A69D-E69CFC07222A}" type="sibTrans" cxnId="{694D0B5D-CEFC-4BBA-BB2C-2CBA82834FA2}">
      <dgm:prSet/>
      <dgm:spPr>
        <a:solidFill>
          <a:schemeClr val="accent2">
            <a:lumMod val="50000"/>
          </a:schemeClr>
        </a:solidFill>
      </dgm:spPr>
      <dgm:t>
        <a:bodyPr/>
        <a:lstStyle/>
        <a:p>
          <a:endParaRPr lang="en-US"/>
        </a:p>
      </dgm:t>
    </dgm:pt>
    <dgm:pt modelId="{A67DD873-F8B7-41F6-8776-4E92328DC997}">
      <dgm:prSet phldrT="[Text]" custT="1"/>
      <dgm:spPr>
        <a:solidFill>
          <a:schemeClr val="bg2">
            <a:lumMod val="50000"/>
          </a:schemeClr>
        </a:solidFill>
      </dgm:spPr>
      <dgm:t>
        <a:bodyPr/>
        <a:lstStyle/>
        <a:p>
          <a:r>
            <a:rPr lang="en-US" sz="1200"/>
            <a:t>B</a:t>
          </a:r>
        </a:p>
        <a:p>
          <a:r>
            <a:rPr lang="en-US" sz="1200"/>
            <a:t>transaction costs</a:t>
          </a:r>
        </a:p>
      </dgm:t>
    </dgm:pt>
    <dgm:pt modelId="{2044FBC4-9808-418C-84F8-E937D1BD826B}" type="parTrans" cxnId="{8F31E0DD-1DCF-4FF0-A812-5D5402FB0AE3}">
      <dgm:prSet/>
      <dgm:spPr/>
      <dgm:t>
        <a:bodyPr/>
        <a:lstStyle/>
        <a:p>
          <a:endParaRPr lang="en-US"/>
        </a:p>
      </dgm:t>
    </dgm:pt>
    <dgm:pt modelId="{41EFE6CE-CA5A-4D89-AC43-2133C019BC53}" type="sibTrans" cxnId="{8F31E0DD-1DCF-4FF0-A812-5D5402FB0AE3}">
      <dgm:prSet/>
      <dgm:spPr>
        <a:solidFill>
          <a:schemeClr val="accent2">
            <a:lumMod val="50000"/>
          </a:schemeClr>
        </a:solidFill>
      </dgm:spPr>
      <dgm:t>
        <a:bodyPr/>
        <a:lstStyle/>
        <a:p>
          <a:endParaRPr lang="en-US"/>
        </a:p>
      </dgm:t>
    </dgm:pt>
    <dgm:pt modelId="{1A100354-6C42-492F-9D6E-7A6962783D34}">
      <dgm:prSet phldrT="[Text]" custT="1"/>
      <dgm:spPr>
        <a:solidFill>
          <a:schemeClr val="accent3"/>
        </a:solidFill>
      </dgm:spPr>
      <dgm:t>
        <a:bodyPr/>
        <a:lstStyle/>
        <a:p>
          <a:r>
            <a:rPr lang="en-US" sz="1200"/>
            <a:t>C</a:t>
          </a:r>
        </a:p>
        <a:p>
          <a:r>
            <a:rPr lang="en-US" sz="1200"/>
            <a:t>measurement at initial recognition (cash component)</a:t>
          </a:r>
        </a:p>
      </dgm:t>
    </dgm:pt>
    <dgm:pt modelId="{AFB0879A-5820-4547-9E03-40AD7B798061}" type="parTrans" cxnId="{34EA6568-8D98-496D-8301-558418FCF3E1}">
      <dgm:prSet/>
      <dgm:spPr/>
      <dgm:t>
        <a:bodyPr/>
        <a:lstStyle/>
        <a:p>
          <a:endParaRPr lang="en-US"/>
        </a:p>
      </dgm:t>
    </dgm:pt>
    <dgm:pt modelId="{52048259-6854-409D-B80F-14F95B0D118E}" type="sibTrans" cxnId="{34EA6568-8D98-496D-8301-558418FCF3E1}">
      <dgm:prSet/>
      <dgm:spPr/>
      <dgm:t>
        <a:bodyPr/>
        <a:lstStyle/>
        <a:p>
          <a:endParaRPr lang="en-US"/>
        </a:p>
      </dgm:t>
    </dgm:pt>
    <dgm:pt modelId="{9844A82E-E317-4F08-A60B-1BC853FC06D4}" type="pres">
      <dgm:prSet presAssocID="{FD9CF7E5-C54E-411B-ACBA-675B13BF45CF}" presName="linearFlow" presStyleCnt="0">
        <dgm:presLayoutVars>
          <dgm:dir/>
          <dgm:resizeHandles val="exact"/>
        </dgm:presLayoutVars>
      </dgm:prSet>
      <dgm:spPr/>
    </dgm:pt>
    <dgm:pt modelId="{2039DF42-1AE8-4932-BC1B-F9BD03F237A6}" type="pres">
      <dgm:prSet presAssocID="{0D2CD71C-5BB4-41CF-B5E4-89C0AA405EFE}" presName="node" presStyleLbl="node1" presStyleIdx="0" presStyleCnt="3">
        <dgm:presLayoutVars>
          <dgm:bulletEnabled val="1"/>
        </dgm:presLayoutVars>
      </dgm:prSet>
      <dgm:spPr/>
      <dgm:t>
        <a:bodyPr/>
        <a:lstStyle/>
        <a:p>
          <a:endParaRPr lang="en-US"/>
        </a:p>
      </dgm:t>
    </dgm:pt>
    <dgm:pt modelId="{D3DA1566-7023-44F5-912C-BF5794E79441}" type="pres">
      <dgm:prSet presAssocID="{CB37153E-282A-4592-A69D-E69CFC07222A}" presName="spacerL" presStyleCnt="0"/>
      <dgm:spPr/>
    </dgm:pt>
    <dgm:pt modelId="{A21F7889-A141-4308-BD30-F824CEB89C01}" type="pres">
      <dgm:prSet presAssocID="{CB37153E-282A-4592-A69D-E69CFC07222A}" presName="sibTrans" presStyleLbl="sibTrans2D1" presStyleIdx="0" presStyleCnt="2"/>
      <dgm:spPr/>
      <dgm:t>
        <a:bodyPr/>
        <a:lstStyle/>
        <a:p>
          <a:endParaRPr lang="en-US"/>
        </a:p>
      </dgm:t>
    </dgm:pt>
    <dgm:pt modelId="{47E9AE8A-5789-4779-811C-ED71EFC44610}" type="pres">
      <dgm:prSet presAssocID="{CB37153E-282A-4592-A69D-E69CFC07222A}" presName="spacerR" presStyleCnt="0"/>
      <dgm:spPr/>
    </dgm:pt>
    <dgm:pt modelId="{A2EE7AC6-9344-4C64-BDBF-6EDBEEA46F3C}" type="pres">
      <dgm:prSet presAssocID="{A67DD873-F8B7-41F6-8776-4E92328DC997}" presName="node" presStyleLbl="node1" presStyleIdx="1" presStyleCnt="3">
        <dgm:presLayoutVars>
          <dgm:bulletEnabled val="1"/>
        </dgm:presLayoutVars>
      </dgm:prSet>
      <dgm:spPr/>
      <dgm:t>
        <a:bodyPr/>
        <a:lstStyle/>
        <a:p>
          <a:endParaRPr lang="en-US"/>
        </a:p>
      </dgm:t>
    </dgm:pt>
    <dgm:pt modelId="{EFF05598-8D5C-4637-BE3C-9DE6B2B2A89D}" type="pres">
      <dgm:prSet presAssocID="{41EFE6CE-CA5A-4D89-AC43-2133C019BC53}" presName="spacerL" presStyleCnt="0"/>
      <dgm:spPr/>
    </dgm:pt>
    <dgm:pt modelId="{52A38C34-E62B-4ABE-8D9A-2783E4B7BB1E}" type="pres">
      <dgm:prSet presAssocID="{41EFE6CE-CA5A-4D89-AC43-2133C019BC53}" presName="sibTrans" presStyleLbl="sibTrans2D1" presStyleIdx="1" presStyleCnt="2"/>
      <dgm:spPr/>
      <dgm:t>
        <a:bodyPr/>
        <a:lstStyle/>
        <a:p>
          <a:endParaRPr lang="en-US"/>
        </a:p>
      </dgm:t>
    </dgm:pt>
    <dgm:pt modelId="{1331E85D-D485-4F7D-A01A-5E802938C4C4}" type="pres">
      <dgm:prSet presAssocID="{41EFE6CE-CA5A-4D89-AC43-2133C019BC53}" presName="spacerR" presStyleCnt="0"/>
      <dgm:spPr/>
    </dgm:pt>
    <dgm:pt modelId="{7300F8F4-9A34-4F49-9E28-5184BBDEA830}" type="pres">
      <dgm:prSet presAssocID="{1A100354-6C42-492F-9D6E-7A6962783D34}" presName="node" presStyleLbl="node1" presStyleIdx="2" presStyleCnt="3">
        <dgm:presLayoutVars>
          <dgm:bulletEnabled val="1"/>
        </dgm:presLayoutVars>
      </dgm:prSet>
      <dgm:spPr/>
      <dgm:t>
        <a:bodyPr/>
        <a:lstStyle/>
        <a:p>
          <a:endParaRPr lang="en-US"/>
        </a:p>
      </dgm:t>
    </dgm:pt>
  </dgm:ptLst>
  <dgm:cxnLst>
    <dgm:cxn modelId="{1A05981B-18DF-4D9F-BED8-BDDBAFDA9F01}" type="presOf" srcId="{A67DD873-F8B7-41F6-8776-4E92328DC997}" destId="{A2EE7AC6-9344-4C64-BDBF-6EDBEEA46F3C}" srcOrd="0" destOrd="0" presId="urn:microsoft.com/office/officeart/2005/8/layout/equation1"/>
    <dgm:cxn modelId="{789B1531-551C-4FBD-A3E8-F1657C4BAC1F}" type="presOf" srcId="{FD9CF7E5-C54E-411B-ACBA-675B13BF45CF}" destId="{9844A82E-E317-4F08-A60B-1BC853FC06D4}" srcOrd="0" destOrd="0" presId="urn:microsoft.com/office/officeart/2005/8/layout/equation1"/>
    <dgm:cxn modelId="{694D0B5D-CEFC-4BBA-BB2C-2CBA82834FA2}" srcId="{FD9CF7E5-C54E-411B-ACBA-675B13BF45CF}" destId="{0D2CD71C-5BB4-41CF-B5E4-89C0AA405EFE}" srcOrd="0" destOrd="0" parTransId="{482357A6-3A54-4F59-9504-9C813BA006B4}" sibTransId="{CB37153E-282A-4592-A69D-E69CFC07222A}"/>
    <dgm:cxn modelId="{5ECA9F16-AA34-4C0E-9427-5702AAE8B19D}" type="presOf" srcId="{CB37153E-282A-4592-A69D-E69CFC07222A}" destId="{A21F7889-A141-4308-BD30-F824CEB89C01}" srcOrd="0" destOrd="0" presId="urn:microsoft.com/office/officeart/2005/8/layout/equation1"/>
    <dgm:cxn modelId="{F72BA55A-7556-4E07-86B8-CC7357C6974C}" type="presOf" srcId="{1A100354-6C42-492F-9D6E-7A6962783D34}" destId="{7300F8F4-9A34-4F49-9E28-5184BBDEA830}" srcOrd="0" destOrd="0" presId="urn:microsoft.com/office/officeart/2005/8/layout/equation1"/>
    <dgm:cxn modelId="{E4F4A8DC-F62C-422D-BE93-6E9BA04A336A}" type="presOf" srcId="{41EFE6CE-CA5A-4D89-AC43-2133C019BC53}" destId="{52A38C34-E62B-4ABE-8D9A-2783E4B7BB1E}" srcOrd="0" destOrd="0" presId="urn:microsoft.com/office/officeart/2005/8/layout/equation1"/>
    <dgm:cxn modelId="{8F31E0DD-1DCF-4FF0-A812-5D5402FB0AE3}" srcId="{FD9CF7E5-C54E-411B-ACBA-675B13BF45CF}" destId="{A67DD873-F8B7-41F6-8776-4E92328DC997}" srcOrd="1" destOrd="0" parTransId="{2044FBC4-9808-418C-84F8-E937D1BD826B}" sibTransId="{41EFE6CE-CA5A-4D89-AC43-2133C019BC53}"/>
    <dgm:cxn modelId="{DF1FDA16-E23D-49CB-87E9-69977E0B696C}" type="presOf" srcId="{0D2CD71C-5BB4-41CF-B5E4-89C0AA405EFE}" destId="{2039DF42-1AE8-4932-BC1B-F9BD03F237A6}" srcOrd="0" destOrd="0" presId="urn:microsoft.com/office/officeart/2005/8/layout/equation1"/>
    <dgm:cxn modelId="{34EA6568-8D98-496D-8301-558418FCF3E1}" srcId="{FD9CF7E5-C54E-411B-ACBA-675B13BF45CF}" destId="{1A100354-6C42-492F-9D6E-7A6962783D34}" srcOrd="2" destOrd="0" parTransId="{AFB0879A-5820-4547-9E03-40AD7B798061}" sibTransId="{52048259-6854-409D-B80F-14F95B0D118E}"/>
    <dgm:cxn modelId="{7803DBF4-704B-43CA-95BF-CC5D7DC1FCF8}" type="presParOf" srcId="{9844A82E-E317-4F08-A60B-1BC853FC06D4}" destId="{2039DF42-1AE8-4932-BC1B-F9BD03F237A6}" srcOrd="0" destOrd="0" presId="urn:microsoft.com/office/officeart/2005/8/layout/equation1"/>
    <dgm:cxn modelId="{F5BAF571-C0DB-4A55-9FFE-EF6C85354E1A}" type="presParOf" srcId="{9844A82E-E317-4F08-A60B-1BC853FC06D4}" destId="{D3DA1566-7023-44F5-912C-BF5794E79441}" srcOrd="1" destOrd="0" presId="urn:microsoft.com/office/officeart/2005/8/layout/equation1"/>
    <dgm:cxn modelId="{57DFE334-5ECE-4CA8-8BAA-24AAC94098B4}" type="presParOf" srcId="{9844A82E-E317-4F08-A60B-1BC853FC06D4}" destId="{A21F7889-A141-4308-BD30-F824CEB89C01}" srcOrd="2" destOrd="0" presId="urn:microsoft.com/office/officeart/2005/8/layout/equation1"/>
    <dgm:cxn modelId="{C924E508-1AB0-4F79-B1E5-04CDF069D50F}" type="presParOf" srcId="{9844A82E-E317-4F08-A60B-1BC853FC06D4}" destId="{47E9AE8A-5789-4779-811C-ED71EFC44610}" srcOrd="3" destOrd="0" presId="urn:microsoft.com/office/officeart/2005/8/layout/equation1"/>
    <dgm:cxn modelId="{CB2F4C14-3AD1-443B-8BF6-B5667BBC650E}" type="presParOf" srcId="{9844A82E-E317-4F08-A60B-1BC853FC06D4}" destId="{A2EE7AC6-9344-4C64-BDBF-6EDBEEA46F3C}" srcOrd="4" destOrd="0" presId="urn:microsoft.com/office/officeart/2005/8/layout/equation1"/>
    <dgm:cxn modelId="{A5ACD37B-5341-4BEC-B917-F0946910F76A}" type="presParOf" srcId="{9844A82E-E317-4F08-A60B-1BC853FC06D4}" destId="{EFF05598-8D5C-4637-BE3C-9DE6B2B2A89D}" srcOrd="5" destOrd="0" presId="urn:microsoft.com/office/officeart/2005/8/layout/equation1"/>
    <dgm:cxn modelId="{863AFEE5-A4B9-465F-BE71-A2F70BD72CAF}" type="presParOf" srcId="{9844A82E-E317-4F08-A60B-1BC853FC06D4}" destId="{52A38C34-E62B-4ABE-8D9A-2783E4B7BB1E}" srcOrd="6" destOrd="0" presId="urn:microsoft.com/office/officeart/2005/8/layout/equation1"/>
    <dgm:cxn modelId="{3702E470-187C-4678-B821-7F76CEFC5A21}" type="presParOf" srcId="{9844A82E-E317-4F08-A60B-1BC853FC06D4}" destId="{1331E85D-D485-4F7D-A01A-5E802938C4C4}" srcOrd="7" destOrd="0" presId="urn:microsoft.com/office/officeart/2005/8/layout/equation1"/>
    <dgm:cxn modelId="{F04674C2-2C83-471B-B73C-CA274773C663}" type="presParOf" srcId="{9844A82E-E317-4F08-A60B-1BC853FC06D4}" destId="{7300F8F4-9A34-4F49-9E28-5184BBDEA830}" srcOrd="8" destOrd="0" presId="urn:microsoft.com/office/officeart/2005/8/layout/equation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D9CF7E5-C54E-411B-ACBA-675B13BF45CF}" type="doc">
      <dgm:prSet loTypeId="urn:microsoft.com/office/officeart/2005/8/layout/equation1" loCatId="relationship" qsTypeId="urn:microsoft.com/office/officeart/2005/8/quickstyle/simple1" qsCatId="simple" csTypeId="urn:microsoft.com/office/officeart/2005/8/colors/accent1_2" csCatId="accent1" phldr="1"/>
      <dgm:spPr/>
    </dgm:pt>
    <dgm:pt modelId="{0D2CD71C-5BB4-41CF-B5E4-89C0AA405EFE}">
      <dgm:prSet phldrT="[Text]" custT="1"/>
      <dgm:spPr>
        <a:solidFill>
          <a:schemeClr val="accent2"/>
        </a:solidFill>
      </dgm:spPr>
      <dgm:t>
        <a:bodyPr/>
        <a:lstStyle/>
        <a:p>
          <a:r>
            <a:rPr lang="en-US" sz="1200"/>
            <a:t>A</a:t>
          </a:r>
        </a:p>
        <a:p>
          <a:r>
            <a:rPr lang="en-US" sz="1200"/>
            <a:t>transaction price</a:t>
          </a:r>
        </a:p>
      </dgm:t>
    </dgm:pt>
    <dgm:pt modelId="{482357A6-3A54-4F59-9504-9C813BA006B4}" type="parTrans" cxnId="{694D0B5D-CEFC-4BBA-BB2C-2CBA82834FA2}">
      <dgm:prSet/>
      <dgm:spPr/>
      <dgm:t>
        <a:bodyPr/>
        <a:lstStyle/>
        <a:p>
          <a:endParaRPr lang="en-US"/>
        </a:p>
      </dgm:t>
    </dgm:pt>
    <dgm:pt modelId="{CB37153E-282A-4592-A69D-E69CFC07222A}" type="sibTrans" cxnId="{694D0B5D-CEFC-4BBA-BB2C-2CBA82834FA2}">
      <dgm:prSet/>
      <dgm:spPr>
        <a:solidFill>
          <a:schemeClr val="accent2">
            <a:lumMod val="50000"/>
          </a:schemeClr>
        </a:solidFill>
      </dgm:spPr>
      <dgm:t>
        <a:bodyPr/>
        <a:lstStyle/>
        <a:p>
          <a:endParaRPr lang="en-US"/>
        </a:p>
      </dgm:t>
    </dgm:pt>
    <dgm:pt modelId="{A67DD873-F8B7-41F6-8776-4E92328DC997}">
      <dgm:prSet phldrT="[Text]" custT="1"/>
      <dgm:spPr>
        <a:solidFill>
          <a:schemeClr val="bg2">
            <a:lumMod val="50000"/>
          </a:schemeClr>
        </a:solidFill>
      </dgm:spPr>
      <dgm:t>
        <a:bodyPr/>
        <a:lstStyle/>
        <a:p>
          <a:r>
            <a:rPr lang="en-US" sz="1200"/>
            <a:t>D</a:t>
          </a:r>
        </a:p>
        <a:p>
          <a:r>
            <a:rPr lang="en-US" sz="1200"/>
            <a:t>FV of </a:t>
          </a:r>
        </a:p>
        <a:p>
          <a:r>
            <a:rPr lang="en-US" sz="1200"/>
            <a:t>concessional advance*</a:t>
          </a:r>
        </a:p>
      </dgm:t>
    </dgm:pt>
    <dgm:pt modelId="{2044FBC4-9808-418C-84F8-E937D1BD826B}" type="parTrans" cxnId="{8F31E0DD-1DCF-4FF0-A812-5D5402FB0AE3}">
      <dgm:prSet/>
      <dgm:spPr/>
      <dgm:t>
        <a:bodyPr/>
        <a:lstStyle/>
        <a:p>
          <a:endParaRPr lang="en-US"/>
        </a:p>
      </dgm:t>
    </dgm:pt>
    <dgm:pt modelId="{41EFE6CE-CA5A-4D89-AC43-2133C019BC53}" type="sibTrans" cxnId="{8F31E0DD-1DCF-4FF0-A812-5D5402FB0AE3}">
      <dgm:prSet/>
      <dgm:spPr>
        <a:solidFill>
          <a:schemeClr val="accent2">
            <a:lumMod val="50000"/>
          </a:schemeClr>
        </a:solidFill>
      </dgm:spPr>
      <dgm:t>
        <a:bodyPr/>
        <a:lstStyle/>
        <a:p>
          <a:endParaRPr lang="en-US"/>
        </a:p>
      </dgm:t>
    </dgm:pt>
    <dgm:pt modelId="{1A100354-6C42-492F-9D6E-7A6962783D34}">
      <dgm:prSet phldrT="[Text]" custT="1"/>
      <dgm:spPr>
        <a:solidFill>
          <a:schemeClr val="accent3"/>
        </a:solidFill>
      </dgm:spPr>
      <dgm:t>
        <a:bodyPr/>
        <a:lstStyle/>
        <a:p>
          <a:r>
            <a:rPr lang="en-US" sz="1200"/>
            <a:t>E</a:t>
          </a:r>
        </a:p>
        <a:p>
          <a:r>
            <a:rPr lang="en-US" sz="1200"/>
            <a:t>measurement at initial recognition (discount component)</a:t>
          </a:r>
        </a:p>
      </dgm:t>
    </dgm:pt>
    <dgm:pt modelId="{AFB0879A-5820-4547-9E03-40AD7B798061}" type="parTrans" cxnId="{34EA6568-8D98-496D-8301-558418FCF3E1}">
      <dgm:prSet/>
      <dgm:spPr/>
      <dgm:t>
        <a:bodyPr/>
        <a:lstStyle/>
        <a:p>
          <a:endParaRPr lang="en-US"/>
        </a:p>
      </dgm:t>
    </dgm:pt>
    <dgm:pt modelId="{52048259-6854-409D-B80F-14F95B0D118E}" type="sibTrans" cxnId="{34EA6568-8D98-496D-8301-558418FCF3E1}">
      <dgm:prSet/>
      <dgm:spPr/>
      <dgm:t>
        <a:bodyPr/>
        <a:lstStyle/>
        <a:p>
          <a:endParaRPr lang="en-US"/>
        </a:p>
      </dgm:t>
    </dgm:pt>
    <dgm:pt modelId="{9844A82E-E317-4F08-A60B-1BC853FC06D4}" type="pres">
      <dgm:prSet presAssocID="{FD9CF7E5-C54E-411B-ACBA-675B13BF45CF}" presName="linearFlow" presStyleCnt="0">
        <dgm:presLayoutVars>
          <dgm:dir/>
          <dgm:resizeHandles val="exact"/>
        </dgm:presLayoutVars>
      </dgm:prSet>
      <dgm:spPr/>
    </dgm:pt>
    <dgm:pt modelId="{2039DF42-1AE8-4932-BC1B-F9BD03F237A6}" type="pres">
      <dgm:prSet presAssocID="{0D2CD71C-5BB4-41CF-B5E4-89C0AA405EFE}" presName="node" presStyleLbl="node1" presStyleIdx="0" presStyleCnt="3">
        <dgm:presLayoutVars>
          <dgm:bulletEnabled val="1"/>
        </dgm:presLayoutVars>
      </dgm:prSet>
      <dgm:spPr/>
      <dgm:t>
        <a:bodyPr/>
        <a:lstStyle/>
        <a:p>
          <a:endParaRPr lang="en-US"/>
        </a:p>
      </dgm:t>
    </dgm:pt>
    <dgm:pt modelId="{D3DA1566-7023-44F5-912C-BF5794E79441}" type="pres">
      <dgm:prSet presAssocID="{CB37153E-282A-4592-A69D-E69CFC07222A}" presName="spacerL" presStyleCnt="0"/>
      <dgm:spPr/>
    </dgm:pt>
    <dgm:pt modelId="{A21F7889-A141-4308-BD30-F824CEB89C01}" type="pres">
      <dgm:prSet presAssocID="{CB37153E-282A-4592-A69D-E69CFC07222A}" presName="sibTrans" presStyleLbl="sibTrans2D1" presStyleIdx="0" presStyleCnt="2"/>
      <dgm:spPr>
        <a:prstGeom prst="mathMinus">
          <a:avLst/>
        </a:prstGeom>
      </dgm:spPr>
      <dgm:t>
        <a:bodyPr/>
        <a:lstStyle/>
        <a:p>
          <a:endParaRPr lang="en-US"/>
        </a:p>
      </dgm:t>
    </dgm:pt>
    <dgm:pt modelId="{47E9AE8A-5789-4779-811C-ED71EFC44610}" type="pres">
      <dgm:prSet presAssocID="{CB37153E-282A-4592-A69D-E69CFC07222A}" presName="spacerR" presStyleCnt="0"/>
      <dgm:spPr/>
    </dgm:pt>
    <dgm:pt modelId="{A2EE7AC6-9344-4C64-BDBF-6EDBEEA46F3C}" type="pres">
      <dgm:prSet presAssocID="{A67DD873-F8B7-41F6-8776-4E92328DC997}" presName="node" presStyleLbl="node1" presStyleIdx="1" presStyleCnt="3">
        <dgm:presLayoutVars>
          <dgm:bulletEnabled val="1"/>
        </dgm:presLayoutVars>
      </dgm:prSet>
      <dgm:spPr/>
      <dgm:t>
        <a:bodyPr/>
        <a:lstStyle/>
        <a:p>
          <a:endParaRPr lang="en-US"/>
        </a:p>
      </dgm:t>
    </dgm:pt>
    <dgm:pt modelId="{EFF05598-8D5C-4637-BE3C-9DE6B2B2A89D}" type="pres">
      <dgm:prSet presAssocID="{41EFE6CE-CA5A-4D89-AC43-2133C019BC53}" presName="spacerL" presStyleCnt="0"/>
      <dgm:spPr/>
    </dgm:pt>
    <dgm:pt modelId="{52A38C34-E62B-4ABE-8D9A-2783E4B7BB1E}" type="pres">
      <dgm:prSet presAssocID="{41EFE6CE-CA5A-4D89-AC43-2133C019BC53}" presName="sibTrans" presStyleLbl="sibTrans2D1" presStyleIdx="1" presStyleCnt="2"/>
      <dgm:spPr/>
      <dgm:t>
        <a:bodyPr/>
        <a:lstStyle/>
        <a:p>
          <a:endParaRPr lang="en-US"/>
        </a:p>
      </dgm:t>
    </dgm:pt>
    <dgm:pt modelId="{1331E85D-D485-4F7D-A01A-5E802938C4C4}" type="pres">
      <dgm:prSet presAssocID="{41EFE6CE-CA5A-4D89-AC43-2133C019BC53}" presName="spacerR" presStyleCnt="0"/>
      <dgm:spPr/>
    </dgm:pt>
    <dgm:pt modelId="{7300F8F4-9A34-4F49-9E28-5184BBDEA830}" type="pres">
      <dgm:prSet presAssocID="{1A100354-6C42-492F-9D6E-7A6962783D34}" presName="node" presStyleLbl="node1" presStyleIdx="2" presStyleCnt="3">
        <dgm:presLayoutVars>
          <dgm:bulletEnabled val="1"/>
        </dgm:presLayoutVars>
      </dgm:prSet>
      <dgm:spPr/>
      <dgm:t>
        <a:bodyPr/>
        <a:lstStyle/>
        <a:p>
          <a:endParaRPr lang="en-US"/>
        </a:p>
      </dgm:t>
    </dgm:pt>
  </dgm:ptLst>
  <dgm:cxnLst>
    <dgm:cxn modelId="{1A05981B-18DF-4D9F-BED8-BDDBAFDA9F01}" type="presOf" srcId="{A67DD873-F8B7-41F6-8776-4E92328DC997}" destId="{A2EE7AC6-9344-4C64-BDBF-6EDBEEA46F3C}" srcOrd="0" destOrd="0" presId="urn:microsoft.com/office/officeart/2005/8/layout/equation1"/>
    <dgm:cxn modelId="{789B1531-551C-4FBD-A3E8-F1657C4BAC1F}" type="presOf" srcId="{FD9CF7E5-C54E-411B-ACBA-675B13BF45CF}" destId="{9844A82E-E317-4F08-A60B-1BC853FC06D4}" srcOrd="0" destOrd="0" presId="urn:microsoft.com/office/officeart/2005/8/layout/equation1"/>
    <dgm:cxn modelId="{694D0B5D-CEFC-4BBA-BB2C-2CBA82834FA2}" srcId="{FD9CF7E5-C54E-411B-ACBA-675B13BF45CF}" destId="{0D2CD71C-5BB4-41CF-B5E4-89C0AA405EFE}" srcOrd="0" destOrd="0" parTransId="{482357A6-3A54-4F59-9504-9C813BA006B4}" sibTransId="{CB37153E-282A-4592-A69D-E69CFC07222A}"/>
    <dgm:cxn modelId="{5ECA9F16-AA34-4C0E-9427-5702AAE8B19D}" type="presOf" srcId="{CB37153E-282A-4592-A69D-E69CFC07222A}" destId="{A21F7889-A141-4308-BD30-F824CEB89C01}" srcOrd="0" destOrd="0" presId="urn:microsoft.com/office/officeart/2005/8/layout/equation1"/>
    <dgm:cxn modelId="{F72BA55A-7556-4E07-86B8-CC7357C6974C}" type="presOf" srcId="{1A100354-6C42-492F-9D6E-7A6962783D34}" destId="{7300F8F4-9A34-4F49-9E28-5184BBDEA830}" srcOrd="0" destOrd="0" presId="urn:microsoft.com/office/officeart/2005/8/layout/equation1"/>
    <dgm:cxn modelId="{E4F4A8DC-F62C-422D-BE93-6E9BA04A336A}" type="presOf" srcId="{41EFE6CE-CA5A-4D89-AC43-2133C019BC53}" destId="{52A38C34-E62B-4ABE-8D9A-2783E4B7BB1E}" srcOrd="0" destOrd="0" presId="urn:microsoft.com/office/officeart/2005/8/layout/equation1"/>
    <dgm:cxn modelId="{8F31E0DD-1DCF-4FF0-A812-5D5402FB0AE3}" srcId="{FD9CF7E5-C54E-411B-ACBA-675B13BF45CF}" destId="{A67DD873-F8B7-41F6-8776-4E92328DC997}" srcOrd="1" destOrd="0" parTransId="{2044FBC4-9808-418C-84F8-E937D1BD826B}" sibTransId="{41EFE6CE-CA5A-4D89-AC43-2133C019BC53}"/>
    <dgm:cxn modelId="{DF1FDA16-E23D-49CB-87E9-69977E0B696C}" type="presOf" srcId="{0D2CD71C-5BB4-41CF-B5E4-89C0AA405EFE}" destId="{2039DF42-1AE8-4932-BC1B-F9BD03F237A6}" srcOrd="0" destOrd="0" presId="urn:microsoft.com/office/officeart/2005/8/layout/equation1"/>
    <dgm:cxn modelId="{34EA6568-8D98-496D-8301-558418FCF3E1}" srcId="{FD9CF7E5-C54E-411B-ACBA-675B13BF45CF}" destId="{1A100354-6C42-492F-9D6E-7A6962783D34}" srcOrd="2" destOrd="0" parTransId="{AFB0879A-5820-4547-9E03-40AD7B798061}" sibTransId="{52048259-6854-409D-B80F-14F95B0D118E}"/>
    <dgm:cxn modelId="{7803DBF4-704B-43CA-95BF-CC5D7DC1FCF8}" type="presParOf" srcId="{9844A82E-E317-4F08-A60B-1BC853FC06D4}" destId="{2039DF42-1AE8-4932-BC1B-F9BD03F237A6}" srcOrd="0" destOrd="0" presId="urn:microsoft.com/office/officeart/2005/8/layout/equation1"/>
    <dgm:cxn modelId="{F5BAF571-C0DB-4A55-9FFE-EF6C85354E1A}" type="presParOf" srcId="{9844A82E-E317-4F08-A60B-1BC853FC06D4}" destId="{D3DA1566-7023-44F5-912C-BF5794E79441}" srcOrd="1" destOrd="0" presId="urn:microsoft.com/office/officeart/2005/8/layout/equation1"/>
    <dgm:cxn modelId="{57DFE334-5ECE-4CA8-8BAA-24AAC94098B4}" type="presParOf" srcId="{9844A82E-E317-4F08-A60B-1BC853FC06D4}" destId="{A21F7889-A141-4308-BD30-F824CEB89C01}" srcOrd="2" destOrd="0" presId="urn:microsoft.com/office/officeart/2005/8/layout/equation1"/>
    <dgm:cxn modelId="{C924E508-1AB0-4F79-B1E5-04CDF069D50F}" type="presParOf" srcId="{9844A82E-E317-4F08-A60B-1BC853FC06D4}" destId="{47E9AE8A-5789-4779-811C-ED71EFC44610}" srcOrd="3" destOrd="0" presId="urn:microsoft.com/office/officeart/2005/8/layout/equation1"/>
    <dgm:cxn modelId="{CB2F4C14-3AD1-443B-8BF6-B5667BBC650E}" type="presParOf" srcId="{9844A82E-E317-4F08-A60B-1BC853FC06D4}" destId="{A2EE7AC6-9344-4C64-BDBF-6EDBEEA46F3C}" srcOrd="4" destOrd="0" presId="urn:microsoft.com/office/officeart/2005/8/layout/equation1"/>
    <dgm:cxn modelId="{A5ACD37B-5341-4BEC-B917-F0946910F76A}" type="presParOf" srcId="{9844A82E-E317-4F08-A60B-1BC853FC06D4}" destId="{EFF05598-8D5C-4637-BE3C-9DE6B2B2A89D}" srcOrd="5" destOrd="0" presId="urn:microsoft.com/office/officeart/2005/8/layout/equation1"/>
    <dgm:cxn modelId="{863AFEE5-A4B9-465F-BE71-A2F70BD72CAF}" type="presParOf" srcId="{9844A82E-E317-4F08-A60B-1BC853FC06D4}" destId="{52A38C34-E62B-4ABE-8D9A-2783E4B7BB1E}" srcOrd="6" destOrd="0" presId="urn:microsoft.com/office/officeart/2005/8/layout/equation1"/>
    <dgm:cxn modelId="{3702E470-187C-4678-B821-7F76CEFC5A21}" type="presParOf" srcId="{9844A82E-E317-4F08-A60B-1BC853FC06D4}" destId="{1331E85D-D485-4F7D-A01A-5E802938C4C4}" srcOrd="7" destOrd="0" presId="urn:microsoft.com/office/officeart/2005/8/layout/equation1"/>
    <dgm:cxn modelId="{F04674C2-2C83-471B-B73C-CA274773C663}" type="presParOf" srcId="{9844A82E-E317-4F08-A60B-1BC853FC06D4}" destId="{7300F8F4-9A34-4F49-9E28-5184BBDEA830}" srcOrd="8" destOrd="0" presId="urn:microsoft.com/office/officeart/2005/8/layout/equation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EDF509A-33FB-4B12-80A5-7568BC6A56E5}" type="doc">
      <dgm:prSet loTypeId="urn:microsoft.com/office/officeart/2005/8/layout/equation1" loCatId="relationship" qsTypeId="urn:microsoft.com/office/officeart/2005/8/quickstyle/simple1" qsCatId="simple" csTypeId="urn:microsoft.com/office/officeart/2005/8/colors/accent1_2" csCatId="accent1" phldr="1"/>
      <dgm:spPr/>
    </dgm:pt>
    <dgm:pt modelId="{F8DBC469-7FF6-4E4B-891F-89E9EDDA95F2}">
      <dgm:prSet phldrT="[Text]" custT="1"/>
      <dgm:spPr>
        <a:solidFill>
          <a:schemeClr val="accent2"/>
        </a:solidFill>
      </dgm:spPr>
      <dgm:t>
        <a:bodyPr/>
        <a:lstStyle/>
        <a:p>
          <a:r>
            <a:rPr lang="en-US" sz="1200" baseline="0"/>
            <a:t>A</a:t>
          </a:r>
        </a:p>
        <a:p>
          <a:r>
            <a:rPr lang="en-US" sz="1200" baseline="0"/>
            <a:t>interest income (EIM)</a:t>
          </a:r>
        </a:p>
      </dgm:t>
    </dgm:pt>
    <dgm:pt modelId="{6432294D-FA75-4FC6-9471-3951BD57FEA5}" type="parTrans" cxnId="{71350EB3-D50E-44A8-A406-981295DAB639}">
      <dgm:prSet/>
      <dgm:spPr/>
      <dgm:t>
        <a:bodyPr/>
        <a:lstStyle/>
        <a:p>
          <a:endParaRPr lang="en-US"/>
        </a:p>
      </dgm:t>
    </dgm:pt>
    <dgm:pt modelId="{D6E98B52-6BFC-4318-980F-09FD232B3E43}" type="sibTrans" cxnId="{71350EB3-D50E-44A8-A406-981295DAB639}">
      <dgm:prSet/>
      <dgm:spPr>
        <a:solidFill>
          <a:schemeClr val="accent2">
            <a:lumMod val="50000"/>
          </a:schemeClr>
        </a:solidFill>
      </dgm:spPr>
      <dgm:t>
        <a:bodyPr/>
        <a:lstStyle/>
        <a:p>
          <a:endParaRPr lang="en-US"/>
        </a:p>
      </dgm:t>
    </dgm:pt>
    <dgm:pt modelId="{C072E0EA-9780-4A34-A590-8CDD27593011}">
      <dgm:prSet phldrT="[Text]" custT="1"/>
      <dgm:spPr>
        <a:solidFill>
          <a:schemeClr val="bg2">
            <a:lumMod val="50000"/>
          </a:schemeClr>
        </a:solidFill>
      </dgm:spPr>
      <dgm:t>
        <a:bodyPr/>
        <a:lstStyle/>
        <a:p>
          <a:r>
            <a:rPr lang="en-US" sz="1200" baseline="0"/>
            <a:t>B</a:t>
          </a:r>
        </a:p>
        <a:p>
          <a:r>
            <a:rPr lang="en-US" sz="1200" baseline="0"/>
            <a:t>interest income (contract interest rate)</a:t>
          </a:r>
        </a:p>
      </dgm:t>
    </dgm:pt>
    <dgm:pt modelId="{A41206F8-EBCC-496E-A0A5-172900543592}" type="parTrans" cxnId="{F09AE179-2714-4B5D-8A5F-0B42924D09FA}">
      <dgm:prSet/>
      <dgm:spPr/>
      <dgm:t>
        <a:bodyPr/>
        <a:lstStyle/>
        <a:p>
          <a:endParaRPr lang="en-US"/>
        </a:p>
      </dgm:t>
    </dgm:pt>
    <dgm:pt modelId="{DD7CF35B-BA71-4F7D-B5A8-19623AD7F4B6}" type="sibTrans" cxnId="{F09AE179-2714-4B5D-8A5F-0B42924D09FA}">
      <dgm:prSet/>
      <dgm:spPr>
        <a:solidFill>
          <a:schemeClr val="accent2">
            <a:lumMod val="50000"/>
          </a:schemeClr>
        </a:solidFill>
      </dgm:spPr>
      <dgm:t>
        <a:bodyPr/>
        <a:lstStyle/>
        <a:p>
          <a:endParaRPr lang="en-US"/>
        </a:p>
      </dgm:t>
    </dgm:pt>
    <dgm:pt modelId="{36514E5F-8331-47EE-99FB-101C381CB2DC}">
      <dgm:prSet phldrT="[Text]" custT="1"/>
      <dgm:spPr>
        <a:solidFill>
          <a:schemeClr val="accent3"/>
        </a:solidFill>
      </dgm:spPr>
      <dgm:t>
        <a:bodyPr/>
        <a:lstStyle/>
        <a:p>
          <a:r>
            <a:rPr lang="en-US" sz="1200" baseline="0"/>
            <a:t>C</a:t>
          </a:r>
        </a:p>
        <a:p>
          <a:r>
            <a:rPr lang="en-US" sz="1200" baseline="0"/>
            <a:t>amortisation of discount</a:t>
          </a:r>
        </a:p>
      </dgm:t>
    </dgm:pt>
    <dgm:pt modelId="{E8D0FFA8-9E60-468D-8DDE-C132FF00F492}" type="parTrans" cxnId="{73C6CBB0-09D0-427B-A91E-8CA4678B49AD}">
      <dgm:prSet/>
      <dgm:spPr/>
      <dgm:t>
        <a:bodyPr/>
        <a:lstStyle/>
        <a:p>
          <a:endParaRPr lang="en-US"/>
        </a:p>
      </dgm:t>
    </dgm:pt>
    <dgm:pt modelId="{871A4F6D-E459-4DE3-962C-EA8AF58AB837}" type="sibTrans" cxnId="{73C6CBB0-09D0-427B-A91E-8CA4678B49AD}">
      <dgm:prSet/>
      <dgm:spPr/>
      <dgm:t>
        <a:bodyPr/>
        <a:lstStyle/>
        <a:p>
          <a:endParaRPr lang="en-US"/>
        </a:p>
      </dgm:t>
    </dgm:pt>
    <dgm:pt modelId="{C04626FB-4437-4C7D-BD52-9B7EF93FA2FD}" type="pres">
      <dgm:prSet presAssocID="{4EDF509A-33FB-4B12-80A5-7568BC6A56E5}" presName="linearFlow" presStyleCnt="0">
        <dgm:presLayoutVars>
          <dgm:dir/>
          <dgm:resizeHandles val="exact"/>
        </dgm:presLayoutVars>
      </dgm:prSet>
      <dgm:spPr/>
    </dgm:pt>
    <dgm:pt modelId="{8DE6398E-D238-4298-A1E1-23F07159D054}" type="pres">
      <dgm:prSet presAssocID="{F8DBC469-7FF6-4E4B-891F-89E9EDDA95F2}" presName="node" presStyleLbl="node1" presStyleIdx="0" presStyleCnt="3">
        <dgm:presLayoutVars>
          <dgm:bulletEnabled val="1"/>
        </dgm:presLayoutVars>
      </dgm:prSet>
      <dgm:spPr/>
      <dgm:t>
        <a:bodyPr/>
        <a:lstStyle/>
        <a:p>
          <a:endParaRPr lang="en-US"/>
        </a:p>
      </dgm:t>
    </dgm:pt>
    <dgm:pt modelId="{3CFE83C4-D78B-4FD2-992D-6357BA29AAE8}" type="pres">
      <dgm:prSet presAssocID="{D6E98B52-6BFC-4318-980F-09FD232B3E43}" presName="spacerL" presStyleCnt="0"/>
      <dgm:spPr/>
    </dgm:pt>
    <dgm:pt modelId="{6E8F6556-702B-48F3-A53E-EDAF5EE6C4AA}" type="pres">
      <dgm:prSet presAssocID="{D6E98B52-6BFC-4318-980F-09FD232B3E43}" presName="sibTrans" presStyleLbl="sibTrans2D1" presStyleIdx="0" presStyleCnt="2"/>
      <dgm:spPr>
        <a:prstGeom prst="mathMinus">
          <a:avLst/>
        </a:prstGeom>
      </dgm:spPr>
      <dgm:t>
        <a:bodyPr/>
        <a:lstStyle/>
        <a:p>
          <a:endParaRPr lang="en-US"/>
        </a:p>
      </dgm:t>
    </dgm:pt>
    <dgm:pt modelId="{7EFDCB4F-6D5F-4AF0-B633-2665DE29E460}" type="pres">
      <dgm:prSet presAssocID="{D6E98B52-6BFC-4318-980F-09FD232B3E43}" presName="spacerR" presStyleCnt="0"/>
      <dgm:spPr/>
    </dgm:pt>
    <dgm:pt modelId="{473BD463-9943-4BBD-B561-186772F89050}" type="pres">
      <dgm:prSet presAssocID="{C072E0EA-9780-4A34-A590-8CDD27593011}" presName="node" presStyleLbl="node1" presStyleIdx="1" presStyleCnt="3">
        <dgm:presLayoutVars>
          <dgm:bulletEnabled val="1"/>
        </dgm:presLayoutVars>
      </dgm:prSet>
      <dgm:spPr/>
      <dgm:t>
        <a:bodyPr/>
        <a:lstStyle/>
        <a:p>
          <a:endParaRPr lang="en-US"/>
        </a:p>
      </dgm:t>
    </dgm:pt>
    <dgm:pt modelId="{6E7012AC-D11C-45D4-BB28-E728B286E06C}" type="pres">
      <dgm:prSet presAssocID="{DD7CF35B-BA71-4F7D-B5A8-19623AD7F4B6}" presName="spacerL" presStyleCnt="0"/>
      <dgm:spPr/>
    </dgm:pt>
    <dgm:pt modelId="{4A1C223F-6126-4E61-BEA5-F2C9FB165D63}" type="pres">
      <dgm:prSet presAssocID="{DD7CF35B-BA71-4F7D-B5A8-19623AD7F4B6}" presName="sibTrans" presStyleLbl="sibTrans2D1" presStyleIdx="1" presStyleCnt="2"/>
      <dgm:spPr/>
      <dgm:t>
        <a:bodyPr/>
        <a:lstStyle/>
        <a:p>
          <a:endParaRPr lang="en-US"/>
        </a:p>
      </dgm:t>
    </dgm:pt>
    <dgm:pt modelId="{C1C2E042-6654-4D65-880E-CEF9F64451A6}" type="pres">
      <dgm:prSet presAssocID="{DD7CF35B-BA71-4F7D-B5A8-19623AD7F4B6}" presName="spacerR" presStyleCnt="0"/>
      <dgm:spPr/>
    </dgm:pt>
    <dgm:pt modelId="{D40DFE66-8784-4914-B730-B6B2B9258BD5}" type="pres">
      <dgm:prSet presAssocID="{36514E5F-8331-47EE-99FB-101C381CB2DC}" presName="node" presStyleLbl="node1" presStyleIdx="2" presStyleCnt="3">
        <dgm:presLayoutVars>
          <dgm:bulletEnabled val="1"/>
        </dgm:presLayoutVars>
      </dgm:prSet>
      <dgm:spPr/>
      <dgm:t>
        <a:bodyPr/>
        <a:lstStyle/>
        <a:p>
          <a:endParaRPr lang="en-US"/>
        </a:p>
      </dgm:t>
    </dgm:pt>
  </dgm:ptLst>
  <dgm:cxnLst>
    <dgm:cxn modelId="{73C6CBB0-09D0-427B-A91E-8CA4678B49AD}" srcId="{4EDF509A-33FB-4B12-80A5-7568BC6A56E5}" destId="{36514E5F-8331-47EE-99FB-101C381CB2DC}" srcOrd="2" destOrd="0" parTransId="{E8D0FFA8-9E60-468D-8DDE-C132FF00F492}" sibTransId="{871A4F6D-E459-4DE3-962C-EA8AF58AB837}"/>
    <dgm:cxn modelId="{A3F5CF07-4C28-44BC-8C7F-585ED2DF5B86}" type="presOf" srcId="{4EDF509A-33FB-4B12-80A5-7568BC6A56E5}" destId="{C04626FB-4437-4C7D-BD52-9B7EF93FA2FD}" srcOrd="0" destOrd="0" presId="urn:microsoft.com/office/officeart/2005/8/layout/equation1"/>
    <dgm:cxn modelId="{477E4276-CF35-4382-84B7-F02C2D90554C}" type="presOf" srcId="{D6E98B52-6BFC-4318-980F-09FD232B3E43}" destId="{6E8F6556-702B-48F3-A53E-EDAF5EE6C4AA}" srcOrd="0" destOrd="0" presId="urn:microsoft.com/office/officeart/2005/8/layout/equation1"/>
    <dgm:cxn modelId="{71350EB3-D50E-44A8-A406-981295DAB639}" srcId="{4EDF509A-33FB-4B12-80A5-7568BC6A56E5}" destId="{F8DBC469-7FF6-4E4B-891F-89E9EDDA95F2}" srcOrd="0" destOrd="0" parTransId="{6432294D-FA75-4FC6-9471-3951BD57FEA5}" sibTransId="{D6E98B52-6BFC-4318-980F-09FD232B3E43}"/>
    <dgm:cxn modelId="{F09AE179-2714-4B5D-8A5F-0B42924D09FA}" srcId="{4EDF509A-33FB-4B12-80A5-7568BC6A56E5}" destId="{C072E0EA-9780-4A34-A590-8CDD27593011}" srcOrd="1" destOrd="0" parTransId="{A41206F8-EBCC-496E-A0A5-172900543592}" sibTransId="{DD7CF35B-BA71-4F7D-B5A8-19623AD7F4B6}"/>
    <dgm:cxn modelId="{691804F2-3EFF-489E-9188-AB02D2138349}" type="presOf" srcId="{F8DBC469-7FF6-4E4B-891F-89E9EDDA95F2}" destId="{8DE6398E-D238-4298-A1E1-23F07159D054}" srcOrd="0" destOrd="0" presId="urn:microsoft.com/office/officeart/2005/8/layout/equation1"/>
    <dgm:cxn modelId="{A226D9FF-4FFF-4421-A36D-A34883C1A850}" type="presOf" srcId="{C072E0EA-9780-4A34-A590-8CDD27593011}" destId="{473BD463-9943-4BBD-B561-186772F89050}" srcOrd="0" destOrd="0" presId="urn:microsoft.com/office/officeart/2005/8/layout/equation1"/>
    <dgm:cxn modelId="{EA3583F4-AFC1-4916-9248-506923D29831}" type="presOf" srcId="{36514E5F-8331-47EE-99FB-101C381CB2DC}" destId="{D40DFE66-8784-4914-B730-B6B2B9258BD5}" srcOrd="0" destOrd="0" presId="urn:microsoft.com/office/officeart/2005/8/layout/equation1"/>
    <dgm:cxn modelId="{977EC1BA-722B-4761-91B9-4BE5758E40E7}" type="presOf" srcId="{DD7CF35B-BA71-4F7D-B5A8-19623AD7F4B6}" destId="{4A1C223F-6126-4E61-BEA5-F2C9FB165D63}" srcOrd="0" destOrd="0" presId="urn:microsoft.com/office/officeart/2005/8/layout/equation1"/>
    <dgm:cxn modelId="{F5861E07-1BAA-43E6-8C27-4C925D341E1B}" type="presParOf" srcId="{C04626FB-4437-4C7D-BD52-9B7EF93FA2FD}" destId="{8DE6398E-D238-4298-A1E1-23F07159D054}" srcOrd="0" destOrd="0" presId="urn:microsoft.com/office/officeart/2005/8/layout/equation1"/>
    <dgm:cxn modelId="{58AC91A8-8C88-4477-BB68-455D9B7E9A60}" type="presParOf" srcId="{C04626FB-4437-4C7D-BD52-9B7EF93FA2FD}" destId="{3CFE83C4-D78B-4FD2-992D-6357BA29AAE8}" srcOrd="1" destOrd="0" presId="urn:microsoft.com/office/officeart/2005/8/layout/equation1"/>
    <dgm:cxn modelId="{D7A77760-B6AB-45D2-BD4F-EA3C6FC3CF1B}" type="presParOf" srcId="{C04626FB-4437-4C7D-BD52-9B7EF93FA2FD}" destId="{6E8F6556-702B-48F3-A53E-EDAF5EE6C4AA}" srcOrd="2" destOrd="0" presId="urn:microsoft.com/office/officeart/2005/8/layout/equation1"/>
    <dgm:cxn modelId="{D42778D4-E6FA-43B8-9EDC-4FD16BA5768B}" type="presParOf" srcId="{C04626FB-4437-4C7D-BD52-9B7EF93FA2FD}" destId="{7EFDCB4F-6D5F-4AF0-B633-2665DE29E460}" srcOrd="3" destOrd="0" presId="urn:microsoft.com/office/officeart/2005/8/layout/equation1"/>
    <dgm:cxn modelId="{6E67954A-B09A-47F6-B546-BB29A24669B5}" type="presParOf" srcId="{C04626FB-4437-4C7D-BD52-9B7EF93FA2FD}" destId="{473BD463-9943-4BBD-B561-186772F89050}" srcOrd="4" destOrd="0" presId="urn:microsoft.com/office/officeart/2005/8/layout/equation1"/>
    <dgm:cxn modelId="{3F0184FB-6E19-456D-9B5B-7FF641E09DB0}" type="presParOf" srcId="{C04626FB-4437-4C7D-BD52-9B7EF93FA2FD}" destId="{6E7012AC-D11C-45D4-BB28-E728B286E06C}" srcOrd="5" destOrd="0" presId="urn:microsoft.com/office/officeart/2005/8/layout/equation1"/>
    <dgm:cxn modelId="{C9B03AC1-E907-4418-87BC-8FEB3E4ED731}" type="presParOf" srcId="{C04626FB-4437-4C7D-BD52-9B7EF93FA2FD}" destId="{4A1C223F-6126-4E61-BEA5-F2C9FB165D63}" srcOrd="6" destOrd="0" presId="urn:microsoft.com/office/officeart/2005/8/layout/equation1"/>
    <dgm:cxn modelId="{791FF56B-B168-4582-818A-7B460E85CD5E}" type="presParOf" srcId="{C04626FB-4437-4C7D-BD52-9B7EF93FA2FD}" destId="{C1C2E042-6654-4D65-880E-CEF9F64451A6}" srcOrd="7" destOrd="0" presId="urn:microsoft.com/office/officeart/2005/8/layout/equation1"/>
    <dgm:cxn modelId="{B937AA0B-D0DD-4886-9CA5-124251C59686}" type="presParOf" srcId="{C04626FB-4437-4C7D-BD52-9B7EF93FA2FD}" destId="{D40DFE66-8784-4914-B730-B6B2B9258BD5}" srcOrd="8" destOrd="0" presId="urn:microsoft.com/office/officeart/2005/8/layout/equation1"/>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9DF42-1AE8-4932-BC1B-F9BD03F237A6}">
      <dsp:nvSpPr>
        <dsp:cNvPr id="0" name=""/>
        <dsp:cNvSpPr/>
      </dsp:nvSpPr>
      <dsp:spPr>
        <a:xfrm>
          <a:off x="1018" y="163597"/>
          <a:ext cx="1350529" cy="1350529"/>
        </a:xfrm>
        <a:prstGeom prst="ellipse">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A</a:t>
          </a:r>
        </a:p>
        <a:p>
          <a:pPr lvl="0" algn="ctr" defTabSz="533400">
            <a:lnSpc>
              <a:spcPct val="90000"/>
            </a:lnSpc>
            <a:spcBef>
              <a:spcPct val="0"/>
            </a:spcBef>
            <a:spcAft>
              <a:spcPct val="35000"/>
            </a:spcAft>
          </a:pPr>
          <a:r>
            <a:rPr lang="en-US" sz="1200" kern="1200"/>
            <a:t>transaction price</a:t>
          </a:r>
        </a:p>
      </dsp:txBody>
      <dsp:txXfrm>
        <a:off x="198798" y="361377"/>
        <a:ext cx="954969" cy="954969"/>
      </dsp:txXfrm>
    </dsp:sp>
    <dsp:sp modelId="{A21F7889-A141-4308-BD30-F824CEB89C01}">
      <dsp:nvSpPr>
        <dsp:cNvPr id="0" name=""/>
        <dsp:cNvSpPr/>
      </dsp:nvSpPr>
      <dsp:spPr>
        <a:xfrm>
          <a:off x="1461211" y="447208"/>
          <a:ext cx="783307" cy="783307"/>
        </a:xfrm>
        <a:prstGeom prst="mathPlus">
          <a:avLst/>
        </a:prstGeom>
        <a:solidFill>
          <a:schemeClr val="accent2">
            <a:lumMod val="5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en-US" sz="1300" kern="1200"/>
        </a:p>
      </dsp:txBody>
      <dsp:txXfrm>
        <a:off x="1565038" y="746745"/>
        <a:ext cx="575653" cy="184233"/>
      </dsp:txXfrm>
    </dsp:sp>
    <dsp:sp modelId="{A2EE7AC6-9344-4C64-BDBF-6EDBEEA46F3C}">
      <dsp:nvSpPr>
        <dsp:cNvPr id="0" name=""/>
        <dsp:cNvSpPr/>
      </dsp:nvSpPr>
      <dsp:spPr>
        <a:xfrm>
          <a:off x="2354182" y="163597"/>
          <a:ext cx="1350529" cy="1350529"/>
        </a:xfrm>
        <a:prstGeom prst="ellipse">
          <a:avLst/>
        </a:prstGeom>
        <a:solidFill>
          <a:schemeClr val="bg2">
            <a:lumMod val="5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B</a:t>
          </a:r>
        </a:p>
        <a:p>
          <a:pPr lvl="0" algn="ctr" defTabSz="533400">
            <a:lnSpc>
              <a:spcPct val="90000"/>
            </a:lnSpc>
            <a:spcBef>
              <a:spcPct val="0"/>
            </a:spcBef>
            <a:spcAft>
              <a:spcPct val="35000"/>
            </a:spcAft>
          </a:pPr>
          <a:r>
            <a:rPr lang="en-US" sz="1200" kern="1200"/>
            <a:t>transaction costs</a:t>
          </a:r>
        </a:p>
      </dsp:txBody>
      <dsp:txXfrm>
        <a:off x="2551962" y="361377"/>
        <a:ext cx="954969" cy="954969"/>
      </dsp:txXfrm>
    </dsp:sp>
    <dsp:sp modelId="{52A38C34-E62B-4ABE-8D9A-2783E4B7BB1E}">
      <dsp:nvSpPr>
        <dsp:cNvPr id="0" name=""/>
        <dsp:cNvSpPr/>
      </dsp:nvSpPr>
      <dsp:spPr>
        <a:xfrm>
          <a:off x="3814374" y="447208"/>
          <a:ext cx="783307" cy="783307"/>
        </a:xfrm>
        <a:prstGeom prst="mathEqual">
          <a:avLst/>
        </a:prstGeom>
        <a:solidFill>
          <a:schemeClr val="accent2">
            <a:lumMod val="5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1466850">
            <a:lnSpc>
              <a:spcPct val="90000"/>
            </a:lnSpc>
            <a:spcBef>
              <a:spcPct val="0"/>
            </a:spcBef>
            <a:spcAft>
              <a:spcPct val="35000"/>
            </a:spcAft>
          </a:pPr>
          <a:endParaRPr lang="en-US" sz="3300" kern="1200"/>
        </a:p>
      </dsp:txBody>
      <dsp:txXfrm>
        <a:off x="3918201" y="608569"/>
        <a:ext cx="575653" cy="460585"/>
      </dsp:txXfrm>
    </dsp:sp>
    <dsp:sp modelId="{7300F8F4-9A34-4F49-9E28-5184BBDEA830}">
      <dsp:nvSpPr>
        <dsp:cNvPr id="0" name=""/>
        <dsp:cNvSpPr/>
      </dsp:nvSpPr>
      <dsp:spPr>
        <a:xfrm>
          <a:off x="4707345" y="163597"/>
          <a:ext cx="1350529" cy="1350529"/>
        </a:xfrm>
        <a:prstGeom prst="ellipse">
          <a:avLst/>
        </a:prstGeom>
        <a:solidFill>
          <a:schemeClr val="accent3"/>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C</a:t>
          </a:r>
        </a:p>
        <a:p>
          <a:pPr lvl="0" algn="ctr" defTabSz="533400">
            <a:lnSpc>
              <a:spcPct val="90000"/>
            </a:lnSpc>
            <a:spcBef>
              <a:spcPct val="0"/>
            </a:spcBef>
            <a:spcAft>
              <a:spcPct val="35000"/>
            </a:spcAft>
          </a:pPr>
          <a:r>
            <a:rPr lang="en-US" sz="1200" kern="1200"/>
            <a:t>measurement at initial recognition</a:t>
          </a:r>
        </a:p>
      </dsp:txBody>
      <dsp:txXfrm>
        <a:off x="4905125" y="361377"/>
        <a:ext cx="954969" cy="95496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9DF42-1AE8-4932-BC1B-F9BD03F237A6}">
      <dsp:nvSpPr>
        <dsp:cNvPr id="0" name=""/>
        <dsp:cNvSpPr/>
      </dsp:nvSpPr>
      <dsp:spPr>
        <a:xfrm>
          <a:off x="1012" y="187907"/>
          <a:ext cx="1341667" cy="1341667"/>
        </a:xfrm>
        <a:prstGeom prst="ellipse">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A</a:t>
          </a:r>
        </a:p>
        <a:p>
          <a:pPr lvl="0" algn="ctr" defTabSz="533400">
            <a:lnSpc>
              <a:spcPct val="90000"/>
            </a:lnSpc>
            <a:spcBef>
              <a:spcPct val="0"/>
            </a:spcBef>
            <a:spcAft>
              <a:spcPct val="35000"/>
            </a:spcAft>
          </a:pPr>
          <a:r>
            <a:rPr lang="en-US" sz="1200" kern="1200"/>
            <a:t>transaction price</a:t>
          </a:r>
        </a:p>
      </dsp:txBody>
      <dsp:txXfrm>
        <a:off x="197495" y="384390"/>
        <a:ext cx="948701" cy="948701"/>
      </dsp:txXfrm>
    </dsp:sp>
    <dsp:sp modelId="{A21F7889-A141-4308-BD30-F824CEB89C01}">
      <dsp:nvSpPr>
        <dsp:cNvPr id="0" name=""/>
        <dsp:cNvSpPr/>
      </dsp:nvSpPr>
      <dsp:spPr>
        <a:xfrm>
          <a:off x="1451623" y="469657"/>
          <a:ext cx="778167" cy="778167"/>
        </a:xfrm>
        <a:prstGeom prst="mathPlus">
          <a:avLst/>
        </a:prstGeom>
        <a:solidFill>
          <a:schemeClr val="accent2">
            <a:lumMod val="5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en-US" sz="1300" kern="1200"/>
        </a:p>
      </dsp:txBody>
      <dsp:txXfrm>
        <a:off x="1554769" y="767228"/>
        <a:ext cx="571875" cy="183025"/>
      </dsp:txXfrm>
    </dsp:sp>
    <dsp:sp modelId="{A2EE7AC6-9344-4C64-BDBF-6EDBEEA46F3C}">
      <dsp:nvSpPr>
        <dsp:cNvPr id="0" name=""/>
        <dsp:cNvSpPr/>
      </dsp:nvSpPr>
      <dsp:spPr>
        <a:xfrm>
          <a:off x="2338734" y="187907"/>
          <a:ext cx="1341667" cy="1341667"/>
        </a:xfrm>
        <a:prstGeom prst="ellipse">
          <a:avLst/>
        </a:prstGeom>
        <a:solidFill>
          <a:schemeClr val="bg2">
            <a:lumMod val="5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B</a:t>
          </a:r>
        </a:p>
        <a:p>
          <a:pPr lvl="0" algn="ctr" defTabSz="533400">
            <a:lnSpc>
              <a:spcPct val="90000"/>
            </a:lnSpc>
            <a:spcBef>
              <a:spcPct val="0"/>
            </a:spcBef>
            <a:spcAft>
              <a:spcPct val="35000"/>
            </a:spcAft>
          </a:pPr>
          <a:r>
            <a:rPr lang="en-US" sz="1200" kern="1200"/>
            <a:t>transaction costs</a:t>
          </a:r>
        </a:p>
      </dsp:txBody>
      <dsp:txXfrm>
        <a:off x="2535217" y="384390"/>
        <a:ext cx="948701" cy="948701"/>
      </dsp:txXfrm>
    </dsp:sp>
    <dsp:sp modelId="{52A38C34-E62B-4ABE-8D9A-2783E4B7BB1E}">
      <dsp:nvSpPr>
        <dsp:cNvPr id="0" name=""/>
        <dsp:cNvSpPr/>
      </dsp:nvSpPr>
      <dsp:spPr>
        <a:xfrm>
          <a:off x="3789345" y="469657"/>
          <a:ext cx="778167" cy="778167"/>
        </a:xfrm>
        <a:prstGeom prst="mathEqual">
          <a:avLst/>
        </a:prstGeom>
        <a:solidFill>
          <a:schemeClr val="accent2">
            <a:lumMod val="5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1466850">
            <a:lnSpc>
              <a:spcPct val="90000"/>
            </a:lnSpc>
            <a:spcBef>
              <a:spcPct val="0"/>
            </a:spcBef>
            <a:spcAft>
              <a:spcPct val="35000"/>
            </a:spcAft>
          </a:pPr>
          <a:endParaRPr lang="en-US" sz="3300" kern="1200"/>
        </a:p>
      </dsp:txBody>
      <dsp:txXfrm>
        <a:off x="3892491" y="629959"/>
        <a:ext cx="571875" cy="457563"/>
      </dsp:txXfrm>
    </dsp:sp>
    <dsp:sp modelId="{7300F8F4-9A34-4F49-9E28-5184BBDEA830}">
      <dsp:nvSpPr>
        <dsp:cNvPr id="0" name=""/>
        <dsp:cNvSpPr/>
      </dsp:nvSpPr>
      <dsp:spPr>
        <a:xfrm>
          <a:off x="4676456" y="187907"/>
          <a:ext cx="1341667" cy="1341667"/>
        </a:xfrm>
        <a:prstGeom prst="ellipse">
          <a:avLst/>
        </a:prstGeom>
        <a:solidFill>
          <a:schemeClr val="accent3"/>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C</a:t>
          </a:r>
        </a:p>
        <a:p>
          <a:pPr lvl="0" algn="ctr" defTabSz="533400">
            <a:lnSpc>
              <a:spcPct val="90000"/>
            </a:lnSpc>
            <a:spcBef>
              <a:spcPct val="0"/>
            </a:spcBef>
            <a:spcAft>
              <a:spcPct val="35000"/>
            </a:spcAft>
          </a:pPr>
          <a:r>
            <a:rPr lang="en-US" sz="1200" kern="1200"/>
            <a:t>measurement at initial recognition (cash component)</a:t>
          </a:r>
        </a:p>
      </dsp:txBody>
      <dsp:txXfrm>
        <a:off x="4872939" y="384390"/>
        <a:ext cx="948701" cy="94870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9DF42-1AE8-4932-BC1B-F9BD03F237A6}">
      <dsp:nvSpPr>
        <dsp:cNvPr id="0" name=""/>
        <dsp:cNvSpPr/>
      </dsp:nvSpPr>
      <dsp:spPr>
        <a:xfrm>
          <a:off x="1008" y="206468"/>
          <a:ext cx="1336350" cy="1336350"/>
        </a:xfrm>
        <a:prstGeom prst="ellipse">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A</a:t>
          </a:r>
        </a:p>
        <a:p>
          <a:pPr lvl="0" algn="ctr" defTabSz="533400">
            <a:lnSpc>
              <a:spcPct val="90000"/>
            </a:lnSpc>
            <a:spcBef>
              <a:spcPct val="0"/>
            </a:spcBef>
            <a:spcAft>
              <a:spcPct val="35000"/>
            </a:spcAft>
          </a:pPr>
          <a:r>
            <a:rPr lang="en-US" sz="1200" kern="1200"/>
            <a:t>transaction price</a:t>
          </a:r>
        </a:p>
      </dsp:txBody>
      <dsp:txXfrm>
        <a:off x="196712" y="402172"/>
        <a:ext cx="944942" cy="944942"/>
      </dsp:txXfrm>
    </dsp:sp>
    <dsp:sp modelId="{A21F7889-A141-4308-BD30-F824CEB89C01}">
      <dsp:nvSpPr>
        <dsp:cNvPr id="0" name=""/>
        <dsp:cNvSpPr/>
      </dsp:nvSpPr>
      <dsp:spPr>
        <a:xfrm>
          <a:off x="1445870" y="487101"/>
          <a:ext cx="775083" cy="775083"/>
        </a:xfrm>
        <a:prstGeom prst="mathMinus">
          <a:avLst/>
        </a:prstGeom>
        <a:solidFill>
          <a:schemeClr val="accent2">
            <a:lumMod val="5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en-US" sz="1300" kern="1200"/>
        </a:p>
      </dsp:txBody>
      <dsp:txXfrm>
        <a:off x="1548607" y="783493"/>
        <a:ext cx="569609" cy="182299"/>
      </dsp:txXfrm>
    </dsp:sp>
    <dsp:sp modelId="{A2EE7AC6-9344-4C64-BDBF-6EDBEEA46F3C}">
      <dsp:nvSpPr>
        <dsp:cNvPr id="0" name=""/>
        <dsp:cNvSpPr/>
      </dsp:nvSpPr>
      <dsp:spPr>
        <a:xfrm>
          <a:off x="2329466" y="206468"/>
          <a:ext cx="1336350" cy="1336350"/>
        </a:xfrm>
        <a:prstGeom prst="ellipse">
          <a:avLst/>
        </a:prstGeom>
        <a:solidFill>
          <a:schemeClr val="bg2">
            <a:lumMod val="5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D</a:t>
          </a:r>
        </a:p>
        <a:p>
          <a:pPr lvl="0" algn="ctr" defTabSz="533400">
            <a:lnSpc>
              <a:spcPct val="90000"/>
            </a:lnSpc>
            <a:spcBef>
              <a:spcPct val="0"/>
            </a:spcBef>
            <a:spcAft>
              <a:spcPct val="35000"/>
            </a:spcAft>
          </a:pPr>
          <a:r>
            <a:rPr lang="en-US" sz="1200" kern="1200"/>
            <a:t>FV of </a:t>
          </a:r>
        </a:p>
        <a:p>
          <a:pPr lvl="0" algn="ctr" defTabSz="533400">
            <a:lnSpc>
              <a:spcPct val="90000"/>
            </a:lnSpc>
            <a:spcBef>
              <a:spcPct val="0"/>
            </a:spcBef>
            <a:spcAft>
              <a:spcPct val="35000"/>
            </a:spcAft>
          </a:pPr>
          <a:r>
            <a:rPr lang="en-US" sz="1200" kern="1200"/>
            <a:t>concessional advance*</a:t>
          </a:r>
        </a:p>
      </dsp:txBody>
      <dsp:txXfrm>
        <a:off x="2525170" y="402172"/>
        <a:ext cx="944942" cy="944942"/>
      </dsp:txXfrm>
    </dsp:sp>
    <dsp:sp modelId="{52A38C34-E62B-4ABE-8D9A-2783E4B7BB1E}">
      <dsp:nvSpPr>
        <dsp:cNvPr id="0" name=""/>
        <dsp:cNvSpPr/>
      </dsp:nvSpPr>
      <dsp:spPr>
        <a:xfrm>
          <a:off x="3774328" y="487101"/>
          <a:ext cx="775083" cy="775083"/>
        </a:xfrm>
        <a:prstGeom prst="mathEqual">
          <a:avLst/>
        </a:prstGeom>
        <a:solidFill>
          <a:schemeClr val="accent2">
            <a:lumMod val="5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1466850">
            <a:lnSpc>
              <a:spcPct val="90000"/>
            </a:lnSpc>
            <a:spcBef>
              <a:spcPct val="0"/>
            </a:spcBef>
            <a:spcAft>
              <a:spcPct val="35000"/>
            </a:spcAft>
          </a:pPr>
          <a:endParaRPr lang="en-US" sz="3300" kern="1200"/>
        </a:p>
      </dsp:txBody>
      <dsp:txXfrm>
        <a:off x="3877065" y="646768"/>
        <a:ext cx="569609" cy="455749"/>
      </dsp:txXfrm>
    </dsp:sp>
    <dsp:sp modelId="{7300F8F4-9A34-4F49-9E28-5184BBDEA830}">
      <dsp:nvSpPr>
        <dsp:cNvPr id="0" name=""/>
        <dsp:cNvSpPr/>
      </dsp:nvSpPr>
      <dsp:spPr>
        <a:xfrm>
          <a:off x="4657923" y="206468"/>
          <a:ext cx="1336350" cy="1336350"/>
        </a:xfrm>
        <a:prstGeom prst="ellipse">
          <a:avLst/>
        </a:prstGeom>
        <a:solidFill>
          <a:schemeClr val="accent3"/>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E</a:t>
          </a:r>
        </a:p>
        <a:p>
          <a:pPr lvl="0" algn="ctr" defTabSz="533400">
            <a:lnSpc>
              <a:spcPct val="90000"/>
            </a:lnSpc>
            <a:spcBef>
              <a:spcPct val="0"/>
            </a:spcBef>
            <a:spcAft>
              <a:spcPct val="35000"/>
            </a:spcAft>
          </a:pPr>
          <a:r>
            <a:rPr lang="en-US" sz="1200" kern="1200"/>
            <a:t>measurement at initial recognition (discount component)</a:t>
          </a:r>
        </a:p>
      </dsp:txBody>
      <dsp:txXfrm>
        <a:off x="4853627" y="402172"/>
        <a:ext cx="944942" cy="94494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DE6398E-D238-4298-A1E1-23F07159D054}">
      <dsp:nvSpPr>
        <dsp:cNvPr id="0" name=""/>
        <dsp:cNvSpPr/>
      </dsp:nvSpPr>
      <dsp:spPr>
        <a:xfrm>
          <a:off x="324017" y="114"/>
          <a:ext cx="1240174" cy="1240174"/>
        </a:xfrm>
        <a:prstGeom prst="ellipse">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baseline="0"/>
            <a:t>A</a:t>
          </a:r>
        </a:p>
        <a:p>
          <a:pPr lvl="0" algn="ctr" defTabSz="533400">
            <a:lnSpc>
              <a:spcPct val="90000"/>
            </a:lnSpc>
            <a:spcBef>
              <a:spcPct val="0"/>
            </a:spcBef>
            <a:spcAft>
              <a:spcPct val="35000"/>
            </a:spcAft>
          </a:pPr>
          <a:r>
            <a:rPr lang="en-US" sz="1200" kern="1200" baseline="0"/>
            <a:t>interest income (EIM)</a:t>
          </a:r>
        </a:p>
      </dsp:txBody>
      <dsp:txXfrm>
        <a:off x="505636" y="181733"/>
        <a:ext cx="876936" cy="876936"/>
      </dsp:txXfrm>
    </dsp:sp>
    <dsp:sp modelId="{6E8F6556-702B-48F3-A53E-EDAF5EE6C4AA}">
      <dsp:nvSpPr>
        <dsp:cNvPr id="0" name=""/>
        <dsp:cNvSpPr/>
      </dsp:nvSpPr>
      <dsp:spPr>
        <a:xfrm>
          <a:off x="1664893" y="260550"/>
          <a:ext cx="719301" cy="719301"/>
        </a:xfrm>
        <a:prstGeom prst="mathMinus">
          <a:avLst/>
        </a:prstGeom>
        <a:solidFill>
          <a:schemeClr val="accent2">
            <a:lumMod val="5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US" sz="1200" kern="1200"/>
        </a:p>
      </dsp:txBody>
      <dsp:txXfrm>
        <a:off x="1760236" y="535611"/>
        <a:ext cx="528615" cy="169179"/>
      </dsp:txXfrm>
    </dsp:sp>
    <dsp:sp modelId="{473BD463-9943-4BBD-B561-186772F89050}">
      <dsp:nvSpPr>
        <dsp:cNvPr id="0" name=""/>
        <dsp:cNvSpPr/>
      </dsp:nvSpPr>
      <dsp:spPr>
        <a:xfrm>
          <a:off x="2484896" y="114"/>
          <a:ext cx="1240174" cy="1240174"/>
        </a:xfrm>
        <a:prstGeom prst="ellipse">
          <a:avLst/>
        </a:prstGeom>
        <a:solidFill>
          <a:schemeClr val="bg2">
            <a:lumMod val="5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baseline="0"/>
            <a:t>B</a:t>
          </a:r>
        </a:p>
        <a:p>
          <a:pPr lvl="0" algn="ctr" defTabSz="533400">
            <a:lnSpc>
              <a:spcPct val="90000"/>
            </a:lnSpc>
            <a:spcBef>
              <a:spcPct val="0"/>
            </a:spcBef>
            <a:spcAft>
              <a:spcPct val="35000"/>
            </a:spcAft>
          </a:pPr>
          <a:r>
            <a:rPr lang="en-US" sz="1200" kern="1200" baseline="0"/>
            <a:t>interest income (contract interest rate)</a:t>
          </a:r>
        </a:p>
      </dsp:txBody>
      <dsp:txXfrm>
        <a:off x="2666515" y="181733"/>
        <a:ext cx="876936" cy="876936"/>
      </dsp:txXfrm>
    </dsp:sp>
    <dsp:sp modelId="{4A1C223F-6126-4E61-BEA5-F2C9FB165D63}">
      <dsp:nvSpPr>
        <dsp:cNvPr id="0" name=""/>
        <dsp:cNvSpPr/>
      </dsp:nvSpPr>
      <dsp:spPr>
        <a:xfrm>
          <a:off x="3825773" y="260550"/>
          <a:ext cx="719301" cy="719301"/>
        </a:xfrm>
        <a:prstGeom prst="mathEqual">
          <a:avLst/>
        </a:prstGeom>
        <a:solidFill>
          <a:schemeClr val="accent2">
            <a:lumMod val="50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1333500">
            <a:lnSpc>
              <a:spcPct val="90000"/>
            </a:lnSpc>
            <a:spcBef>
              <a:spcPct val="0"/>
            </a:spcBef>
            <a:spcAft>
              <a:spcPct val="35000"/>
            </a:spcAft>
          </a:pPr>
          <a:endParaRPr lang="en-US" sz="3000" kern="1200"/>
        </a:p>
      </dsp:txBody>
      <dsp:txXfrm>
        <a:off x="3921116" y="408726"/>
        <a:ext cx="528615" cy="422949"/>
      </dsp:txXfrm>
    </dsp:sp>
    <dsp:sp modelId="{D40DFE66-8784-4914-B730-B6B2B9258BD5}">
      <dsp:nvSpPr>
        <dsp:cNvPr id="0" name=""/>
        <dsp:cNvSpPr/>
      </dsp:nvSpPr>
      <dsp:spPr>
        <a:xfrm>
          <a:off x="4645776" y="114"/>
          <a:ext cx="1240174" cy="1240174"/>
        </a:xfrm>
        <a:prstGeom prst="ellipse">
          <a:avLst/>
        </a:prstGeom>
        <a:solidFill>
          <a:schemeClr val="accent3"/>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baseline="0"/>
            <a:t>C</a:t>
          </a:r>
        </a:p>
        <a:p>
          <a:pPr lvl="0" algn="ctr" defTabSz="533400">
            <a:lnSpc>
              <a:spcPct val="90000"/>
            </a:lnSpc>
            <a:spcBef>
              <a:spcPct val="0"/>
            </a:spcBef>
            <a:spcAft>
              <a:spcPct val="35000"/>
            </a:spcAft>
          </a:pPr>
          <a:r>
            <a:rPr lang="en-US" sz="1200" kern="1200" baseline="0"/>
            <a:t>amortisation of discount</a:t>
          </a:r>
        </a:p>
      </dsp:txBody>
      <dsp:txXfrm>
        <a:off x="4827395" y="181733"/>
        <a:ext cx="876936" cy="876936"/>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E0D65EEBE784189BC4C2096876A4992"/>
        <w:category>
          <w:name w:val="General"/>
          <w:gallery w:val="placeholder"/>
        </w:category>
        <w:types>
          <w:type w:val="bbPlcHdr"/>
        </w:types>
        <w:behaviors>
          <w:behavior w:val="content"/>
        </w:behaviors>
        <w:guid w:val="{12A1D004-5346-4A64-93F8-DA5DDF50606F}"/>
      </w:docPartPr>
      <w:docPartBody>
        <w:p w:rsidR="00717766" w:rsidRDefault="00717766">
          <w:pPr>
            <w:pStyle w:val="7E0D65EEBE784189BC4C2096876A4992"/>
          </w:pPr>
          <w:r w:rsidRPr="000C7A65">
            <w:rPr>
              <w:rStyle w:val="PlaceholderText"/>
            </w:rPr>
            <w:t>[Title]</w:t>
          </w:r>
        </w:p>
      </w:docPartBody>
    </w:docPart>
    <w:docPart>
      <w:docPartPr>
        <w:name w:val="D2D80F546E95476D9C1BBB31D24F94EE"/>
        <w:category>
          <w:name w:val="General"/>
          <w:gallery w:val="placeholder"/>
        </w:category>
        <w:types>
          <w:type w:val="bbPlcHdr"/>
        </w:types>
        <w:behaviors>
          <w:behavior w:val="content"/>
        </w:behaviors>
        <w:guid w:val="{EEE9B761-B48A-4F41-B1FC-CA6F4A948638}"/>
      </w:docPartPr>
      <w:docPartBody>
        <w:p w:rsidR="00717766" w:rsidRDefault="00717766">
          <w:pPr>
            <w:pStyle w:val="D2D80F546E95476D9C1BBB31D24F94EE"/>
          </w:pPr>
          <w:r w:rsidRPr="00741874">
            <w:rPr>
              <w:rStyle w:val="PlaceholderText"/>
            </w:rPr>
            <w:t>[Title]</w:t>
          </w:r>
        </w:p>
      </w:docPartBody>
    </w:docPart>
    <w:docPart>
      <w:docPartPr>
        <w:name w:val="BDDD9EBEB90245FFA15E1E19248CCBFE"/>
        <w:category>
          <w:name w:val="General"/>
          <w:gallery w:val="placeholder"/>
        </w:category>
        <w:types>
          <w:type w:val="bbPlcHdr"/>
        </w:types>
        <w:behaviors>
          <w:behavior w:val="content"/>
        </w:behaviors>
        <w:guid w:val="{8E681641-45DA-49F9-849E-ADFF4A31D704}"/>
      </w:docPartPr>
      <w:docPartBody>
        <w:p w:rsidR="008C7503" w:rsidRDefault="00570E10" w:rsidP="00570E10">
          <w:pPr>
            <w:pStyle w:val="BDDD9EBEB90245FFA15E1E19248CCBFE"/>
          </w:pPr>
          <w:r w:rsidRPr="007B29CC">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66"/>
    <w:rsid w:val="00207458"/>
    <w:rsid w:val="00287699"/>
    <w:rsid w:val="003C4273"/>
    <w:rsid w:val="00570E10"/>
    <w:rsid w:val="006304AE"/>
    <w:rsid w:val="00640BA6"/>
    <w:rsid w:val="006E0010"/>
    <w:rsid w:val="006E1CCD"/>
    <w:rsid w:val="00717766"/>
    <w:rsid w:val="007F474F"/>
    <w:rsid w:val="008C7503"/>
    <w:rsid w:val="009F208E"/>
    <w:rsid w:val="009F4EE7"/>
    <w:rsid w:val="00A20F15"/>
    <w:rsid w:val="00AF4F84"/>
    <w:rsid w:val="00B34795"/>
    <w:rsid w:val="00C95928"/>
    <w:rsid w:val="00CE7FC3"/>
    <w:rsid w:val="00E626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0E10"/>
    <w:rPr>
      <w:color w:val="808080"/>
    </w:rPr>
  </w:style>
  <w:style w:type="paragraph" w:customStyle="1" w:styleId="7E0D65EEBE784189BC4C2096876A4992">
    <w:name w:val="7E0D65EEBE784189BC4C2096876A4992"/>
  </w:style>
  <w:style w:type="paragraph" w:customStyle="1" w:styleId="D2D80F546E95476D9C1BBB31D24F94EE">
    <w:name w:val="D2D80F546E95476D9C1BBB31D24F94EE"/>
  </w:style>
  <w:style w:type="paragraph" w:customStyle="1" w:styleId="7D339C5A341E4552BF41E7D3BF787C16">
    <w:name w:val="7D339C5A341E4552BF41E7D3BF787C16"/>
  </w:style>
  <w:style w:type="paragraph" w:customStyle="1" w:styleId="6193D0C3DB804F209FBA8748CC47CC2D">
    <w:name w:val="6193D0C3DB804F209FBA8748CC47CC2D"/>
  </w:style>
  <w:style w:type="paragraph" w:customStyle="1" w:styleId="824FED1DD29A4E949A95DD3E04C9EC40">
    <w:name w:val="824FED1DD29A4E949A95DD3E04C9EC40"/>
    <w:rsid w:val="00570E10"/>
  </w:style>
  <w:style w:type="paragraph" w:customStyle="1" w:styleId="F3A6B0D8329A4F2A9F71E9820C3D1658">
    <w:name w:val="F3A6B0D8329A4F2A9F71E9820C3D1658"/>
    <w:rsid w:val="00570E10"/>
  </w:style>
  <w:style w:type="paragraph" w:customStyle="1" w:styleId="5E007F6D8F5E426A97F25DAEF7A8E4E1">
    <w:name w:val="5E007F6D8F5E426A97F25DAEF7A8E4E1"/>
    <w:rsid w:val="00570E10"/>
  </w:style>
  <w:style w:type="paragraph" w:customStyle="1" w:styleId="958D4954E34F4D4A9E775BC088D6CEB0">
    <w:name w:val="958D4954E34F4D4A9E775BC088D6CEB0"/>
    <w:rsid w:val="00570E10"/>
  </w:style>
  <w:style w:type="paragraph" w:customStyle="1" w:styleId="13DBB01EDE6644AC9A66454E0E0BE56A">
    <w:name w:val="13DBB01EDE6644AC9A66454E0E0BE56A"/>
    <w:rsid w:val="00570E10"/>
  </w:style>
  <w:style w:type="paragraph" w:customStyle="1" w:styleId="34E3990566734EEA852383ACEBE970C5">
    <w:name w:val="34E3990566734EEA852383ACEBE970C5"/>
    <w:rsid w:val="00570E10"/>
  </w:style>
  <w:style w:type="paragraph" w:customStyle="1" w:styleId="59263507B47C458CB818EB4F71CABF30">
    <w:name w:val="59263507B47C458CB818EB4F71CABF30"/>
    <w:rsid w:val="00570E10"/>
  </w:style>
  <w:style w:type="paragraph" w:customStyle="1" w:styleId="BDDD9EBEB90245FFA15E1E19248CCBFE">
    <w:name w:val="BDDD9EBEB90245FFA15E1E19248CCBFE"/>
    <w:rsid w:val="00570E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TG branding">
  <a:themeElements>
    <a:clrScheme name="NTG brand colours">
      <a:dk1>
        <a:srgbClr val="1F1F5F"/>
      </a:dk1>
      <a:lt1>
        <a:sysClr val="window" lastClr="FFFFFF"/>
      </a:lt1>
      <a:dk2>
        <a:srgbClr val="CB6015"/>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 Month Year&gt;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628F5A-9CA3-4AE5-9806-79B78BD38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ntg-long-keyline-template (2).dotx</Template>
  <TotalTime>3447</TotalTime>
  <Pages>16</Pages>
  <Words>4562</Words>
  <Characters>26009</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Guidance document: Loans and advances</vt:lpstr>
    </vt:vector>
  </TitlesOfParts>
  <Company>TREASURY AND FINANCE</Company>
  <LinksUpToDate>false</LinksUpToDate>
  <CharactersWithSpaces>30510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document: Loans and advances</dc:title>
  <dc:creator>Northern Territory Government</dc:creator>
  <cp:lastModifiedBy>Diana Gaerth</cp:lastModifiedBy>
  <cp:revision>367</cp:revision>
  <cp:lastPrinted>2021-12-06T07:57:00Z</cp:lastPrinted>
  <dcterms:created xsi:type="dcterms:W3CDTF">2021-06-11T05:09:00Z</dcterms:created>
  <dcterms:modified xsi:type="dcterms:W3CDTF">2021-12-20T02:12:00Z</dcterms:modified>
</cp:coreProperties>
</file>